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D934F" w14:textId="77777777" w:rsidR="00DE4627" w:rsidRPr="00883EA9" w:rsidRDefault="00C2050D">
      <w:pPr>
        <w:spacing w:after="0"/>
        <w:ind w:left="1" w:hanging="3"/>
        <w:jc w:val="center"/>
        <w:rPr>
          <w:b/>
          <w:sz w:val="28"/>
          <w:szCs w:val="28"/>
        </w:rPr>
      </w:pPr>
      <w:r w:rsidRPr="00883EA9">
        <w:rPr>
          <w:b/>
          <w:sz w:val="28"/>
          <w:szCs w:val="28"/>
        </w:rPr>
        <w:t>KẾ HOẠCH NUÔI DƯỠNG VÀ CHĂM SÓC SỨC KHỎE</w:t>
      </w:r>
    </w:p>
    <w:p w14:paraId="226926D3" w14:textId="77777777" w:rsidR="00DE4627" w:rsidRPr="00883EA9" w:rsidRDefault="00C2050D">
      <w:pPr>
        <w:spacing w:after="0"/>
        <w:ind w:left="1" w:hanging="3"/>
        <w:rPr>
          <w:b/>
          <w:sz w:val="28"/>
          <w:szCs w:val="28"/>
        </w:rPr>
      </w:pPr>
      <w:r w:rsidRPr="00883EA9">
        <w:rPr>
          <w:b/>
          <w:sz w:val="28"/>
          <w:szCs w:val="28"/>
        </w:rPr>
        <w:t xml:space="preserve">                     CHỦ ĐỀ : TRƯỜNG MẦM  NON THÂN YÊU</w:t>
      </w:r>
    </w:p>
    <w:p w14:paraId="3703407F" w14:textId="7053F31A" w:rsidR="00DE4627" w:rsidRDefault="00C2050D">
      <w:pPr>
        <w:spacing w:after="0"/>
        <w:ind w:left="1" w:hanging="3"/>
        <w:jc w:val="center"/>
        <w:rPr>
          <w:sz w:val="28"/>
          <w:szCs w:val="28"/>
        </w:rPr>
      </w:pPr>
      <w:r w:rsidRPr="00883EA9">
        <w:rPr>
          <w:sz w:val="28"/>
          <w:szCs w:val="28"/>
        </w:rPr>
        <w:t>(Thời gian thực hiện 6 tuần: Từ ngày 16/09 đến ngày 25/10/2024</w:t>
      </w:r>
    </w:p>
    <w:p w14:paraId="06722C19" w14:textId="77777777" w:rsidR="00A733DA" w:rsidRDefault="00A733DA" w:rsidP="00A733DA">
      <w:pPr>
        <w:spacing w:after="0"/>
        <w:ind w:left="1" w:hanging="3"/>
        <w:jc w:val="center"/>
        <w:rPr>
          <w:sz w:val="28"/>
          <w:szCs w:val="28"/>
        </w:rPr>
      </w:pPr>
    </w:p>
    <w:tbl>
      <w:tblPr>
        <w:tblW w:w="942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9"/>
        <w:gridCol w:w="3223"/>
        <w:gridCol w:w="2510"/>
        <w:gridCol w:w="2430"/>
      </w:tblGrid>
      <w:tr w:rsidR="00A733DA" w:rsidRPr="00A733DA" w14:paraId="680642D4" w14:textId="77777777" w:rsidTr="006D768B">
        <w:tc>
          <w:tcPr>
            <w:tcW w:w="1259" w:type="dxa"/>
            <w:tcBorders>
              <w:top w:val="single" w:sz="4" w:space="0" w:color="000000"/>
              <w:left w:val="single" w:sz="4" w:space="0" w:color="000000"/>
              <w:bottom w:val="single" w:sz="4" w:space="0" w:color="000000"/>
              <w:right w:val="single" w:sz="4" w:space="0" w:color="000000"/>
            </w:tcBorders>
          </w:tcPr>
          <w:p w14:paraId="651269C3" w14:textId="77777777" w:rsidR="00A733DA" w:rsidRPr="00A733DA" w:rsidRDefault="00A733DA" w:rsidP="006D768B">
            <w:pPr>
              <w:ind w:left="1" w:hanging="3"/>
              <w:jc w:val="center"/>
              <w:rPr>
                <w:b/>
                <w:sz w:val="28"/>
                <w:szCs w:val="28"/>
              </w:rPr>
            </w:pPr>
            <w:r w:rsidRPr="00A733DA">
              <w:rPr>
                <w:b/>
                <w:sz w:val="28"/>
                <w:szCs w:val="28"/>
              </w:rPr>
              <w:t>Nội dung</w:t>
            </w:r>
          </w:p>
        </w:tc>
        <w:tc>
          <w:tcPr>
            <w:tcW w:w="3223" w:type="dxa"/>
            <w:tcBorders>
              <w:top w:val="single" w:sz="4" w:space="0" w:color="000000"/>
              <w:left w:val="single" w:sz="4" w:space="0" w:color="000000"/>
              <w:bottom w:val="single" w:sz="4" w:space="0" w:color="000000"/>
              <w:right w:val="single" w:sz="4" w:space="0" w:color="000000"/>
            </w:tcBorders>
          </w:tcPr>
          <w:p w14:paraId="0E703DE7" w14:textId="77777777" w:rsidR="00A733DA" w:rsidRPr="00A733DA" w:rsidRDefault="00A733DA" w:rsidP="006D768B">
            <w:pPr>
              <w:ind w:left="1" w:hanging="3"/>
              <w:jc w:val="center"/>
              <w:rPr>
                <w:b/>
                <w:sz w:val="28"/>
                <w:szCs w:val="28"/>
              </w:rPr>
            </w:pPr>
            <w:r w:rsidRPr="00A733DA">
              <w:rPr>
                <w:b/>
                <w:sz w:val="28"/>
                <w:szCs w:val="28"/>
              </w:rPr>
              <w:t>Mục đích yêu cầu</w:t>
            </w:r>
          </w:p>
        </w:tc>
        <w:tc>
          <w:tcPr>
            <w:tcW w:w="2510" w:type="dxa"/>
            <w:tcBorders>
              <w:top w:val="single" w:sz="4" w:space="0" w:color="000000"/>
              <w:left w:val="single" w:sz="4" w:space="0" w:color="000000"/>
              <w:bottom w:val="single" w:sz="4" w:space="0" w:color="000000"/>
              <w:right w:val="single" w:sz="4" w:space="0" w:color="000000"/>
            </w:tcBorders>
          </w:tcPr>
          <w:p w14:paraId="03037527" w14:textId="77777777" w:rsidR="00A733DA" w:rsidRPr="00A733DA" w:rsidRDefault="00A733DA" w:rsidP="006D768B">
            <w:pPr>
              <w:ind w:left="1" w:hanging="3"/>
              <w:jc w:val="center"/>
              <w:rPr>
                <w:b/>
                <w:sz w:val="28"/>
                <w:szCs w:val="28"/>
              </w:rPr>
            </w:pPr>
            <w:r w:rsidRPr="00A733DA">
              <w:rPr>
                <w:b/>
                <w:sz w:val="28"/>
                <w:szCs w:val="28"/>
              </w:rPr>
              <w:t>Tổ chức hoạt động</w:t>
            </w:r>
          </w:p>
        </w:tc>
        <w:tc>
          <w:tcPr>
            <w:tcW w:w="2430" w:type="dxa"/>
            <w:tcBorders>
              <w:top w:val="single" w:sz="4" w:space="0" w:color="000000"/>
              <w:left w:val="single" w:sz="4" w:space="0" w:color="000000"/>
              <w:bottom w:val="single" w:sz="4" w:space="0" w:color="000000"/>
              <w:right w:val="single" w:sz="4" w:space="0" w:color="000000"/>
            </w:tcBorders>
          </w:tcPr>
          <w:p w14:paraId="36B20F6B" w14:textId="77777777" w:rsidR="00A733DA" w:rsidRPr="00A733DA" w:rsidRDefault="00A733DA" w:rsidP="006D768B">
            <w:pPr>
              <w:ind w:left="1" w:hanging="3"/>
              <w:jc w:val="center"/>
              <w:rPr>
                <w:b/>
                <w:sz w:val="28"/>
                <w:szCs w:val="28"/>
              </w:rPr>
            </w:pPr>
            <w:r w:rsidRPr="00A733DA">
              <w:rPr>
                <w:b/>
                <w:sz w:val="28"/>
                <w:szCs w:val="28"/>
              </w:rPr>
              <w:t>Kết quả</w:t>
            </w:r>
          </w:p>
        </w:tc>
      </w:tr>
      <w:tr w:rsidR="00A733DA" w:rsidRPr="00A733DA" w14:paraId="5256A5A2" w14:textId="77777777" w:rsidTr="006D768B">
        <w:trPr>
          <w:trHeight w:val="255"/>
        </w:trPr>
        <w:tc>
          <w:tcPr>
            <w:tcW w:w="1259" w:type="dxa"/>
            <w:tcBorders>
              <w:top w:val="single" w:sz="4" w:space="0" w:color="000000"/>
              <w:left w:val="single" w:sz="4" w:space="0" w:color="000000"/>
              <w:bottom w:val="single" w:sz="4" w:space="0" w:color="000000"/>
              <w:right w:val="single" w:sz="4" w:space="0" w:color="000000"/>
            </w:tcBorders>
          </w:tcPr>
          <w:p w14:paraId="533EB062" w14:textId="77777777" w:rsidR="00A733DA" w:rsidRPr="00A733DA" w:rsidRDefault="00A733DA" w:rsidP="006D768B">
            <w:pPr>
              <w:ind w:left="1" w:hanging="3"/>
              <w:rPr>
                <w:b/>
                <w:sz w:val="28"/>
                <w:szCs w:val="28"/>
                <w:u w:val="single"/>
              </w:rPr>
            </w:pPr>
            <w:r w:rsidRPr="00A733DA">
              <w:rPr>
                <w:b/>
                <w:sz w:val="28"/>
                <w:szCs w:val="28"/>
              </w:rPr>
              <w:t>1. Tổ chức bữa ăn</w:t>
            </w:r>
          </w:p>
          <w:p w14:paraId="270172A0" w14:textId="77777777" w:rsidR="00A733DA" w:rsidRPr="00A733DA" w:rsidRDefault="00A733DA" w:rsidP="006D768B">
            <w:pPr>
              <w:ind w:left="1" w:hanging="3"/>
              <w:jc w:val="both"/>
              <w:rPr>
                <w:b/>
                <w:i/>
                <w:sz w:val="28"/>
                <w:szCs w:val="28"/>
              </w:rPr>
            </w:pPr>
            <w:r w:rsidRPr="00A733DA">
              <w:rPr>
                <w:b/>
                <w:i/>
                <w:sz w:val="28"/>
                <w:szCs w:val="28"/>
              </w:rPr>
              <w:t>a.Số lượng và chất lượng bữa ăn</w:t>
            </w:r>
          </w:p>
          <w:p w14:paraId="7D97217D" w14:textId="77777777" w:rsidR="00A733DA" w:rsidRPr="00A733DA" w:rsidRDefault="00A733DA" w:rsidP="006D768B">
            <w:pPr>
              <w:ind w:left="1" w:hanging="3"/>
              <w:rPr>
                <w:b/>
                <w:sz w:val="28"/>
                <w:szCs w:val="28"/>
                <w:u w:val="single"/>
              </w:rPr>
            </w:pPr>
          </w:p>
          <w:p w14:paraId="29ECAF8C" w14:textId="77777777" w:rsidR="00A733DA" w:rsidRPr="00A733DA" w:rsidRDefault="00A733DA" w:rsidP="006D768B">
            <w:pPr>
              <w:ind w:left="1" w:hanging="3"/>
              <w:jc w:val="both"/>
              <w:rPr>
                <w:b/>
                <w:i/>
                <w:sz w:val="28"/>
                <w:szCs w:val="28"/>
              </w:rPr>
            </w:pPr>
          </w:p>
          <w:p w14:paraId="78176081" w14:textId="77777777" w:rsidR="00A733DA" w:rsidRPr="00A733DA" w:rsidRDefault="00A733DA" w:rsidP="006D768B">
            <w:pPr>
              <w:ind w:left="1" w:hanging="3"/>
              <w:jc w:val="both"/>
              <w:rPr>
                <w:b/>
                <w:i/>
                <w:sz w:val="28"/>
                <w:szCs w:val="28"/>
              </w:rPr>
            </w:pPr>
          </w:p>
          <w:p w14:paraId="33DE1C1E" w14:textId="77777777" w:rsidR="00A733DA" w:rsidRPr="00A733DA" w:rsidRDefault="00A733DA" w:rsidP="006D768B">
            <w:pPr>
              <w:ind w:left="1" w:hanging="3"/>
              <w:jc w:val="both"/>
              <w:rPr>
                <w:b/>
                <w:i/>
                <w:sz w:val="28"/>
                <w:szCs w:val="28"/>
              </w:rPr>
            </w:pPr>
          </w:p>
          <w:p w14:paraId="6AE96A10" w14:textId="77777777" w:rsidR="00A733DA" w:rsidRPr="00A733DA" w:rsidRDefault="00A733DA" w:rsidP="006D768B">
            <w:pPr>
              <w:ind w:left="1" w:hanging="3"/>
              <w:jc w:val="both"/>
              <w:rPr>
                <w:sz w:val="28"/>
                <w:szCs w:val="28"/>
              </w:rPr>
            </w:pPr>
            <w:r w:rsidRPr="00A733DA">
              <w:rPr>
                <w:b/>
                <w:i/>
                <w:sz w:val="28"/>
                <w:szCs w:val="28"/>
              </w:rPr>
              <w:t>b. Chăm sóc bữa ăn</w:t>
            </w:r>
          </w:p>
          <w:p w14:paraId="1796C660" w14:textId="77777777" w:rsidR="00A733DA" w:rsidRPr="00A733DA" w:rsidRDefault="00A733DA" w:rsidP="006D768B">
            <w:pPr>
              <w:ind w:left="1" w:hanging="3"/>
              <w:rPr>
                <w:sz w:val="28"/>
                <w:szCs w:val="28"/>
              </w:rPr>
            </w:pPr>
          </w:p>
          <w:p w14:paraId="0E450D58" w14:textId="77777777" w:rsidR="00A733DA" w:rsidRPr="00A733DA" w:rsidRDefault="00A733DA" w:rsidP="006D768B">
            <w:pPr>
              <w:ind w:left="1" w:hanging="3"/>
              <w:rPr>
                <w:sz w:val="28"/>
                <w:szCs w:val="28"/>
              </w:rPr>
            </w:pPr>
          </w:p>
          <w:p w14:paraId="0A1DB2DA" w14:textId="77777777" w:rsidR="00A733DA" w:rsidRPr="00A733DA" w:rsidRDefault="00A733DA" w:rsidP="006D768B">
            <w:pPr>
              <w:ind w:left="1" w:hanging="3"/>
              <w:rPr>
                <w:sz w:val="28"/>
                <w:szCs w:val="28"/>
              </w:rPr>
            </w:pPr>
          </w:p>
          <w:p w14:paraId="30630C6B" w14:textId="77777777" w:rsidR="00A733DA" w:rsidRPr="00A733DA" w:rsidRDefault="00A733DA" w:rsidP="006D768B">
            <w:pPr>
              <w:ind w:left="1" w:hanging="3"/>
              <w:rPr>
                <w:sz w:val="28"/>
                <w:szCs w:val="28"/>
              </w:rPr>
            </w:pPr>
          </w:p>
          <w:p w14:paraId="62E039B0" w14:textId="77777777" w:rsidR="00A733DA" w:rsidRPr="00A733DA" w:rsidRDefault="00A733DA" w:rsidP="006D768B">
            <w:pPr>
              <w:ind w:left="1" w:hanging="3"/>
              <w:rPr>
                <w:sz w:val="28"/>
                <w:szCs w:val="28"/>
              </w:rPr>
            </w:pPr>
          </w:p>
          <w:p w14:paraId="4F120674" w14:textId="77777777" w:rsidR="00A733DA" w:rsidRPr="00A733DA" w:rsidRDefault="00A733DA" w:rsidP="006D768B">
            <w:pPr>
              <w:ind w:left="1" w:hanging="3"/>
              <w:rPr>
                <w:sz w:val="28"/>
                <w:szCs w:val="28"/>
              </w:rPr>
            </w:pPr>
          </w:p>
          <w:p w14:paraId="018E711A" w14:textId="77777777" w:rsidR="00A733DA" w:rsidRPr="00A733DA" w:rsidRDefault="00A733DA" w:rsidP="006D768B">
            <w:pPr>
              <w:ind w:left="1" w:hanging="3"/>
              <w:rPr>
                <w:sz w:val="28"/>
                <w:szCs w:val="28"/>
              </w:rPr>
            </w:pPr>
          </w:p>
          <w:p w14:paraId="5095A792" w14:textId="77777777" w:rsidR="00A733DA" w:rsidRPr="00A733DA" w:rsidRDefault="00A733DA" w:rsidP="006D768B">
            <w:pPr>
              <w:ind w:left="1" w:hanging="3"/>
              <w:rPr>
                <w:sz w:val="28"/>
                <w:szCs w:val="28"/>
              </w:rPr>
            </w:pPr>
          </w:p>
          <w:p w14:paraId="184A5D91" w14:textId="77777777" w:rsidR="00A733DA" w:rsidRPr="00A733DA" w:rsidRDefault="00A733DA" w:rsidP="006D768B">
            <w:pPr>
              <w:ind w:left="1" w:hanging="3"/>
              <w:rPr>
                <w:sz w:val="28"/>
                <w:szCs w:val="28"/>
              </w:rPr>
            </w:pPr>
          </w:p>
          <w:p w14:paraId="77F4343A" w14:textId="77777777" w:rsidR="00A733DA" w:rsidRPr="00A733DA" w:rsidRDefault="00A733DA" w:rsidP="006D768B">
            <w:pPr>
              <w:ind w:left="1" w:hanging="3"/>
              <w:rPr>
                <w:sz w:val="28"/>
                <w:szCs w:val="28"/>
              </w:rPr>
            </w:pPr>
          </w:p>
          <w:p w14:paraId="6E8489E2" w14:textId="77777777" w:rsidR="00A733DA" w:rsidRPr="00A733DA" w:rsidRDefault="00A733DA" w:rsidP="006D768B">
            <w:pPr>
              <w:ind w:left="1" w:hanging="3"/>
              <w:rPr>
                <w:sz w:val="28"/>
                <w:szCs w:val="28"/>
              </w:rPr>
            </w:pPr>
          </w:p>
          <w:p w14:paraId="6DAA83D5" w14:textId="77777777" w:rsidR="00A733DA" w:rsidRPr="00A733DA" w:rsidRDefault="00A733DA" w:rsidP="006D768B">
            <w:pPr>
              <w:ind w:left="1" w:hanging="3"/>
              <w:rPr>
                <w:sz w:val="28"/>
                <w:szCs w:val="28"/>
              </w:rPr>
            </w:pPr>
          </w:p>
          <w:p w14:paraId="41906F66" w14:textId="77777777" w:rsidR="00A733DA" w:rsidRPr="00A733DA" w:rsidRDefault="00A733DA" w:rsidP="006D768B">
            <w:pPr>
              <w:ind w:left="1" w:hanging="3"/>
              <w:rPr>
                <w:sz w:val="28"/>
                <w:szCs w:val="28"/>
              </w:rPr>
            </w:pPr>
          </w:p>
          <w:p w14:paraId="5D0E80FB" w14:textId="77777777" w:rsidR="00A733DA" w:rsidRPr="00A733DA" w:rsidRDefault="00A733DA" w:rsidP="006D768B">
            <w:pPr>
              <w:ind w:left="1" w:hanging="3"/>
              <w:rPr>
                <w:sz w:val="28"/>
                <w:szCs w:val="28"/>
              </w:rPr>
            </w:pPr>
          </w:p>
          <w:p w14:paraId="107710BA" w14:textId="77777777" w:rsidR="00A733DA" w:rsidRPr="00A733DA" w:rsidRDefault="00A733DA" w:rsidP="006D768B">
            <w:pPr>
              <w:ind w:left="1" w:hanging="3"/>
              <w:rPr>
                <w:sz w:val="28"/>
                <w:szCs w:val="28"/>
              </w:rPr>
            </w:pPr>
          </w:p>
          <w:p w14:paraId="42C9667E" w14:textId="77777777" w:rsidR="00A733DA" w:rsidRPr="00A733DA" w:rsidRDefault="00A733DA" w:rsidP="006D768B">
            <w:pPr>
              <w:ind w:left="1" w:hanging="3"/>
              <w:rPr>
                <w:sz w:val="28"/>
                <w:szCs w:val="28"/>
              </w:rPr>
            </w:pPr>
          </w:p>
          <w:p w14:paraId="436DCF15" w14:textId="77777777" w:rsidR="00A733DA" w:rsidRPr="00A733DA" w:rsidRDefault="00A733DA" w:rsidP="006D768B">
            <w:pPr>
              <w:ind w:left="1" w:hanging="3"/>
              <w:rPr>
                <w:sz w:val="28"/>
                <w:szCs w:val="28"/>
              </w:rPr>
            </w:pPr>
          </w:p>
          <w:p w14:paraId="66AE3444" w14:textId="77777777" w:rsidR="00A733DA" w:rsidRPr="00A733DA" w:rsidRDefault="00A733DA" w:rsidP="006D768B">
            <w:pPr>
              <w:ind w:left="1" w:hanging="3"/>
              <w:rPr>
                <w:sz w:val="28"/>
                <w:szCs w:val="28"/>
              </w:rPr>
            </w:pPr>
          </w:p>
          <w:p w14:paraId="4417F429" w14:textId="77777777" w:rsidR="00A733DA" w:rsidRPr="00A733DA" w:rsidRDefault="00A733DA" w:rsidP="006D768B">
            <w:pPr>
              <w:ind w:left="1" w:hanging="3"/>
              <w:rPr>
                <w:sz w:val="28"/>
                <w:szCs w:val="28"/>
              </w:rPr>
            </w:pPr>
          </w:p>
          <w:p w14:paraId="65FEB277" w14:textId="77777777" w:rsidR="00A733DA" w:rsidRPr="00A733DA" w:rsidRDefault="00A733DA" w:rsidP="006D768B">
            <w:pPr>
              <w:ind w:left="1" w:hanging="3"/>
              <w:rPr>
                <w:sz w:val="28"/>
                <w:szCs w:val="28"/>
              </w:rPr>
            </w:pPr>
          </w:p>
          <w:p w14:paraId="77117CCF" w14:textId="77777777" w:rsidR="00A733DA" w:rsidRPr="00A733DA" w:rsidRDefault="00A733DA" w:rsidP="006D768B">
            <w:pPr>
              <w:ind w:left="1" w:hanging="3"/>
              <w:rPr>
                <w:b/>
                <w:sz w:val="28"/>
                <w:szCs w:val="28"/>
              </w:rPr>
            </w:pPr>
          </w:p>
          <w:p w14:paraId="74EDFB85" w14:textId="77777777" w:rsidR="00A733DA" w:rsidRPr="00A733DA" w:rsidRDefault="00A733DA" w:rsidP="006D768B">
            <w:pPr>
              <w:ind w:left="1" w:hanging="3"/>
              <w:rPr>
                <w:b/>
                <w:sz w:val="28"/>
                <w:szCs w:val="28"/>
              </w:rPr>
            </w:pPr>
          </w:p>
          <w:p w14:paraId="68D713ED" w14:textId="77777777" w:rsidR="00A733DA" w:rsidRPr="00A733DA" w:rsidRDefault="00A733DA" w:rsidP="006D768B">
            <w:pPr>
              <w:ind w:left="1" w:hanging="3"/>
              <w:jc w:val="both"/>
              <w:rPr>
                <w:b/>
                <w:sz w:val="28"/>
                <w:szCs w:val="28"/>
              </w:rPr>
            </w:pPr>
          </w:p>
          <w:p w14:paraId="1E24599F" w14:textId="77777777" w:rsidR="00A733DA" w:rsidRPr="00A733DA" w:rsidRDefault="00A733DA" w:rsidP="006D768B">
            <w:pPr>
              <w:ind w:left="1" w:hanging="3"/>
              <w:jc w:val="both"/>
              <w:rPr>
                <w:b/>
                <w:sz w:val="28"/>
                <w:szCs w:val="28"/>
              </w:rPr>
            </w:pPr>
          </w:p>
          <w:p w14:paraId="738ED92A" w14:textId="77777777" w:rsidR="00A733DA" w:rsidRPr="00A733DA" w:rsidRDefault="00A733DA" w:rsidP="006D768B">
            <w:pPr>
              <w:ind w:left="1" w:hanging="3"/>
              <w:jc w:val="both"/>
              <w:rPr>
                <w:b/>
                <w:sz w:val="28"/>
                <w:szCs w:val="28"/>
              </w:rPr>
            </w:pPr>
          </w:p>
          <w:p w14:paraId="4A2E0722" w14:textId="77777777" w:rsidR="00A733DA" w:rsidRPr="00A733DA" w:rsidRDefault="00A733DA" w:rsidP="006D768B">
            <w:pPr>
              <w:ind w:left="1" w:hanging="3"/>
              <w:jc w:val="both"/>
              <w:rPr>
                <w:b/>
                <w:sz w:val="28"/>
                <w:szCs w:val="28"/>
              </w:rPr>
            </w:pPr>
          </w:p>
          <w:p w14:paraId="62D48C53" w14:textId="77777777" w:rsidR="00A733DA" w:rsidRPr="00A733DA" w:rsidRDefault="00A733DA" w:rsidP="006D768B">
            <w:pPr>
              <w:ind w:left="1" w:hanging="3"/>
              <w:jc w:val="both"/>
              <w:rPr>
                <w:b/>
                <w:sz w:val="28"/>
                <w:szCs w:val="28"/>
              </w:rPr>
            </w:pPr>
          </w:p>
          <w:p w14:paraId="0F18385A" w14:textId="77777777" w:rsidR="00A733DA" w:rsidRPr="00A733DA" w:rsidRDefault="00A733DA" w:rsidP="006D768B">
            <w:pPr>
              <w:ind w:left="1" w:hanging="3"/>
              <w:jc w:val="both"/>
              <w:rPr>
                <w:b/>
                <w:sz w:val="28"/>
                <w:szCs w:val="28"/>
              </w:rPr>
            </w:pPr>
          </w:p>
          <w:p w14:paraId="2F369343" w14:textId="77777777" w:rsidR="00A733DA" w:rsidRPr="00A733DA" w:rsidRDefault="00A733DA" w:rsidP="006D768B">
            <w:pPr>
              <w:ind w:left="1" w:hanging="3"/>
              <w:jc w:val="both"/>
              <w:rPr>
                <w:b/>
                <w:sz w:val="28"/>
                <w:szCs w:val="28"/>
              </w:rPr>
            </w:pPr>
          </w:p>
          <w:p w14:paraId="5BBC3E84" w14:textId="77777777" w:rsidR="00A733DA" w:rsidRPr="00A733DA" w:rsidRDefault="00A733DA" w:rsidP="006D768B">
            <w:pPr>
              <w:ind w:left="1" w:hanging="3"/>
              <w:jc w:val="both"/>
              <w:rPr>
                <w:b/>
                <w:sz w:val="28"/>
                <w:szCs w:val="28"/>
              </w:rPr>
            </w:pPr>
          </w:p>
          <w:p w14:paraId="5FB72B3D" w14:textId="77777777" w:rsidR="00A733DA" w:rsidRPr="00A733DA" w:rsidRDefault="00A733DA" w:rsidP="006D768B">
            <w:pPr>
              <w:ind w:left="1" w:hanging="3"/>
              <w:jc w:val="both"/>
              <w:rPr>
                <w:b/>
                <w:sz w:val="28"/>
                <w:szCs w:val="28"/>
              </w:rPr>
            </w:pPr>
          </w:p>
          <w:p w14:paraId="1102A279" w14:textId="77777777" w:rsidR="00A733DA" w:rsidRPr="00A733DA" w:rsidRDefault="00A733DA" w:rsidP="006D768B">
            <w:pPr>
              <w:ind w:left="1" w:hanging="3"/>
              <w:jc w:val="both"/>
              <w:rPr>
                <w:b/>
                <w:sz w:val="28"/>
                <w:szCs w:val="28"/>
              </w:rPr>
            </w:pPr>
          </w:p>
          <w:p w14:paraId="2D1FB13C" w14:textId="77777777" w:rsidR="00A733DA" w:rsidRPr="00A733DA" w:rsidRDefault="00A733DA" w:rsidP="006D768B">
            <w:pPr>
              <w:ind w:left="1" w:hanging="3"/>
              <w:jc w:val="both"/>
              <w:rPr>
                <w:b/>
                <w:sz w:val="28"/>
                <w:szCs w:val="28"/>
              </w:rPr>
            </w:pPr>
          </w:p>
          <w:p w14:paraId="33DF03E5" w14:textId="77777777" w:rsidR="00A733DA" w:rsidRPr="00A733DA" w:rsidRDefault="00A733DA" w:rsidP="006D768B">
            <w:pPr>
              <w:ind w:left="1" w:hanging="3"/>
              <w:jc w:val="both"/>
              <w:rPr>
                <w:b/>
                <w:sz w:val="28"/>
                <w:szCs w:val="28"/>
              </w:rPr>
            </w:pPr>
          </w:p>
          <w:p w14:paraId="0DA52B68" w14:textId="77777777" w:rsidR="00A733DA" w:rsidRPr="00A733DA" w:rsidRDefault="00A733DA" w:rsidP="006D768B">
            <w:pPr>
              <w:ind w:left="1" w:hanging="3"/>
              <w:jc w:val="both"/>
              <w:rPr>
                <w:b/>
                <w:sz w:val="28"/>
                <w:szCs w:val="28"/>
              </w:rPr>
            </w:pPr>
          </w:p>
          <w:p w14:paraId="147EE5A3" w14:textId="77777777" w:rsidR="00A733DA" w:rsidRPr="00A733DA" w:rsidRDefault="00A733DA" w:rsidP="006D768B">
            <w:pPr>
              <w:ind w:left="1" w:hanging="3"/>
              <w:jc w:val="both"/>
              <w:rPr>
                <w:sz w:val="28"/>
                <w:szCs w:val="28"/>
              </w:rPr>
            </w:pPr>
            <w:r w:rsidRPr="00A733DA">
              <w:rPr>
                <w:b/>
                <w:sz w:val="28"/>
                <w:szCs w:val="28"/>
              </w:rPr>
              <w:t>2.Tổ chức giấc ngủ</w:t>
            </w:r>
          </w:p>
        </w:tc>
        <w:tc>
          <w:tcPr>
            <w:tcW w:w="3223" w:type="dxa"/>
            <w:tcBorders>
              <w:top w:val="single" w:sz="4" w:space="0" w:color="000000"/>
              <w:left w:val="single" w:sz="4" w:space="0" w:color="000000"/>
              <w:bottom w:val="single" w:sz="4" w:space="0" w:color="000000"/>
              <w:right w:val="single" w:sz="4" w:space="0" w:color="000000"/>
            </w:tcBorders>
          </w:tcPr>
          <w:p w14:paraId="633C622C" w14:textId="77777777" w:rsidR="00A733DA" w:rsidRPr="00A733DA" w:rsidRDefault="00A733DA" w:rsidP="006D768B">
            <w:pPr>
              <w:ind w:left="1" w:hanging="3"/>
              <w:rPr>
                <w:sz w:val="28"/>
                <w:szCs w:val="28"/>
              </w:rPr>
            </w:pPr>
            <w:r w:rsidRPr="00A733DA">
              <w:rPr>
                <w:sz w:val="28"/>
                <w:szCs w:val="28"/>
              </w:rPr>
              <w:lastRenderedPageBreak/>
              <w:t>- Trẻ được ăn hai bữa chính và một bữa phụ số lượng và chất lượng bữa ăn đảm bảo chất dinh dưỡng cho trẻ và đảm bảo đủ năng lượng ở trường.</w:t>
            </w:r>
          </w:p>
          <w:p w14:paraId="1E8F2886" w14:textId="77777777" w:rsidR="00A733DA" w:rsidRPr="00A733DA" w:rsidRDefault="00A733DA" w:rsidP="006D768B">
            <w:pPr>
              <w:ind w:left="1" w:hanging="3"/>
              <w:rPr>
                <w:sz w:val="28"/>
                <w:szCs w:val="28"/>
              </w:rPr>
            </w:pPr>
            <w:r w:rsidRPr="00A733DA">
              <w:rPr>
                <w:sz w:val="28"/>
                <w:szCs w:val="28"/>
              </w:rPr>
              <w:t xml:space="preserve">- Trẻ được xây dựng  chế độ ăn,khẩu phần ăn phù hợp với độ tuổi.  </w:t>
            </w:r>
          </w:p>
          <w:p w14:paraId="75125DCA" w14:textId="77777777" w:rsidR="00A733DA" w:rsidRPr="00A733DA" w:rsidRDefault="00A733DA" w:rsidP="006D768B">
            <w:pPr>
              <w:ind w:left="1" w:hanging="3"/>
              <w:jc w:val="both"/>
              <w:rPr>
                <w:sz w:val="28"/>
                <w:szCs w:val="28"/>
              </w:rPr>
            </w:pPr>
          </w:p>
          <w:p w14:paraId="5CA508AA" w14:textId="77777777" w:rsidR="00A733DA" w:rsidRPr="00A733DA" w:rsidRDefault="00A733DA" w:rsidP="006D768B">
            <w:pPr>
              <w:ind w:left="1" w:hanging="3"/>
              <w:jc w:val="both"/>
              <w:rPr>
                <w:sz w:val="28"/>
                <w:szCs w:val="28"/>
              </w:rPr>
            </w:pPr>
            <w:r w:rsidRPr="00A733DA">
              <w:rPr>
                <w:sz w:val="28"/>
                <w:szCs w:val="28"/>
              </w:rPr>
              <w:t>Nguyên tắc lập khẩu phần là:</w:t>
            </w:r>
          </w:p>
          <w:p w14:paraId="424A4C62" w14:textId="77777777" w:rsidR="00A733DA" w:rsidRPr="00A733DA" w:rsidRDefault="00A733DA" w:rsidP="006D768B">
            <w:pPr>
              <w:ind w:left="1" w:hanging="3"/>
              <w:jc w:val="both"/>
              <w:rPr>
                <w:sz w:val="28"/>
                <w:szCs w:val="28"/>
              </w:rPr>
            </w:pPr>
            <w:r w:rsidRPr="00A733DA">
              <w:rPr>
                <w:sz w:val="28"/>
                <w:szCs w:val="28"/>
              </w:rPr>
              <w:t>Đảm bảo đủ lượng thức ăn phù hợp nhu cầu của từng đối tượng</w:t>
            </w:r>
          </w:p>
          <w:p w14:paraId="37611149" w14:textId="77777777" w:rsidR="00A733DA" w:rsidRPr="00A733DA" w:rsidRDefault="00A733DA" w:rsidP="006D768B">
            <w:pPr>
              <w:ind w:left="1" w:hanging="3"/>
              <w:jc w:val="both"/>
              <w:rPr>
                <w:sz w:val="28"/>
                <w:szCs w:val="28"/>
              </w:rPr>
            </w:pPr>
            <w:r w:rsidRPr="00A733DA">
              <w:rPr>
                <w:sz w:val="28"/>
                <w:szCs w:val="28"/>
              </w:rPr>
              <w:t>Đảm bảo cân đối thành phần các chất hữu cơ, cung cấp đủ muối khoáng và vitamin</w:t>
            </w:r>
          </w:p>
          <w:p w14:paraId="21E0F483" w14:textId="77777777" w:rsidR="00A733DA" w:rsidRPr="00A733DA" w:rsidRDefault="00A733DA" w:rsidP="006D768B">
            <w:pPr>
              <w:ind w:left="1" w:hanging="3"/>
              <w:jc w:val="both"/>
              <w:rPr>
                <w:sz w:val="28"/>
                <w:szCs w:val="28"/>
              </w:rPr>
            </w:pPr>
            <w:r w:rsidRPr="00A733DA">
              <w:rPr>
                <w:sz w:val="28"/>
                <w:szCs w:val="28"/>
              </w:rPr>
              <w:t>Đảm bảo cung cấp đủ năng lượng cho cơ thể</w:t>
            </w:r>
          </w:p>
          <w:p w14:paraId="4E111B02" w14:textId="77777777" w:rsidR="00A733DA" w:rsidRPr="00A733DA" w:rsidRDefault="00A733DA" w:rsidP="006D768B">
            <w:pPr>
              <w:ind w:left="1" w:hanging="3"/>
              <w:jc w:val="both"/>
              <w:rPr>
                <w:sz w:val="28"/>
                <w:szCs w:val="28"/>
              </w:rPr>
            </w:pPr>
            <w:r w:rsidRPr="00A733DA">
              <w:rPr>
                <w:sz w:val="28"/>
                <w:szCs w:val="28"/>
              </w:rPr>
              <w:t>Chế biến hợp khẩu vị</w:t>
            </w:r>
          </w:p>
          <w:p w14:paraId="0145F844" w14:textId="77777777" w:rsidR="00A733DA" w:rsidRPr="00A733DA" w:rsidRDefault="00A733DA" w:rsidP="006D768B">
            <w:pPr>
              <w:ind w:left="1" w:hanging="3"/>
              <w:jc w:val="both"/>
              <w:rPr>
                <w:sz w:val="28"/>
                <w:szCs w:val="28"/>
              </w:rPr>
            </w:pPr>
            <w:r w:rsidRPr="00A733DA">
              <w:rPr>
                <w:sz w:val="28"/>
                <w:szCs w:val="28"/>
              </w:rPr>
              <w:t>Bàn ăn và bát đũa sạch</w:t>
            </w:r>
          </w:p>
          <w:p w14:paraId="745208B0" w14:textId="77777777" w:rsidR="00A733DA" w:rsidRPr="00A733DA" w:rsidRDefault="00A733DA" w:rsidP="006D768B">
            <w:pPr>
              <w:ind w:left="1" w:hanging="3"/>
              <w:jc w:val="both"/>
              <w:rPr>
                <w:sz w:val="28"/>
                <w:szCs w:val="28"/>
              </w:rPr>
            </w:pPr>
            <w:r w:rsidRPr="00A733DA">
              <w:rPr>
                <w:sz w:val="28"/>
                <w:szCs w:val="28"/>
              </w:rPr>
              <w:t>Bày món ăn đẹp, hấp dẫn</w:t>
            </w:r>
          </w:p>
          <w:p w14:paraId="0A244CCA" w14:textId="77777777" w:rsidR="00A733DA" w:rsidRPr="00A733DA" w:rsidRDefault="00A733DA" w:rsidP="006D768B">
            <w:pPr>
              <w:ind w:left="1" w:hanging="3"/>
              <w:jc w:val="both"/>
              <w:rPr>
                <w:sz w:val="28"/>
                <w:szCs w:val="28"/>
              </w:rPr>
            </w:pPr>
            <w:r w:rsidRPr="00A733DA">
              <w:rPr>
                <w:sz w:val="28"/>
                <w:szCs w:val="28"/>
              </w:rPr>
              <w:t>Tinh thần sảng khoái, vui vẻ</w:t>
            </w:r>
          </w:p>
          <w:p w14:paraId="2DA2A259" w14:textId="77777777" w:rsidR="00A733DA" w:rsidRPr="00A733DA" w:rsidRDefault="00A733DA" w:rsidP="006D768B">
            <w:pPr>
              <w:ind w:left="1" w:hanging="3"/>
              <w:jc w:val="both"/>
              <w:rPr>
                <w:b/>
                <w:i/>
                <w:sz w:val="28"/>
                <w:szCs w:val="28"/>
              </w:rPr>
            </w:pPr>
          </w:p>
          <w:p w14:paraId="533AF650" w14:textId="77777777" w:rsidR="00A733DA" w:rsidRPr="00A733DA" w:rsidRDefault="00A733DA" w:rsidP="006D768B">
            <w:pPr>
              <w:ind w:left="1" w:hanging="3"/>
              <w:jc w:val="both"/>
              <w:rPr>
                <w:b/>
                <w:sz w:val="28"/>
                <w:szCs w:val="28"/>
              </w:rPr>
            </w:pPr>
            <w:r w:rsidRPr="00A733DA">
              <w:rPr>
                <w:b/>
                <w:i/>
                <w:sz w:val="28"/>
                <w:szCs w:val="28"/>
              </w:rPr>
              <w:t>* Trước khi ăn</w:t>
            </w:r>
          </w:p>
          <w:p w14:paraId="18084DEE" w14:textId="77777777" w:rsidR="00A733DA" w:rsidRPr="00A733DA" w:rsidRDefault="00A733DA" w:rsidP="006D768B">
            <w:pPr>
              <w:ind w:left="1" w:hanging="3"/>
              <w:rPr>
                <w:sz w:val="28"/>
                <w:szCs w:val="28"/>
              </w:rPr>
            </w:pPr>
            <w:r w:rsidRPr="00A733DA">
              <w:rPr>
                <w:sz w:val="28"/>
                <w:szCs w:val="28"/>
              </w:rPr>
              <w:lastRenderedPageBreak/>
              <w:t>Cô chuẩn bị đầy đủ bàn ghế , khăn, đĩa,lọ hoa ,giấy lau…</w:t>
            </w:r>
          </w:p>
          <w:p w14:paraId="11A26866" w14:textId="77777777" w:rsidR="00A733DA" w:rsidRPr="00A733DA" w:rsidRDefault="00A733DA" w:rsidP="006D768B">
            <w:pPr>
              <w:ind w:left="1" w:hanging="3"/>
              <w:rPr>
                <w:sz w:val="28"/>
                <w:szCs w:val="28"/>
              </w:rPr>
            </w:pPr>
          </w:p>
          <w:p w14:paraId="1E8BC8BB" w14:textId="77777777" w:rsidR="00A733DA" w:rsidRPr="00A733DA" w:rsidRDefault="00A733DA" w:rsidP="006D768B">
            <w:pPr>
              <w:ind w:left="1" w:hanging="3"/>
              <w:rPr>
                <w:b/>
                <w:i/>
                <w:sz w:val="28"/>
                <w:szCs w:val="28"/>
              </w:rPr>
            </w:pPr>
          </w:p>
          <w:p w14:paraId="73A05FD5" w14:textId="77777777" w:rsidR="00A733DA" w:rsidRPr="00A733DA" w:rsidRDefault="00A733DA" w:rsidP="006D768B">
            <w:pPr>
              <w:rPr>
                <w:b/>
                <w:i/>
                <w:sz w:val="28"/>
                <w:szCs w:val="28"/>
              </w:rPr>
            </w:pPr>
            <w:r w:rsidRPr="00A733DA">
              <w:rPr>
                <w:b/>
                <w:i/>
                <w:sz w:val="28"/>
                <w:szCs w:val="28"/>
              </w:rPr>
              <w:t>* Trong khi ăn</w:t>
            </w:r>
          </w:p>
          <w:p w14:paraId="6A896D88" w14:textId="77777777" w:rsidR="00A733DA" w:rsidRPr="00A733DA" w:rsidRDefault="00A733DA" w:rsidP="006D768B">
            <w:pPr>
              <w:ind w:left="1" w:hanging="3"/>
              <w:rPr>
                <w:sz w:val="28"/>
                <w:szCs w:val="28"/>
              </w:rPr>
            </w:pPr>
            <w:r w:rsidRPr="00A733DA">
              <w:rPr>
                <w:sz w:val="28"/>
                <w:szCs w:val="28"/>
              </w:rPr>
              <w:t>- Rèn cho trẻ thói quen, nề nếp  ăn uống  tại trường như : Tự xúc cơm ăn, tự lấy nước uống.</w:t>
            </w:r>
          </w:p>
          <w:p w14:paraId="353BDDB0" w14:textId="77777777" w:rsidR="00A733DA" w:rsidRPr="00A733DA" w:rsidRDefault="00A733DA" w:rsidP="006D768B">
            <w:pPr>
              <w:ind w:left="1" w:hanging="3"/>
              <w:rPr>
                <w:sz w:val="28"/>
                <w:szCs w:val="28"/>
              </w:rPr>
            </w:pPr>
            <w:r w:rsidRPr="00A733DA">
              <w:rPr>
                <w:sz w:val="28"/>
                <w:szCs w:val="28"/>
              </w:rPr>
              <w:t>- Cung cấp đủ nước uống cho trẻ từ 0,8 – 1,6 lít/ngày/trẻ.</w:t>
            </w:r>
          </w:p>
          <w:p w14:paraId="54B47643" w14:textId="77777777" w:rsidR="00A733DA" w:rsidRPr="00A733DA" w:rsidRDefault="00A733DA" w:rsidP="006D768B">
            <w:pPr>
              <w:shd w:val="clear" w:color="auto" w:fill="FFFFFF"/>
              <w:spacing w:before="120" w:after="120" w:line="240" w:lineRule="auto"/>
              <w:ind w:hanging="3"/>
              <w:jc w:val="both"/>
              <w:rPr>
                <w:b/>
                <w:sz w:val="28"/>
                <w:szCs w:val="28"/>
              </w:rPr>
            </w:pPr>
            <w:r w:rsidRPr="00A733DA">
              <w:rPr>
                <w:b/>
                <w:i/>
                <w:sz w:val="28"/>
                <w:szCs w:val="28"/>
              </w:rPr>
              <w:t>* Sau khi ăn</w:t>
            </w:r>
          </w:p>
          <w:p w14:paraId="2A29D390" w14:textId="77777777" w:rsidR="00A733DA" w:rsidRPr="00A733DA" w:rsidRDefault="00A733DA" w:rsidP="006D768B">
            <w:pPr>
              <w:ind w:left="1" w:hanging="3"/>
              <w:rPr>
                <w:sz w:val="28"/>
                <w:szCs w:val="28"/>
              </w:rPr>
            </w:pPr>
            <w:r w:rsidRPr="00A733DA">
              <w:rPr>
                <w:sz w:val="28"/>
                <w:szCs w:val="28"/>
              </w:rPr>
              <w:t>Trẻ biết cất bát thìa, ghế vào nơi quy định. Biết uống nước, súc miệng trước khi đi ngủ</w:t>
            </w:r>
          </w:p>
          <w:p w14:paraId="21A61262" w14:textId="77777777" w:rsidR="00A733DA" w:rsidRPr="00A733DA" w:rsidRDefault="00A733DA" w:rsidP="006D768B">
            <w:pPr>
              <w:jc w:val="both"/>
              <w:rPr>
                <w:sz w:val="28"/>
                <w:szCs w:val="28"/>
              </w:rPr>
            </w:pPr>
            <w:r w:rsidRPr="00A733DA">
              <w:rPr>
                <w:sz w:val="28"/>
                <w:szCs w:val="28"/>
              </w:rPr>
              <w:t>- Tổ chức cho trẻ ngủ một giấc trưa (khoảng 150 phút)</w:t>
            </w:r>
          </w:p>
          <w:p w14:paraId="7B1BEF9F" w14:textId="77777777" w:rsidR="00A733DA" w:rsidRPr="00A733DA" w:rsidRDefault="00A733DA" w:rsidP="006D768B">
            <w:pPr>
              <w:ind w:left="1" w:hanging="3"/>
              <w:jc w:val="both"/>
              <w:rPr>
                <w:sz w:val="28"/>
                <w:szCs w:val="28"/>
              </w:rPr>
            </w:pPr>
            <w:r w:rsidRPr="00A733DA">
              <w:rPr>
                <w:sz w:val="28"/>
                <w:szCs w:val="28"/>
              </w:rPr>
              <w:t>- Gối, chiếu cho trẻ ngủ phải giặt, phơi thường xuyên không ẩm mốc</w:t>
            </w:r>
          </w:p>
          <w:p w14:paraId="79C4A58A" w14:textId="77777777" w:rsidR="00A733DA" w:rsidRPr="00A733DA" w:rsidRDefault="00A733DA" w:rsidP="006D768B">
            <w:pPr>
              <w:ind w:left="1" w:hanging="3"/>
              <w:jc w:val="both"/>
              <w:rPr>
                <w:b/>
                <w:i/>
                <w:sz w:val="28"/>
                <w:szCs w:val="28"/>
              </w:rPr>
            </w:pPr>
            <w:r w:rsidRPr="00A733DA">
              <w:rPr>
                <w:b/>
                <w:i/>
                <w:sz w:val="28"/>
                <w:szCs w:val="28"/>
              </w:rPr>
              <w:t>* Trước lúc cho trẻ ngủ</w:t>
            </w:r>
          </w:p>
          <w:p w14:paraId="080F85DD" w14:textId="77777777" w:rsidR="00A733DA" w:rsidRPr="00A733DA" w:rsidRDefault="00A733DA" w:rsidP="006D768B">
            <w:pPr>
              <w:ind w:left="1" w:hanging="3"/>
              <w:rPr>
                <w:sz w:val="28"/>
                <w:szCs w:val="28"/>
              </w:rPr>
            </w:pPr>
            <w:r w:rsidRPr="00A733DA">
              <w:rPr>
                <w:sz w:val="28"/>
                <w:szCs w:val="28"/>
              </w:rPr>
              <w:t xml:space="preserve">- Trẻ biết giúp cô lấy gối , sạp </w:t>
            </w:r>
          </w:p>
          <w:p w14:paraId="568F23F5" w14:textId="77777777" w:rsidR="00A733DA" w:rsidRPr="00A733DA" w:rsidRDefault="00A733DA" w:rsidP="006D768B">
            <w:pPr>
              <w:ind w:left="1" w:hanging="3"/>
              <w:jc w:val="both"/>
              <w:rPr>
                <w:b/>
                <w:i/>
                <w:sz w:val="28"/>
                <w:szCs w:val="28"/>
              </w:rPr>
            </w:pPr>
            <w:r w:rsidRPr="00A733DA">
              <w:rPr>
                <w:b/>
                <w:i/>
                <w:sz w:val="28"/>
                <w:szCs w:val="28"/>
              </w:rPr>
              <w:t>* Trong khi ngủ</w:t>
            </w:r>
          </w:p>
          <w:p w14:paraId="4C636271" w14:textId="77777777" w:rsidR="00A733DA" w:rsidRPr="00A733DA" w:rsidRDefault="00A733DA" w:rsidP="006D768B">
            <w:pPr>
              <w:ind w:left="1" w:hanging="3"/>
              <w:rPr>
                <w:sz w:val="28"/>
                <w:szCs w:val="28"/>
              </w:rPr>
            </w:pPr>
            <w:r w:rsidRPr="00A733DA">
              <w:rPr>
                <w:sz w:val="28"/>
                <w:szCs w:val="28"/>
              </w:rPr>
              <w:t>-Đảm bảo 100% trẻ được ngủ trưa tại trường.</w:t>
            </w:r>
          </w:p>
          <w:p w14:paraId="1BC46D3C" w14:textId="77777777" w:rsidR="00A733DA" w:rsidRPr="00A733DA" w:rsidRDefault="00A733DA" w:rsidP="006D768B">
            <w:pPr>
              <w:ind w:left="1" w:hanging="3"/>
              <w:rPr>
                <w:sz w:val="28"/>
                <w:szCs w:val="28"/>
              </w:rPr>
            </w:pPr>
            <w:r w:rsidRPr="00A733DA">
              <w:rPr>
                <w:sz w:val="28"/>
                <w:szCs w:val="28"/>
              </w:rPr>
              <w:t>-Tiếp tục tập cho trẻ có thói quen nề nếp trong giấc ngủ.</w:t>
            </w:r>
          </w:p>
          <w:p w14:paraId="599F44A7" w14:textId="77777777" w:rsidR="00A733DA" w:rsidRPr="00A733DA" w:rsidRDefault="00A733DA" w:rsidP="006D768B">
            <w:pPr>
              <w:ind w:left="1" w:hanging="3"/>
              <w:rPr>
                <w:sz w:val="28"/>
                <w:szCs w:val="28"/>
              </w:rPr>
            </w:pPr>
            <w:r w:rsidRPr="00A733DA">
              <w:rPr>
                <w:sz w:val="28"/>
                <w:szCs w:val="28"/>
              </w:rPr>
              <w:lastRenderedPageBreak/>
              <w:t xml:space="preserve">-Tiếp tục tập luyện cho trẻ ngủ đúng giờ, đủ giấc và ngủ ngon giấc </w:t>
            </w:r>
          </w:p>
          <w:p w14:paraId="4E199ACD" w14:textId="77777777" w:rsidR="00A733DA" w:rsidRPr="00A733DA" w:rsidRDefault="00A733DA" w:rsidP="006D768B">
            <w:pPr>
              <w:ind w:left="1" w:hanging="3"/>
              <w:jc w:val="both"/>
              <w:rPr>
                <w:b/>
                <w:i/>
                <w:sz w:val="28"/>
                <w:szCs w:val="28"/>
              </w:rPr>
            </w:pPr>
          </w:p>
          <w:p w14:paraId="47548609" w14:textId="77777777" w:rsidR="00A733DA" w:rsidRPr="00A733DA" w:rsidRDefault="00A733DA" w:rsidP="006D768B">
            <w:pPr>
              <w:ind w:left="1" w:hanging="3"/>
              <w:jc w:val="both"/>
              <w:rPr>
                <w:b/>
                <w:i/>
                <w:sz w:val="28"/>
                <w:szCs w:val="28"/>
              </w:rPr>
            </w:pPr>
          </w:p>
          <w:p w14:paraId="10A6DFC3" w14:textId="77777777" w:rsidR="00A733DA" w:rsidRPr="00A733DA" w:rsidRDefault="00A733DA" w:rsidP="006D768B">
            <w:pPr>
              <w:ind w:left="1" w:hanging="3"/>
              <w:jc w:val="both"/>
              <w:rPr>
                <w:b/>
                <w:i/>
                <w:sz w:val="28"/>
                <w:szCs w:val="28"/>
              </w:rPr>
            </w:pPr>
          </w:p>
          <w:p w14:paraId="6CE3032B" w14:textId="77777777" w:rsidR="00A733DA" w:rsidRPr="00A733DA" w:rsidRDefault="00A733DA" w:rsidP="006D768B">
            <w:pPr>
              <w:ind w:left="1" w:hanging="3"/>
              <w:jc w:val="both"/>
              <w:rPr>
                <w:b/>
                <w:i/>
                <w:sz w:val="28"/>
                <w:szCs w:val="28"/>
              </w:rPr>
            </w:pPr>
            <w:r w:rsidRPr="00A733DA">
              <w:rPr>
                <w:b/>
                <w:i/>
                <w:sz w:val="28"/>
                <w:szCs w:val="28"/>
              </w:rPr>
              <w:t>* Sau khi thức dậy</w:t>
            </w:r>
          </w:p>
          <w:p w14:paraId="5BFD85D3" w14:textId="77777777" w:rsidR="00A733DA" w:rsidRPr="00A733DA" w:rsidRDefault="00A733DA" w:rsidP="006D768B">
            <w:pPr>
              <w:ind w:left="1" w:hanging="3"/>
              <w:rPr>
                <w:sz w:val="28"/>
                <w:szCs w:val="28"/>
              </w:rPr>
            </w:pPr>
            <w:r w:rsidRPr="00A733DA">
              <w:rPr>
                <w:sz w:val="28"/>
                <w:szCs w:val="28"/>
              </w:rPr>
              <w:t>Trẻ thức dậy biết đi vệ sinh và cất gối chăn đúng nơi quy định</w:t>
            </w:r>
          </w:p>
          <w:p w14:paraId="2803DD93" w14:textId="77777777" w:rsidR="00A733DA" w:rsidRPr="00A733DA" w:rsidRDefault="00A733DA" w:rsidP="006D768B">
            <w:pPr>
              <w:ind w:left="1" w:hanging="3"/>
              <w:jc w:val="both"/>
              <w:rPr>
                <w:sz w:val="28"/>
                <w:szCs w:val="28"/>
              </w:rPr>
            </w:pPr>
          </w:p>
        </w:tc>
        <w:tc>
          <w:tcPr>
            <w:tcW w:w="2510" w:type="dxa"/>
            <w:tcBorders>
              <w:top w:val="single" w:sz="4" w:space="0" w:color="000000"/>
              <w:left w:val="single" w:sz="4" w:space="0" w:color="000000"/>
              <w:bottom w:val="single" w:sz="4" w:space="0" w:color="000000"/>
              <w:right w:val="single" w:sz="4" w:space="0" w:color="000000"/>
            </w:tcBorders>
          </w:tcPr>
          <w:p w14:paraId="375815C9" w14:textId="77777777" w:rsidR="00A733DA" w:rsidRPr="00A733DA" w:rsidRDefault="00A733DA" w:rsidP="006D768B">
            <w:pPr>
              <w:ind w:left="1" w:hanging="3"/>
              <w:jc w:val="both"/>
              <w:rPr>
                <w:sz w:val="28"/>
                <w:szCs w:val="28"/>
              </w:rPr>
            </w:pPr>
            <w:r w:rsidRPr="00A733DA">
              <w:rPr>
                <w:sz w:val="28"/>
                <w:szCs w:val="28"/>
              </w:rPr>
              <w:lastRenderedPageBreak/>
              <w:t xml:space="preserve">-Trẻ được ăn các món ăn do nhân viên chế biến thay đổi thực đơn hàng ngày </w:t>
            </w:r>
          </w:p>
          <w:p w14:paraId="4948A180" w14:textId="77777777" w:rsidR="00A733DA" w:rsidRPr="00A733DA" w:rsidRDefault="00A733DA" w:rsidP="006D768B">
            <w:pPr>
              <w:ind w:left="1" w:hanging="3"/>
              <w:jc w:val="both"/>
              <w:rPr>
                <w:sz w:val="28"/>
                <w:szCs w:val="28"/>
              </w:rPr>
            </w:pPr>
          </w:p>
          <w:p w14:paraId="02689168" w14:textId="77777777" w:rsidR="00A733DA" w:rsidRPr="00A733DA" w:rsidRDefault="00A733DA" w:rsidP="006D768B">
            <w:pPr>
              <w:ind w:left="1" w:hanging="3"/>
              <w:jc w:val="both"/>
              <w:rPr>
                <w:sz w:val="28"/>
                <w:szCs w:val="28"/>
              </w:rPr>
            </w:pPr>
          </w:p>
          <w:p w14:paraId="009EF776" w14:textId="77777777" w:rsidR="00A733DA" w:rsidRPr="00A733DA" w:rsidRDefault="00A733DA" w:rsidP="006D768B">
            <w:pPr>
              <w:ind w:left="1" w:hanging="3"/>
              <w:jc w:val="both"/>
              <w:rPr>
                <w:sz w:val="28"/>
                <w:szCs w:val="28"/>
              </w:rPr>
            </w:pPr>
          </w:p>
          <w:p w14:paraId="6D881194" w14:textId="77777777" w:rsidR="00A733DA" w:rsidRPr="00A733DA" w:rsidRDefault="00A733DA" w:rsidP="006D768B">
            <w:pPr>
              <w:ind w:left="1" w:hanging="3"/>
              <w:rPr>
                <w:sz w:val="28"/>
                <w:szCs w:val="28"/>
              </w:rPr>
            </w:pPr>
          </w:p>
          <w:p w14:paraId="181755F2" w14:textId="77777777" w:rsidR="00A733DA" w:rsidRPr="00A733DA" w:rsidRDefault="00A733DA" w:rsidP="006D768B">
            <w:pPr>
              <w:ind w:left="1" w:hanging="3"/>
              <w:rPr>
                <w:sz w:val="28"/>
                <w:szCs w:val="28"/>
              </w:rPr>
            </w:pPr>
          </w:p>
          <w:p w14:paraId="5248DD09" w14:textId="77777777" w:rsidR="00A733DA" w:rsidRPr="00A733DA" w:rsidRDefault="00A733DA" w:rsidP="006D768B">
            <w:pPr>
              <w:ind w:left="1" w:hanging="3"/>
              <w:rPr>
                <w:sz w:val="28"/>
                <w:szCs w:val="28"/>
              </w:rPr>
            </w:pPr>
            <w:r w:rsidRPr="00A733DA">
              <w:rPr>
                <w:sz w:val="28"/>
                <w:szCs w:val="28"/>
              </w:rPr>
              <w:t>- Cô kê bàn, trải khăn, đặt lọ hoa trên bàn ăn, đặt đĩa bỏ khăn ẩm và đĩa đựng cơm rơi</w:t>
            </w:r>
          </w:p>
          <w:p w14:paraId="50547DFB" w14:textId="77777777" w:rsidR="00A733DA" w:rsidRPr="00A733DA" w:rsidRDefault="00A733DA" w:rsidP="006D768B">
            <w:pPr>
              <w:ind w:left="1" w:hanging="3"/>
              <w:rPr>
                <w:sz w:val="28"/>
                <w:szCs w:val="28"/>
              </w:rPr>
            </w:pPr>
          </w:p>
          <w:p w14:paraId="5471EC9C" w14:textId="77777777" w:rsidR="00A733DA" w:rsidRPr="00A733DA" w:rsidRDefault="00A733DA" w:rsidP="006D768B">
            <w:pPr>
              <w:ind w:left="1" w:hanging="3"/>
              <w:jc w:val="both"/>
              <w:rPr>
                <w:sz w:val="28"/>
                <w:szCs w:val="28"/>
              </w:rPr>
            </w:pPr>
            <w:r w:rsidRPr="00A733DA">
              <w:rPr>
                <w:sz w:val="28"/>
                <w:szCs w:val="28"/>
              </w:rPr>
              <w:t>- Trong các giờ ăn cô rèn các nề nếp thói quen cho trẻ.</w:t>
            </w:r>
          </w:p>
          <w:p w14:paraId="318F0220" w14:textId="77777777" w:rsidR="00A733DA" w:rsidRPr="00A733DA" w:rsidRDefault="00A733DA" w:rsidP="006D768B">
            <w:pPr>
              <w:ind w:left="1" w:hanging="3"/>
              <w:rPr>
                <w:sz w:val="28"/>
                <w:szCs w:val="28"/>
              </w:rPr>
            </w:pPr>
            <w:r w:rsidRPr="00A733DA">
              <w:rPr>
                <w:sz w:val="28"/>
                <w:szCs w:val="28"/>
              </w:rPr>
              <w:t xml:space="preserve">- Xếp những trẻ ăn kém ngồi cạnh những trẻ ăn nhanh để kích thích sự ham muốn ăn của trẻ  </w:t>
            </w:r>
          </w:p>
          <w:p w14:paraId="56515D37" w14:textId="77777777" w:rsidR="00A733DA" w:rsidRPr="00A733DA" w:rsidRDefault="00A733DA" w:rsidP="006D768B">
            <w:pPr>
              <w:ind w:left="1" w:hanging="3"/>
              <w:rPr>
                <w:sz w:val="28"/>
                <w:szCs w:val="28"/>
              </w:rPr>
            </w:pPr>
          </w:p>
          <w:p w14:paraId="0A71EDC9" w14:textId="77777777" w:rsidR="00A733DA" w:rsidRPr="00A733DA" w:rsidRDefault="00A733DA" w:rsidP="006D768B">
            <w:pPr>
              <w:ind w:left="1" w:hanging="3"/>
              <w:rPr>
                <w:sz w:val="28"/>
                <w:szCs w:val="28"/>
              </w:rPr>
            </w:pPr>
            <w:r w:rsidRPr="00A733DA">
              <w:rPr>
                <w:sz w:val="28"/>
                <w:szCs w:val="28"/>
              </w:rPr>
              <w:t>- Trẻ ăn xong cô tập cho trẻ thói quen bỏ bát thìa đúng nơi quy định</w:t>
            </w:r>
          </w:p>
          <w:p w14:paraId="4FBBF396" w14:textId="77777777" w:rsidR="00A733DA" w:rsidRPr="00A733DA" w:rsidRDefault="00A733DA" w:rsidP="006D768B">
            <w:pPr>
              <w:ind w:left="1" w:hanging="3"/>
              <w:jc w:val="both"/>
              <w:rPr>
                <w:sz w:val="28"/>
                <w:szCs w:val="28"/>
              </w:rPr>
            </w:pPr>
            <w:r w:rsidRPr="00A733DA">
              <w:rPr>
                <w:sz w:val="28"/>
                <w:szCs w:val="28"/>
              </w:rPr>
              <w:lastRenderedPageBreak/>
              <w:t>- Nhắc trẻ không chạy nhảy sau khi ăn</w:t>
            </w:r>
          </w:p>
          <w:p w14:paraId="787CAAD7" w14:textId="77777777" w:rsidR="00A733DA" w:rsidRPr="00A733DA" w:rsidRDefault="00A733DA" w:rsidP="006D768B">
            <w:pPr>
              <w:ind w:left="1" w:hanging="3"/>
              <w:rPr>
                <w:sz w:val="28"/>
                <w:szCs w:val="28"/>
              </w:rPr>
            </w:pPr>
          </w:p>
          <w:p w14:paraId="61B2E2C7" w14:textId="77777777" w:rsidR="00A733DA" w:rsidRPr="00A733DA" w:rsidRDefault="00A733DA" w:rsidP="006D768B">
            <w:pPr>
              <w:ind w:left="1" w:hanging="3"/>
              <w:rPr>
                <w:sz w:val="28"/>
                <w:szCs w:val="28"/>
              </w:rPr>
            </w:pPr>
          </w:p>
          <w:p w14:paraId="26B2E30E" w14:textId="77777777" w:rsidR="00A733DA" w:rsidRPr="00A733DA" w:rsidRDefault="00A733DA" w:rsidP="006D768B">
            <w:pPr>
              <w:ind w:left="1" w:hanging="3"/>
              <w:rPr>
                <w:sz w:val="28"/>
                <w:szCs w:val="28"/>
              </w:rPr>
            </w:pPr>
          </w:p>
          <w:p w14:paraId="37BD661B" w14:textId="77777777" w:rsidR="00A733DA" w:rsidRPr="00A733DA" w:rsidRDefault="00A733DA" w:rsidP="006D768B">
            <w:pPr>
              <w:ind w:left="1" w:hanging="3"/>
              <w:rPr>
                <w:sz w:val="28"/>
                <w:szCs w:val="28"/>
              </w:rPr>
            </w:pPr>
          </w:p>
          <w:p w14:paraId="7802E15D" w14:textId="77777777" w:rsidR="00A733DA" w:rsidRPr="00A733DA" w:rsidRDefault="00A733DA" w:rsidP="006D768B">
            <w:pPr>
              <w:ind w:left="1" w:hanging="3"/>
              <w:rPr>
                <w:sz w:val="28"/>
                <w:szCs w:val="28"/>
              </w:rPr>
            </w:pPr>
          </w:p>
          <w:p w14:paraId="218C9889" w14:textId="77777777" w:rsidR="00A733DA" w:rsidRPr="00A733DA" w:rsidRDefault="00A733DA" w:rsidP="006D768B">
            <w:pPr>
              <w:ind w:left="1" w:hanging="3"/>
              <w:rPr>
                <w:sz w:val="28"/>
                <w:szCs w:val="28"/>
              </w:rPr>
            </w:pPr>
          </w:p>
          <w:p w14:paraId="29C47B0A" w14:textId="77777777" w:rsidR="00A733DA" w:rsidRPr="00A733DA" w:rsidRDefault="00A733DA" w:rsidP="006D768B">
            <w:pPr>
              <w:ind w:left="1" w:hanging="3"/>
              <w:rPr>
                <w:sz w:val="28"/>
                <w:szCs w:val="28"/>
              </w:rPr>
            </w:pPr>
          </w:p>
          <w:p w14:paraId="71B0FC1B" w14:textId="77777777" w:rsidR="00A733DA" w:rsidRPr="00A733DA" w:rsidRDefault="00A733DA" w:rsidP="006D768B">
            <w:pPr>
              <w:ind w:left="1" w:hanging="3"/>
              <w:rPr>
                <w:sz w:val="28"/>
                <w:szCs w:val="28"/>
              </w:rPr>
            </w:pPr>
          </w:p>
          <w:p w14:paraId="2DC490F8" w14:textId="77777777" w:rsidR="00A733DA" w:rsidRPr="00A733DA" w:rsidRDefault="00A733DA" w:rsidP="006D768B">
            <w:pPr>
              <w:ind w:left="1" w:hanging="3"/>
              <w:rPr>
                <w:sz w:val="28"/>
                <w:szCs w:val="28"/>
              </w:rPr>
            </w:pPr>
          </w:p>
          <w:p w14:paraId="68FA48FE" w14:textId="77777777" w:rsidR="00A733DA" w:rsidRPr="00A733DA" w:rsidRDefault="00A733DA" w:rsidP="006D768B">
            <w:pPr>
              <w:ind w:left="1" w:hanging="3"/>
              <w:rPr>
                <w:sz w:val="28"/>
                <w:szCs w:val="28"/>
              </w:rPr>
            </w:pPr>
          </w:p>
          <w:p w14:paraId="64CF1C60" w14:textId="77777777" w:rsidR="00A733DA" w:rsidRPr="00A733DA" w:rsidRDefault="00A733DA" w:rsidP="006D768B">
            <w:pPr>
              <w:ind w:left="1" w:hanging="3"/>
              <w:rPr>
                <w:sz w:val="28"/>
                <w:szCs w:val="28"/>
              </w:rPr>
            </w:pPr>
          </w:p>
          <w:p w14:paraId="7880827C" w14:textId="77777777" w:rsidR="00A733DA" w:rsidRPr="00A733DA" w:rsidRDefault="00A733DA" w:rsidP="006D768B">
            <w:pPr>
              <w:ind w:left="1" w:hanging="3"/>
              <w:rPr>
                <w:sz w:val="28"/>
                <w:szCs w:val="28"/>
              </w:rPr>
            </w:pPr>
          </w:p>
          <w:p w14:paraId="751AD9A9" w14:textId="77777777" w:rsidR="00A733DA" w:rsidRPr="00A733DA" w:rsidRDefault="00A733DA" w:rsidP="006D768B">
            <w:pPr>
              <w:ind w:left="1" w:hanging="3"/>
              <w:rPr>
                <w:sz w:val="28"/>
                <w:szCs w:val="28"/>
              </w:rPr>
            </w:pPr>
          </w:p>
          <w:p w14:paraId="221D2A19" w14:textId="77777777" w:rsidR="00A733DA" w:rsidRPr="00A733DA" w:rsidRDefault="00A733DA" w:rsidP="006D768B">
            <w:pPr>
              <w:ind w:left="1" w:hanging="3"/>
              <w:rPr>
                <w:sz w:val="28"/>
                <w:szCs w:val="28"/>
              </w:rPr>
            </w:pPr>
          </w:p>
          <w:p w14:paraId="53E4C4BE" w14:textId="77777777" w:rsidR="00A733DA" w:rsidRPr="00A733DA" w:rsidRDefault="00A733DA" w:rsidP="006D768B">
            <w:pPr>
              <w:ind w:left="1" w:hanging="3"/>
              <w:rPr>
                <w:sz w:val="28"/>
                <w:szCs w:val="28"/>
              </w:rPr>
            </w:pPr>
          </w:p>
          <w:p w14:paraId="0A5C87B1" w14:textId="77777777" w:rsidR="00A733DA" w:rsidRPr="00A733DA" w:rsidRDefault="00A733DA" w:rsidP="006D768B">
            <w:pPr>
              <w:ind w:left="1" w:hanging="3"/>
              <w:rPr>
                <w:sz w:val="28"/>
                <w:szCs w:val="28"/>
              </w:rPr>
            </w:pPr>
          </w:p>
          <w:p w14:paraId="1ACE3C89" w14:textId="77777777" w:rsidR="00A733DA" w:rsidRPr="00A733DA" w:rsidRDefault="00A733DA" w:rsidP="006D768B">
            <w:pPr>
              <w:ind w:left="1" w:hanging="3"/>
              <w:rPr>
                <w:sz w:val="28"/>
                <w:szCs w:val="28"/>
              </w:rPr>
            </w:pPr>
          </w:p>
          <w:p w14:paraId="74F52630" w14:textId="77777777" w:rsidR="00A733DA" w:rsidRPr="00A733DA" w:rsidRDefault="00A733DA" w:rsidP="006D768B">
            <w:pPr>
              <w:ind w:left="1" w:hanging="3"/>
              <w:rPr>
                <w:sz w:val="28"/>
                <w:szCs w:val="28"/>
              </w:rPr>
            </w:pPr>
          </w:p>
          <w:p w14:paraId="7BC6F825" w14:textId="77777777" w:rsidR="00A733DA" w:rsidRPr="00A733DA" w:rsidRDefault="00A733DA" w:rsidP="006D768B">
            <w:pPr>
              <w:ind w:left="1" w:hanging="3"/>
              <w:rPr>
                <w:sz w:val="28"/>
                <w:szCs w:val="28"/>
              </w:rPr>
            </w:pPr>
            <w:r w:rsidRPr="00A733DA">
              <w:rPr>
                <w:sz w:val="28"/>
                <w:szCs w:val="28"/>
              </w:rPr>
              <w:t>- Cô chuẩn bị phòng ngủ: kê phản, trải chiếu đầy đủ</w:t>
            </w:r>
          </w:p>
          <w:p w14:paraId="1B2A9543" w14:textId="77777777" w:rsidR="00A733DA" w:rsidRPr="00A733DA" w:rsidRDefault="00A733DA" w:rsidP="006D768B">
            <w:pPr>
              <w:ind w:left="1" w:hanging="3"/>
              <w:rPr>
                <w:sz w:val="28"/>
                <w:szCs w:val="28"/>
              </w:rPr>
            </w:pPr>
            <w:r w:rsidRPr="00A733DA">
              <w:rPr>
                <w:sz w:val="28"/>
                <w:szCs w:val="28"/>
              </w:rPr>
              <w:t>- Cho trẻ đi vệ sinh, cất dép lên giá trước khi đi ngủ</w:t>
            </w:r>
          </w:p>
          <w:p w14:paraId="4BACDB85" w14:textId="77777777" w:rsidR="00A733DA" w:rsidRPr="00A733DA" w:rsidRDefault="00A733DA" w:rsidP="006D768B">
            <w:pPr>
              <w:ind w:left="1" w:hanging="3"/>
              <w:rPr>
                <w:sz w:val="28"/>
                <w:szCs w:val="28"/>
              </w:rPr>
            </w:pPr>
            <w:r w:rsidRPr="00A733DA">
              <w:rPr>
                <w:sz w:val="28"/>
                <w:szCs w:val="28"/>
              </w:rPr>
              <w:t xml:space="preserve">- Cô luôn có mặt tại phòng ngủ để quan sát trẻ và sửa tư thế cho trẻ và có thể biết được để xử lý </w:t>
            </w:r>
            <w:r w:rsidRPr="00A733DA">
              <w:rPr>
                <w:sz w:val="28"/>
                <w:szCs w:val="28"/>
              </w:rPr>
              <w:lastRenderedPageBreak/>
              <w:t>một số tình huống có thể xảy ra</w:t>
            </w:r>
          </w:p>
          <w:p w14:paraId="416E4F4A" w14:textId="77777777" w:rsidR="00A733DA" w:rsidRPr="00A733DA" w:rsidRDefault="00A733DA" w:rsidP="006D768B">
            <w:pPr>
              <w:ind w:left="1" w:hanging="3"/>
              <w:jc w:val="both"/>
              <w:rPr>
                <w:sz w:val="28"/>
                <w:szCs w:val="28"/>
              </w:rPr>
            </w:pPr>
            <w:r w:rsidRPr="00A733DA">
              <w:rPr>
                <w:sz w:val="28"/>
                <w:szCs w:val="28"/>
              </w:rPr>
              <w:t>- Khi trẻ ngủ dậy cô tập cho trẻ cất gối, đi vệ sinh. Tập thể dục nhẹ nhàng và ăn chiều.</w:t>
            </w:r>
          </w:p>
        </w:tc>
        <w:tc>
          <w:tcPr>
            <w:tcW w:w="24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FE498C8" w14:textId="77777777" w:rsidR="00A733DA" w:rsidRPr="00A733DA" w:rsidRDefault="00A733DA" w:rsidP="006D768B">
            <w:pPr>
              <w:ind w:right="80"/>
              <w:jc w:val="both"/>
              <w:rPr>
                <w:i/>
                <w:sz w:val="28"/>
                <w:szCs w:val="28"/>
              </w:rPr>
            </w:pPr>
            <w:r w:rsidRPr="00A733DA">
              <w:rPr>
                <w:i/>
                <w:sz w:val="28"/>
                <w:szCs w:val="28"/>
              </w:rPr>
              <w:lastRenderedPageBreak/>
              <w:t xml:space="preserve"> </w:t>
            </w:r>
          </w:p>
          <w:p w14:paraId="3FC614C3" w14:textId="77777777" w:rsidR="00A733DA" w:rsidRPr="00A733DA" w:rsidRDefault="00A733DA" w:rsidP="006D768B">
            <w:pPr>
              <w:ind w:right="80"/>
              <w:jc w:val="both"/>
              <w:rPr>
                <w:i/>
                <w:sz w:val="28"/>
                <w:szCs w:val="28"/>
              </w:rPr>
            </w:pPr>
            <w:r w:rsidRPr="00A733DA">
              <w:rPr>
                <w:i/>
                <w:sz w:val="28"/>
                <w:szCs w:val="28"/>
              </w:rPr>
              <w:t>- 100%  Trẻ ăn bán trú tại lớp và  được thay đổi thực đơn hàng ngày</w:t>
            </w:r>
          </w:p>
          <w:p w14:paraId="2D174A18" w14:textId="77777777" w:rsidR="00A733DA" w:rsidRPr="00A733DA" w:rsidRDefault="00A733DA" w:rsidP="006D768B">
            <w:pPr>
              <w:ind w:right="80"/>
              <w:jc w:val="both"/>
              <w:rPr>
                <w:i/>
                <w:sz w:val="28"/>
                <w:szCs w:val="28"/>
              </w:rPr>
            </w:pPr>
            <w:r w:rsidRPr="00A733DA">
              <w:rPr>
                <w:i/>
                <w:sz w:val="28"/>
                <w:szCs w:val="28"/>
              </w:rPr>
              <w:t xml:space="preserve"> </w:t>
            </w:r>
          </w:p>
          <w:p w14:paraId="7182389B" w14:textId="77777777" w:rsidR="00A733DA" w:rsidRPr="00A733DA" w:rsidRDefault="00A733DA" w:rsidP="006D768B">
            <w:pPr>
              <w:ind w:right="80"/>
              <w:jc w:val="both"/>
              <w:rPr>
                <w:i/>
                <w:sz w:val="28"/>
                <w:szCs w:val="28"/>
              </w:rPr>
            </w:pPr>
            <w:r w:rsidRPr="00A733DA">
              <w:rPr>
                <w:i/>
                <w:sz w:val="28"/>
                <w:szCs w:val="28"/>
              </w:rPr>
              <w:t xml:space="preserve"> </w:t>
            </w:r>
          </w:p>
          <w:p w14:paraId="2BC293DC" w14:textId="77777777" w:rsidR="00A733DA" w:rsidRPr="00A733DA" w:rsidRDefault="00A733DA" w:rsidP="006D768B">
            <w:pPr>
              <w:ind w:right="80"/>
              <w:jc w:val="both"/>
              <w:rPr>
                <w:i/>
                <w:sz w:val="28"/>
                <w:szCs w:val="28"/>
              </w:rPr>
            </w:pPr>
            <w:r w:rsidRPr="00A733DA">
              <w:rPr>
                <w:i/>
                <w:sz w:val="28"/>
                <w:szCs w:val="28"/>
              </w:rPr>
              <w:t xml:space="preserve"> </w:t>
            </w:r>
          </w:p>
          <w:p w14:paraId="62AF3B02" w14:textId="77777777" w:rsidR="00A733DA" w:rsidRPr="00A733DA" w:rsidRDefault="00A733DA" w:rsidP="006D768B">
            <w:pPr>
              <w:ind w:right="80"/>
              <w:jc w:val="both"/>
              <w:rPr>
                <w:i/>
                <w:sz w:val="28"/>
                <w:szCs w:val="28"/>
              </w:rPr>
            </w:pPr>
            <w:r w:rsidRPr="00A733DA">
              <w:rPr>
                <w:i/>
                <w:sz w:val="28"/>
                <w:szCs w:val="28"/>
              </w:rPr>
              <w:t xml:space="preserve"> </w:t>
            </w:r>
          </w:p>
          <w:p w14:paraId="77779EA1" w14:textId="77777777" w:rsidR="00A733DA" w:rsidRPr="00A733DA" w:rsidRDefault="00A733DA" w:rsidP="006D768B">
            <w:pPr>
              <w:ind w:right="80"/>
              <w:jc w:val="both"/>
              <w:rPr>
                <w:i/>
                <w:sz w:val="28"/>
                <w:szCs w:val="28"/>
              </w:rPr>
            </w:pPr>
          </w:p>
          <w:p w14:paraId="430D7DB3" w14:textId="77777777" w:rsidR="00A733DA" w:rsidRPr="00A733DA" w:rsidRDefault="00A733DA" w:rsidP="006D768B">
            <w:pPr>
              <w:ind w:right="80"/>
              <w:jc w:val="both"/>
              <w:rPr>
                <w:i/>
                <w:sz w:val="28"/>
                <w:szCs w:val="28"/>
              </w:rPr>
            </w:pPr>
          </w:p>
          <w:p w14:paraId="779C1590" w14:textId="77777777" w:rsidR="00A733DA" w:rsidRPr="00A733DA" w:rsidRDefault="00A733DA" w:rsidP="006D768B">
            <w:pPr>
              <w:ind w:right="80"/>
              <w:jc w:val="both"/>
              <w:rPr>
                <w:i/>
                <w:sz w:val="28"/>
                <w:szCs w:val="28"/>
              </w:rPr>
            </w:pPr>
            <w:r w:rsidRPr="00A733DA">
              <w:rPr>
                <w:i/>
                <w:sz w:val="28"/>
                <w:szCs w:val="28"/>
              </w:rPr>
              <w:t>- Cháu Đăng, Khoa   .....đã biết giúp cô xếp  ghế và bỏ đĩa cơm rơi</w:t>
            </w:r>
          </w:p>
          <w:p w14:paraId="39F437D7" w14:textId="77777777" w:rsidR="00A733DA" w:rsidRPr="00A733DA" w:rsidRDefault="00A733DA" w:rsidP="006D768B">
            <w:pPr>
              <w:ind w:right="80"/>
              <w:jc w:val="both"/>
              <w:rPr>
                <w:i/>
                <w:sz w:val="28"/>
                <w:szCs w:val="28"/>
              </w:rPr>
            </w:pPr>
            <w:r w:rsidRPr="00A733DA">
              <w:rPr>
                <w:i/>
                <w:sz w:val="28"/>
                <w:szCs w:val="28"/>
              </w:rPr>
              <w:t xml:space="preserve"> </w:t>
            </w:r>
          </w:p>
          <w:p w14:paraId="690EF6C3" w14:textId="77777777" w:rsidR="00A733DA" w:rsidRPr="00A733DA" w:rsidRDefault="00A733DA" w:rsidP="006D768B">
            <w:pPr>
              <w:ind w:right="80"/>
              <w:jc w:val="both"/>
              <w:rPr>
                <w:i/>
                <w:sz w:val="28"/>
                <w:szCs w:val="28"/>
              </w:rPr>
            </w:pPr>
            <w:r w:rsidRPr="00A733DA">
              <w:rPr>
                <w:i/>
                <w:sz w:val="28"/>
                <w:szCs w:val="28"/>
              </w:rPr>
              <w:t xml:space="preserve"> </w:t>
            </w:r>
          </w:p>
          <w:p w14:paraId="7E1D97DD" w14:textId="77777777" w:rsidR="00A733DA" w:rsidRPr="00A733DA" w:rsidRDefault="00A733DA" w:rsidP="006D768B">
            <w:pPr>
              <w:ind w:right="80"/>
              <w:jc w:val="both"/>
              <w:rPr>
                <w:i/>
                <w:sz w:val="28"/>
                <w:szCs w:val="28"/>
              </w:rPr>
            </w:pPr>
            <w:r w:rsidRPr="00A733DA">
              <w:rPr>
                <w:i/>
                <w:sz w:val="28"/>
                <w:szCs w:val="28"/>
              </w:rPr>
              <w:t xml:space="preserve"> </w:t>
            </w:r>
          </w:p>
          <w:p w14:paraId="5057F13F" w14:textId="77777777" w:rsidR="00A733DA" w:rsidRPr="00A733DA" w:rsidRDefault="00A733DA" w:rsidP="006D768B">
            <w:pPr>
              <w:ind w:right="80"/>
              <w:jc w:val="both"/>
              <w:rPr>
                <w:i/>
                <w:sz w:val="28"/>
                <w:szCs w:val="28"/>
              </w:rPr>
            </w:pPr>
            <w:r w:rsidRPr="00A733DA">
              <w:rPr>
                <w:i/>
                <w:sz w:val="28"/>
                <w:szCs w:val="28"/>
              </w:rPr>
              <w:t>- Có 75 % trẻ , ăn hết suất</w:t>
            </w:r>
          </w:p>
          <w:p w14:paraId="58CED062" w14:textId="77777777" w:rsidR="00A733DA" w:rsidRPr="00A733DA" w:rsidRDefault="00A733DA" w:rsidP="006D768B">
            <w:pPr>
              <w:ind w:right="80"/>
              <w:jc w:val="both"/>
              <w:rPr>
                <w:i/>
                <w:sz w:val="28"/>
                <w:szCs w:val="28"/>
              </w:rPr>
            </w:pPr>
            <w:r w:rsidRPr="00A733DA">
              <w:rPr>
                <w:i/>
                <w:sz w:val="28"/>
                <w:szCs w:val="28"/>
              </w:rPr>
              <w:t xml:space="preserve"> </w:t>
            </w:r>
          </w:p>
          <w:p w14:paraId="111D18EB" w14:textId="77777777" w:rsidR="00A733DA" w:rsidRPr="00A733DA" w:rsidRDefault="00A733DA" w:rsidP="006D768B">
            <w:pPr>
              <w:ind w:right="80"/>
              <w:jc w:val="both"/>
              <w:rPr>
                <w:i/>
                <w:sz w:val="28"/>
                <w:szCs w:val="28"/>
              </w:rPr>
            </w:pPr>
            <w:r w:rsidRPr="00A733DA">
              <w:rPr>
                <w:i/>
                <w:sz w:val="28"/>
                <w:szCs w:val="28"/>
              </w:rPr>
              <w:t xml:space="preserve"> </w:t>
            </w:r>
          </w:p>
          <w:p w14:paraId="2451B6A1" w14:textId="77777777" w:rsidR="00A733DA" w:rsidRPr="00A733DA" w:rsidRDefault="00A733DA" w:rsidP="006D768B">
            <w:pPr>
              <w:ind w:right="80"/>
              <w:jc w:val="both"/>
              <w:rPr>
                <w:i/>
                <w:sz w:val="28"/>
                <w:szCs w:val="28"/>
              </w:rPr>
            </w:pPr>
            <w:r w:rsidRPr="00A733DA">
              <w:rPr>
                <w:i/>
                <w:sz w:val="28"/>
                <w:szCs w:val="28"/>
              </w:rPr>
              <w:t xml:space="preserve"> </w:t>
            </w:r>
          </w:p>
          <w:p w14:paraId="6DD80E5C" w14:textId="77777777" w:rsidR="00A733DA" w:rsidRPr="00A733DA" w:rsidRDefault="00A733DA" w:rsidP="006D768B">
            <w:pPr>
              <w:ind w:right="80"/>
              <w:jc w:val="both"/>
              <w:rPr>
                <w:i/>
                <w:sz w:val="28"/>
                <w:szCs w:val="28"/>
              </w:rPr>
            </w:pPr>
            <w:r w:rsidRPr="00A733DA">
              <w:rPr>
                <w:i/>
                <w:sz w:val="28"/>
                <w:szCs w:val="28"/>
              </w:rPr>
              <w:t xml:space="preserve"> </w:t>
            </w:r>
          </w:p>
          <w:p w14:paraId="14ABD164" w14:textId="77777777" w:rsidR="00A733DA" w:rsidRPr="00A733DA" w:rsidRDefault="00A733DA" w:rsidP="006D768B">
            <w:pPr>
              <w:ind w:right="80"/>
              <w:jc w:val="both"/>
              <w:rPr>
                <w:i/>
                <w:sz w:val="28"/>
                <w:szCs w:val="28"/>
              </w:rPr>
            </w:pPr>
            <w:r w:rsidRPr="00A733DA">
              <w:rPr>
                <w:i/>
                <w:sz w:val="28"/>
                <w:szCs w:val="28"/>
              </w:rPr>
              <w:t xml:space="preserve"> </w:t>
            </w:r>
          </w:p>
          <w:p w14:paraId="1E8CA772" w14:textId="77777777" w:rsidR="00A733DA" w:rsidRPr="00A733DA" w:rsidRDefault="00A733DA" w:rsidP="006D768B">
            <w:pPr>
              <w:ind w:right="80"/>
              <w:jc w:val="both"/>
              <w:rPr>
                <w:i/>
                <w:sz w:val="28"/>
                <w:szCs w:val="28"/>
              </w:rPr>
            </w:pPr>
            <w:r w:rsidRPr="00A733DA">
              <w:rPr>
                <w:i/>
                <w:sz w:val="28"/>
                <w:szCs w:val="28"/>
              </w:rPr>
              <w:t xml:space="preserve"> </w:t>
            </w:r>
          </w:p>
          <w:p w14:paraId="15008A25" w14:textId="77777777" w:rsidR="00A733DA" w:rsidRPr="00A733DA" w:rsidRDefault="00A733DA" w:rsidP="006D768B">
            <w:pPr>
              <w:ind w:right="80"/>
              <w:jc w:val="both"/>
              <w:rPr>
                <w:i/>
                <w:sz w:val="28"/>
                <w:szCs w:val="28"/>
              </w:rPr>
            </w:pPr>
            <w:r w:rsidRPr="00A733DA">
              <w:rPr>
                <w:i/>
                <w:sz w:val="28"/>
                <w:szCs w:val="28"/>
              </w:rPr>
              <w:t xml:space="preserve"> </w:t>
            </w:r>
          </w:p>
          <w:p w14:paraId="50C07D17" w14:textId="77777777" w:rsidR="00A733DA" w:rsidRPr="00A733DA" w:rsidRDefault="00A733DA" w:rsidP="006D768B">
            <w:pPr>
              <w:ind w:right="80"/>
              <w:jc w:val="both"/>
              <w:rPr>
                <w:i/>
                <w:sz w:val="28"/>
                <w:szCs w:val="28"/>
              </w:rPr>
            </w:pPr>
            <w:r w:rsidRPr="00A733DA">
              <w:rPr>
                <w:i/>
                <w:sz w:val="28"/>
                <w:szCs w:val="28"/>
              </w:rPr>
              <w:lastRenderedPageBreak/>
              <w:t xml:space="preserve"> </w:t>
            </w:r>
          </w:p>
          <w:p w14:paraId="038BB86C" w14:textId="77777777" w:rsidR="00A733DA" w:rsidRPr="00A733DA" w:rsidRDefault="00A733DA" w:rsidP="006D768B">
            <w:pPr>
              <w:ind w:right="80"/>
              <w:jc w:val="both"/>
              <w:rPr>
                <w:i/>
                <w:sz w:val="28"/>
                <w:szCs w:val="28"/>
              </w:rPr>
            </w:pPr>
            <w:r w:rsidRPr="00A733DA">
              <w:rPr>
                <w:i/>
                <w:sz w:val="28"/>
                <w:szCs w:val="28"/>
              </w:rPr>
              <w:t>75% trẻ biết bỏ bát thìa đúng nơi quy định và biết uống nước sau khi ăn xong</w:t>
            </w:r>
          </w:p>
          <w:p w14:paraId="222EAB47" w14:textId="77777777" w:rsidR="00A733DA" w:rsidRPr="00A733DA" w:rsidRDefault="00A733DA" w:rsidP="006D768B">
            <w:pPr>
              <w:ind w:right="80"/>
              <w:jc w:val="both"/>
              <w:rPr>
                <w:i/>
                <w:sz w:val="28"/>
                <w:szCs w:val="28"/>
              </w:rPr>
            </w:pPr>
            <w:r w:rsidRPr="00A733DA">
              <w:rPr>
                <w:i/>
                <w:sz w:val="28"/>
                <w:szCs w:val="28"/>
              </w:rPr>
              <w:t xml:space="preserve"> </w:t>
            </w:r>
          </w:p>
          <w:p w14:paraId="736D846D" w14:textId="77777777" w:rsidR="00A733DA" w:rsidRPr="00A733DA" w:rsidRDefault="00A733DA" w:rsidP="006D768B">
            <w:pPr>
              <w:ind w:right="80"/>
              <w:jc w:val="both"/>
              <w:rPr>
                <w:i/>
                <w:sz w:val="28"/>
                <w:szCs w:val="28"/>
              </w:rPr>
            </w:pPr>
            <w:r w:rsidRPr="00A733DA">
              <w:rPr>
                <w:i/>
                <w:sz w:val="28"/>
                <w:szCs w:val="28"/>
              </w:rPr>
              <w:t xml:space="preserve"> </w:t>
            </w:r>
          </w:p>
          <w:p w14:paraId="4B7E4E4C" w14:textId="77777777" w:rsidR="00A733DA" w:rsidRPr="00A733DA" w:rsidRDefault="00A733DA" w:rsidP="006D768B">
            <w:pPr>
              <w:ind w:right="80"/>
              <w:jc w:val="both"/>
              <w:rPr>
                <w:i/>
                <w:sz w:val="28"/>
                <w:szCs w:val="28"/>
              </w:rPr>
            </w:pPr>
            <w:r w:rsidRPr="00A733DA">
              <w:rPr>
                <w:i/>
                <w:sz w:val="28"/>
                <w:szCs w:val="28"/>
              </w:rPr>
              <w:t xml:space="preserve"> </w:t>
            </w:r>
          </w:p>
          <w:p w14:paraId="478E8776" w14:textId="77777777" w:rsidR="00A733DA" w:rsidRPr="00A733DA" w:rsidRDefault="00A733DA" w:rsidP="006D768B">
            <w:pPr>
              <w:ind w:right="80"/>
              <w:jc w:val="both"/>
              <w:rPr>
                <w:i/>
                <w:sz w:val="28"/>
                <w:szCs w:val="28"/>
              </w:rPr>
            </w:pPr>
            <w:r w:rsidRPr="00A733DA">
              <w:rPr>
                <w:i/>
                <w:sz w:val="28"/>
                <w:szCs w:val="28"/>
              </w:rPr>
              <w:t>Trẻ đã biết giúp cô lấy gối , chăn của mình và về sạp ngủ</w:t>
            </w:r>
          </w:p>
          <w:p w14:paraId="41EF8924" w14:textId="77777777" w:rsidR="00A733DA" w:rsidRPr="00A733DA" w:rsidRDefault="00A733DA" w:rsidP="006D768B">
            <w:pPr>
              <w:spacing w:before="240" w:after="240"/>
              <w:jc w:val="both"/>
              <w:rPr>
                <w:i/>
                <w:sz w:val="28"/>
                <w:szCs w:val="28"/>
              </w:rPr>
            </w:pPr>
            <w:r w:rsidRPr="00A733DA">
              <w:rPr>
                <w:i/>
                <w:sz w:val="28"/>
                <w:szCs w:val="28"/>
              </w:rPr>
              <w:t>100% Trẻ được ngủ trưa</w:t>
            </w:r>
          </w:p>
          <w:p w14:paraId="1D6D0AAA" w14:textId="77777777" w:rsidR="00A733DA" w:rsidRPr="00A733DA" w:rsidRDefault="00A733DA" w:rsidP="006D768B">
            <w:pPr>
              <w:spacing w:before="240" w:after="240"/>
              <w:jc w:val="both"/>
              <w:rPr>
                <w:i/>
                <w:sz w:val="28"/>
                <w:szCs w:val="28"/>
              </w:rPr>
            </w:pPr>
            <w:r w:rsidRPr="00A733DA">
              <w:rPr>
                <w:i/>
                <w:sz w:val="28"/>
                <w:szCs w:val="28"/>
              </w:rPr>
              <w:t xml:space="preserve"> </w:t>
            </w:r>
          </w:p>
          <w:p w14:paraId="7B3ED466" w14:textId="77777777" w:rsidR="00A733DA" w:rsidRPr="00A733DA" w:rsidRDefault="00A733DA" w:rsidP="006D768B">
            <w:pPr>
              <w:spacing w:before="240" w:after="240"/>
              <w:jc w:val="both"/>
              <w:rPr>
                <w:i/>
                <w:sz w:val="28"/>
                <w:szCs w:val="28"/>
              </w:rPr>
            </w:pPr>
            <w:r w:rsidRPr="00A733DA">
              <w:rPr>
                <w:i/>
                <w:sz w:val="28"/>
                <w:szCs w:val="28"/>
              </w:rPr>
              <w:t xml:space="preserve"> </w:t>
            </w:r>
          </w:p>
          <w:p w14:paraId="3467598C" w14:textId="77777777" w:rsidR="00A733DA" w:rsidRPr="00A733DA" w:rsidRDefault="00A733DA" w:rsidP="006D768B">
            <w:pPr>
              <w:spacing w:before="240" w:after="240"/>
              <w:jc w:val="both"/>
              <w:rPr>
                <w:i/>
                <w:sz w:val="28"/>
                <w:szCs w:val="28"/>
              </w:rPr>
            </w:pPr>
            <w:r w:rsidRPr="00A733DA">
              <w:rPr>
                <w:i/>
                <w:sz w:val="28"/>
                <w:szCs w:val="28"/>
              </w:rPr>
              <w:t>- 80% trẻ biết cất đồ dùng đúng nơi quy định</w:t>
            </w:r>
          </w:p>
          <w:p w14:paraId="7BE31983" w14:textId="77777777" w:rsidR="00A733DA" w:rsidRPr="00A733DA" w:rsidRDefault="00A733DA" w:rsidP="006D768B">
            <w:pPr>
              <w:spacing w:before="240" w:after="240"/>
              <w:jc w:val="both"/>
              <w:rPr>
                <w:i/>
                <w:sz w:val="28"/>
                <w:szCs w:val="28"/>
              </w:rPr>
            </w:pPr>
            <w:r w:rsidRPr="00A733DA">
              <w:rPr>
                <w:i/>
                <w:sz w:val="28"/>
                <w:szCs w:val="28"/>
              </w:rPr>
              <w:t>- Cô luôn có mặt quan sát trẻ khi ngủ</w:t>
            </w:r>
          </w:p>
        </w:tc>
      </w:tr>
      <w:tr w:rsidR="00A733DA" w:rsidRPr="00A733DA" w14:paraId="4813CC91" w14:textId="77777777" w:rsidTr="006D768B">
        <w:trPr>
          <w:trHeight w:val="270"/>
        </w:trPr>
        <w:tc>
          <w:tcPr>
            <w:tcW w:w="1259" w:type="dxa"/>
            <w:tcBorders>
              <w:top w:val="single" w:sz="4" w:space="0" w:color="000000"/>
              <w:left w:val="single" w:sz="4" w:space="0" w:color="000000"/>
              <w:bottom w:val="single" w:sz="4" w:space="0" w:color="000000"/>
              <w:right w:val="single" w:sz="4" w:space="0" w:color="000000"/>
            </w:tcBorders>
          </w:tcPr>
          <w:p w14:paraId="611D192F" w14:textId="77777777" w:rsidR="00A733DA" w:rsidRPr="00A733DA" w:rsidRDefault="00A733DA" w:rsidP="006D768B">
            <w:pPr>
              <w:ind w:left="1" w:hanging="3"/>
              <w:rPr>
                <w:b/>
                <w:sz w:val="28"/>
                <w:szCs w:val="28"/>
              </w:rPr>
            </w:pPr>
            <w:r w:rsidRPr="00A733DA">
              <w:rPr>
                <w:b/>
                <w:sz w:val="28"/>
                <w:szCs w:val="28"/>
              </w:rPr>
              <w:lastRenderedPageBreak/>
              <w:t xml:space="preserve">3. Tổ chức vệ sinh </w:t>
            </w:r>
          </w:p>
          <w:p w14:paraId="345BF80B" w14:textId="77777777" w:rsidR="00A733DA" w:rsidRPr="00A733DA" w:rsidRDefault="00A733DA" w:rsidP="006D768B">
            <w:pPr>
              <w:ind w:left="1" w:hanging="3"/>
              <w:rPr>
                <w:b/>
                <w:sz w:val="28"/>
                <w:szCs w:val="28"/>
              </w:rPr>
            </w:pPr>
            <w:r w:rsidRPr="00A733DA">
              <w:rPr>
                <w:b/>
                <w:sz w:val="28"/>
                <w:szCs w:val="28"/>
              </w:rPr>
              <w:t>a.Vệ sinh cô</w:t>
            </w:r>
          </w:p>
          <w:p w14:paraId="47477AEA" w14:textId="77777777" w:rsidR="00A733DA" w:rsidRPr="00A733DA" w:rsidRDefault="00A733DA" w:rsidP="006D768B">
            <w:pPr>
              <w:ind w:left="1" w:hanging="3"/>
              <w:rPr>
                <w:b/>
                <w:sz w:val="28"/>
                <w:szCs w:val="28"/>
              </w:rPr>
            </w:pPr>
          </w:p>
          <w:p w14:paraId="1C433056" w14:textId="77777777" w:rsidR="00A733DA" w:rsidRPr="00A733DA" w:rsidRDefault="00A733DA" w:rsidP="006D768B">
            <w:pPr>
              <w:ind w:left="1" w:hanging="3"/>
              <w:rPr>
                <w:b/>
                <w:sz w:val="28"/>
                <w:szCs w:val="28"/>
              </w:rPr>
            </w:pPr>
          </w:p>
          <w:p w14:paraId="58A2181A" w14:textId="77777777" w:rsidR="00A733DA" w:rsidRPr="00A733DA" w:rsidRDefault="00A733DA" w:rsidP="006D768B">
            <w:pPr>
              <w:ind w:left="1" w:hanging="3"/>
              <w:rPr>
                <w:b/>
                <w:sz w:val="28"/>
                <w:szCs w:val="28"/>
              </w:rPr>
            </w:pPr>
          </w:p>
          <w:p w14:paraId="5D837483" w14:textId="77777777" w:rsidR="00A733DA" w:rsidRPr="00A733DA" w:rsidRDefault="00A733DA" w:rsidP="006D768B">
            <w:pPr>
              <w:ind w:left="1" w:hanging="3"/>
              <w:rPr>
                <w:b/>
                <w:sz w:val="28"/>
                <w:szCs w:val="28"/>
              </w:rPr>
            </w:pPr>
            <w:r w:rsidRPr="00A733DA">
              <w:rPr>
                <w:b/>
                <w:sz w:val="28"/>
                <w:szCs w:val="28"/>
              </w:rPr>
              <w:t>b.Vệ sinh cá nhân trẻ:</w:t>
            </w:r>
          </w:p>
          <w:p w14:paraId="1719A1FB" w14:textId="77777777" w:rsidR="00A733DA" w:rsidRPr="00A733DA" w:rsidRDefault="00A733DA" w:rsidP="006D768B">
            <w:pPr>
              <w:ind w:left="1" w:hanging="3"/>
              <w:rPr>
                <w:b/>
                <w:sz w:val="28"/>
                <w:szCs w:val="28"/>
              </w:rPr>
            </w:pPr>
          </w:p>
          <w:p w14:paraId="4D67CC3C" w14:textId="77777777" w:rsidR="00A733DA" w:rsidRPr="00A733DA" w:rsidRDefault="00A733DA" w:rsidP="006D768B">
            <w:pPr>
              <w:ind w:left="1" w:hanging="3"/>
              <w:rPr>
                <w:b/>
                <w:sz w:val="28"/>
                <w:szCs w:val="28"/>
              </w:rPr>
            </w:pPr>
          </w:p>
          <w:p w14:paraId="22130087" w14:textId="77777777" w:rsidR="00A733DA" w:rsidRPr="00A733DA" w:rsidRDefault="00A733DA" w:rsidP="006D768B">
            <w:pPr>
              <w:ind w:left="1" w:hanging="3"/>
              <w:rPr>
                <w:b/>
                <w:sz w:val="28"/>
                <w:szCs w:val="28"/>
              </w:rPr>
            </w:pPr>
          </w:p>
          <w:p w14:paraId="4E07EFA4" w14:textId="77777777" w:rsidR="00A733DA" w:rsidRPr="00A733DA" w:rsidRDefault="00A733DA" w:rsidP="006D768B">
            <w:pPr>
              <w:ind w:left="1" w:hanging="3"/>
              <w:rPr>
                <w:sz w:val="28"/>
                <w:szCs w:val="28"/>
              </w:rPr>
            </w:pPr>
          </w:p>
          <w:p w14:paraId="2181540D" w14:textId="77777777" w:rsidR="00A733DA" w:rsidRPr="00A733DA" w:rsidRDefault="00A733DA" w:rsidP="006D768B">
            <w:pPr>
              <w:ind w:left="1" w:hanging="3"/>
              <w:rPr>
                <w:sz w:val="28"/>
                <w:szCs w:val="28"/>
              </w:rPr>
            </w:pPr>
          </w:p>
          <w:p w14:paraId="798238A8" w14:textId="77777777" w:rsidR="00A733DA" w:rsidRPr="00A733DA" w:rsidRDefault="00A733DA" w:rsidP="006D768B">
            <w:pPr>
              <w:ind w:left="1" w:hanging="3"/>
              <w:rPr>
                <w:sz w:val="28"/>
                <w:szCs w:val="28"/>
              </w:rPr>
            </w:pPr>
          </w:p>
          <w:p w14:paraId="13C47F3E" w14:textId="77777777" w:rsidR="00A733DA" w:rsidRPr="00A733DA" w:rsidRDefault="00A733DA" w:rsidP="006D768B">
            <w:pPr>
              <w:ind w:left="1" w:hanging="3"/>
              <w:rPr>
                <w:b/>
                <w:sz w:val="28"/>
                <w:szCs w:val="28"/>
              </w:rPr>
            </w:pPr>
          </w:p>
          <w:p w14:paraId="74522AE3" w14:textId="77777777" w:rsidR="00A733DA" w:rsidRPr="00A733DA" w:rsidRDefault="00A733DA" w:rsidP="006D768B">
            <w:pPr>
              <w:ind w:left="1" w:hanging="3"/>
              <w:rPr>
                <w:b/>
                <w:sz w:val="28"/>
                <w:szCs w:val="28"/>
              </w:rPr>
            </w:pPr>
          </w:p>
          <w:p w14:paraId="0F443D9B" w14:textId="77777777" w:rsidR="00A733DA" w:rsidRPr="00A733DA" w:rsidRDefault="00A733DA" w:rsidP="006D768B">
            <w:pPr>
              <w:ind w:left="1" w:hanging="3"/>
              <w:rPr>
                <w:b/>
                <w:sz w:val="28"/>
                <w:szCs w:val="28"/>
              </w:rPr>
            </w:pPr>
          </w:p>
          <w:p w14:paraId="47FC0F97" w14:textId="77777777" w:rsidR="00A733DA" w:rsidRPr="00A733DA" w:rsidRDefault="00A733DA" w:rsidP="006D768B">
            <w:pPr>
              <w:ind w:left="1" w:hanging="3"/>
              <w:rPr>
                <w:b/>
                <w:sz w:val="28"/>
                <w:szCs w:val="28"/>
              </w:rPr>
            </w:pPr>
          </w:p>
          <w:p w14:paraId="2BEEFB1C" w14:textId="77777777" w:rsidR="00A733DA" w:rsidRPr="00A733DA" w:rsidRDefault="00A733DA" w:rsidP="006D768B">
            <w:pPr>
              <w:ind w:left="1" w:hanging="3"/>
              <w:rPr>
                <w:b/>
                <w:sz w:val="28"/>
                <w:szCs w:val="28"/>
              </w:rPr>
            </w:pPr>
          </w:p>
          <w:p w14:paraId="0A242031" w14:textId="77777777" w:rsidR="00A733DA" w:rsidRPr="00A733DA" w:rsidRDefault="00A733DA" w:rsidP="006D768B">
            <w:pPr>
              <w:ind w:left="1" w:hanging="3"/>
              <w:rPr>
                <w:b/>
                <w:sz w:val="28"/>
                <w:szCs w:val="28"/>
              </w:rPr>
            </w:pPr>
          </w:p>
          <w:p w14:paraId="26F3A210" w14:textId="77777777" w:rsidR="00A733DA" w:rsidRPr="00A733DA" w:rsidRDefault="00A733DA" w:rsidP="006D768B">
            <w:pPr>
              <w:ind w:left="1" w:hanging="3"/>
              <w:rPr>
                <w:b/>
                <w:sz w:val="28"/>
                <w:szCs w:val="28"/>
              </w:rPr>
            </w:pPr>
          </w:p>
          <w:p w14:paraId="6B9D045F" w14:textId="77777777" w:rsidR="00A733DA" w:rsidRPr="00A733DA" w:rsidRDefault="00A733DA" w:rsidP="006D768B">
            <w:pPr>
              <w:ind w:left="1" w:hanging="3"/>
              <w:rPr>
                <w:b/>
                <w:sz w:val="28"/>
                <w:szCs w:val="28"/>
              </w:rPr>
            </w:pPr>
          </w:p>
          <w:p w14:paraId="01BD9213" w14:textId="77777777" w:rsidR="00A733DA" w:rsidRPr="00A733DA" w:rsidRDefault="00A733DA" w:rsidP="006D768B">
            <w:pPr>
              <w:ind w:left="1" w:hanging="3"/>
              <w:rPr>
                <w:b/>
                <w:sz w:val="28"/>
                <w:szCs w:val="28"/>
              </w:rPr>
            </w:pPr>
            <w:r w:rsidRPr="00A733DA">
              <w:rPr>
                <w:b/>
                <w:sz w:val="28"/>
                <w:szCs w:val="28"/>
              </w:rPr>
              <w:t xml:space="preserve">c.Vệ sinh môi trường, nhóm lớp </w:t>
            </w:r>
          </w:p>
          <w:p w14:paraId="60998332" w14:textId="77777777" w:rsidR="00A733DA" w:rsidRPr="00A733DA" w:rsidRDefault="00A733DA" w:rsidP="006D768B">
            <w:pPr>
              <w:ind w:left="1" w:hanging="3"/>
              <w:rPr>
                <w:b/>
                <w:sz w:val="28"/>
                <w:szCs w:val="28"/>
              </w:rPr>
            </w:pPr>
            <w:r w:rsidRPr="00A733DA">
              <w:rPr>
                <w:b/>
                <w:sz w:val="28"/>
                <w:szCs w:val="28"/>
              </w:rPr>
              <w:t xml:space="preserve">*Vệ sinh đồ dùng đồ chơi </w:t>
            </w:r>
          </w:p>
          <w:p w14:paraId="7C4AFA04" w14:textId="77777777" w:rsidR="00A733DA" w:rsidRPr="00A733DA" w:rsidRDefault="00A733DA" w:rsidP="006D768B">
            <w:pPr>
              <w:ind w:left="1" w:hanging="3"/>
              <w:rPr>
                <w:sz w:val="28"/>
                <w:szCs w:val="28"/>
              </w:rPr>
            </w:pPr>
          </w:p>
          <w:p w14:paraId="63666F06" w14:textId="77777777" w:rsidR="00A733DA" w:rsidRPr="00A733DA" w:rsidRDefault="00A733DA" w:rsidP="006D768B">
            <w:pPr>
              <w:ind w:left="1" w:hanging="3"/>
              <w:rPr>
                <w:sz w:val="28"/>
                <w:szCs w:val="28"/>
              </w:rPr>
            </w:pPr>
          </w:p>
          <w:p w14:paraId="6BBE37E2" w14:textId="77777777" w:rsidR="00A733DA" w:rsidRPr="00A733DA" w:rsidRDefault="00A733DA" w:rsidP="006D768B">
            <w:pPr>
              <w:ind w:left="1" w:hanging="3"/>
              <w:rPr>
                <w:sz w:val="28"/>
                <w:szCs w:val="28"/>
              </w:rPr>
            </w:pPr>
          </w:p>
          <w:p w14:paraId="7B72B8DB" w14:textId="77777777" w:rsidR="00A733DA" w:rsidRPr="00A733DA" w:rsidRDefault="00A733DA" w:rsidP="006D768B">
            <w:pPr>
              <w:ind w:left="1" w:hanging="3"/>
              <w:rPr>
                <w:sz w:val="28"/>
                <w:szCs w:val="28"/>
              </w:rPr>
            </w:pPr>
          </w:p>
          <w:p w14:paraId="7B2AAF27" w14:textId="77777777" w:rsidR="00A733DA" w:rsidRPr="00A733DA" w:rsidRDefault="00A733DA" w:rsidP="006D768B">
            <w:pPr>
              <w:ind w:left="1" w:hanging="3"/>
              <w:rPr>
                <w:sz w:val="28"/>
                <w:szCs w:val="28"/>
              </w:rPr>
            </w:pPr>
          </w:p>
          <w:p w14:paraId="2F8E6647" w14:textId="77777777" w:rsidR="00A733DA" w:rsidRPr="00A733DA" w:rsidRDefault="00A733DA" w:rsidP="006D768B">
            <w:pPr>
              <w:ind w:left="1" w:hanging="3"/>
              <w:rPr>
                <w:sz w:val="28"/>
                <w:szCs w:val="28"/>
              </w:rPr>
            </w:pPr>
          </w:p>
          <w:p w14:paraId="04F6760E" w14:textId="77777777" w:rsidR="00A733DA" w:rsidRPr="00A733DA" w:rsidRDefault="00A733DA" w:rsidP="006D768B">
            <w:pPr>
              <w:ind w:left="1" w:hanging="3"/>
              <w:rPr>
                <w:sz w:val="28"/>
                <w:szCs w:val="28"/>
              </w:rPr>
            </w:pPr>
          </w:p>
          <w:p w14:paraId="7E1BBCC4" w14:textId="77777777" w:rsidR="00A733DA" w:rsidRPr="00A733DA" w:rsidRDefault="00A733DA" w:rsidP="006D768B">
            <w:pPr>
              <w:ind w:left="1" w:hanging="3"/>
              <w:rPr>
                <w:sz w:val="28"/>
                <w:szCs w:val="28"/>
              </w:rPr>
            </w:pPr>
          </w:p>
          <w:p w14:paraId="0925A890" w14:textId="77777777" w:rsidR="00A733DA" w:rsidRPr="00A733DA" w:rsidRDefault="00A733DA" w:rsidP="006D768B">
            <w:pPr>
              <w:ind w:left="1" w:hanging="3"/>
              <w:rPr>
                <w:b/>
                <w:sz w:val="28"/>
                <w:szCs w:val="28"/>
              </w:rPr>
            </w:pPr>
            <w:r w:rsidRPr="00A733DA">
              <w:rPr>
                <w:b/>
                <w:sz w:val="28"/>
                <w:szCs w:val="28"/>
              </w:rPr>
              <w:t xml:space="preserve">*. Vệ sinh phòng nhóm </w:t>
            </w:r>
          </w:p>
          <w:p w14:paraId="04C04B72" w14:textId="77777777" w:rsidR="00A733DA" w:rsidRPr="00A733DA" w:rsidRDefault="00A733DA" w:rsidP="006D768B">
            <w:pPr>
              <w:ind w:left="1" w:hanging="3"/>
              <w:rPr>
                <w:b/>
                <w:sz w:val="28"/>
                <w:szCs w:val="28"/>
              </w:rPr>
            </w:pPr>
          </w:p>
          <w:p w14:paraId="601B118E" w14:textId="77777777" w:rsidR="00A733DA" w:rsidRPr="00A733DA" w:rsidRDefault="00A733DA" w:rsidP="006D768B">
            <w:pPr>
              <w:ind w:left="1" w:hanging="3"/>
              <w:rPr>
                <w:b/>
                <w:sz w:val="28"/>
                <w:szCs w:val="28"/>
              </w:rPr>
            </w:pPr>
          </w:p>
          <w:p w14:paraId="097D56D2" w14:textId="77777777" w:rsidR="00A733DA" w:rsidRPr="00A733DA" w:rsidRDefault="00A733DA" w:rsidP="006D768B">
            <w:pPr>
              <w:ind w:left="1" w:hanging="3"/>
              <w:rPr>
                <w:b/>
                <w:sz w:val="28"/>
                <w:szCs w:val="28"/>
              </w:rPr>
            </w:pPr>
          </w:p>
          <w:p w14:paraId="28786EC9" w14:textId="77777777" w:rsidR="00A733DA" w:rsidRPr="00A733DA" w:rsidRDefault="00A733DA" w:rsidP="006D768B">
            <w:pPr>
              <w:ind w:left="1" w:hanging="3"/>
              <w:rPr>
                <w:b/>
                <w:sz w:val="28"/>
                <w:szCs w:val="28"/>
              </w:rPr>
            </w:pPr>
          </w:p>
          <w:p w14:paraId="2F3EED36" w14:textId="77777777" w:rsidR="00A733DA" w:rsidRPr="00A733DA" w:rsidRDefault="00A733DA" w:rsidP="006D768B">
            <w:pPr>
              <w:ind w:left="1" w:hanging="3"/>
              <w:rPr>
                <w:b/>
                <w:sz w:val="28"/>
                <w:szCs w:val="28"/>
              </w:rPr>
            </w:pPr>
          </w:p>
          <w:p w14:paraId="1C1F0271" w14:textId="77777777" w:rsidR="00A733DA" w:rsidRPr="00A733DA" w:rsidRDefault="00A733DA" w:rsidP="006D768B">
            <w:pPr>
              <w:ind w:left="1" w:hanging="3"/>
              <w:rPr>
                <w:b/>
                <w:sz w:val="28"/>
                <w:szCs w:val="28"/>
              </w:rPr>
            </w:pPr>
          </w:p>
          <w:p w14:paraId="6CAD6A03" w14:textId="77777777" w:rsidR="00A733DA" w:rsidRPr="00A733DA" w:rsidRDefault="00A733DA" w:rsidP="006D768B">
            <w:pPr>
              <w:ind w:left="1" w:hanging="3"/>
              <w:rPr>
                <w:b/>
                <w:i/>
                <w:color w:val="000000"/>
                <w:sz w:val="28"/>
                <w:szCs w:val="28"/>
              </w:rPr>
            </w:pPr>
            <w:r w:rsidRPr="00A733DA">
              <w:rPr>
                <w:b/>
                <w:sz w:val="28"/>
                <w:szCs w:val="28"/>
              </w:rPr>
              <w:lastRenderedPageBreak/>
              <w:t xml:space="preserve">* </w:t>
            </w:r>
            <w:r w:rsidRPr="00A733DA">
              <w:rPr>
                <w:b/>
                <w:i/>
                <w:color w:val="000000"/>
                <w:sz w:val="28"/>
                <w:szCs w:val="28"/>
              </w:rPr>
              <w:t>Xử lý rác thải</w:t>
            </w:r>
          </w:p>
          <w:p w14:paraId="53C8E16F" w14:textId="77777777" w:rsidR="00A733DA" w:rsidRPr="00A733DA" w:rsidRDefault="00A733DA" w:rsidP="006D768B">
            <w:pPr>
              <w:ind w:left="1" w:hanging="3"/>
              <w:jc w:val="both"/>
              <w:rPr>
                <w:sz w:val="28"/>
                <w:szCs w:val="28"/>
              </w:rPr>
            </w:pPr>
          </w:p>
        </w:tc>
        <w:tc>
          <w:tcPr>
            <w:tcW w:w="3223" w:type="dxa"/>
            <w:tcBorders>
              <w:top w:val="single" w:sz="4" w:space="0" w:color="000000"/>
              <w:left w:val="single" w:sz="4" w:space="0" w:color="000000"/>
              <w:bottom w:val="single" w:sz="4" w:space="0" w:color="000000"/>
              <w:right w:val="single" w:sz="4" w:space="0" w:color="000000"/>
            </w:tcBorders>
          </w:tcPr>
          <w:p w14:paraId="5C7D5256" w14:textId="77777777" w:rsidR="00A733DA" w:rsidRPr="00A733DA" w:rsidRDefault="00A733DA" w:rsidP="006D768B">
            <w:pPr>
              <w:ind w:left="1" w:hanging="3"/>
              <w:rPr>
                <w:sz w:val="28"/>
                <w:szCs w:val="28"/>
              </w:rPr>
            </w:pPr>
            <w:r w:rsidRPr="00A733DA">
              <w:rPr>
                <w:sz w:val="28"/>
                <w:szCs w:val="28"/>
              </w:rPr>
              <w:lastRenderedPageBreak/>
              <w:t xml:space="preserve">- Cô giáo phải ăn mặc sạch sẽ,gọn gàng phù hợp thời tiết, móng tay, móng chân cắt ngắn,  rửa tay bằng xà phòng , đeo khẩu trang khi chia thức ăn </w:t>
            </w:r>
          </w:p>
          <w:p w14:paraId="4ECCA67A" w14:textId="77777777" w:rsidR="00A733DA" w:rsidRPr="00A733DA" w:rsidRDefault="00A733DA" w:rsidP="006D768B">
            <w:pPr>
              <w:ind w:left="1" w:hanging="3"/>
              <w:rPr>
                <w:sz w:val="28"/>
                <w:szCs w:val="28"/>
              </w:rPr>
            </w:pPr>
          </w:p>
          <w:p w14:paraId="1C1B6C1E" w14:textId="77777777" w:rsidR="00A733DA" w:rsidRPr="00A733DA" w:rsidRDefault="00A733DA" w:rsidP="006D768B">
            <w:pPr>
              <w:ind w:left="1" w:hanging="3"/>
              <w:rPr>
                <w:sz w:val="28"/>
                <w:szCs w:val="28"/>
              </w:rPr>
            </w:pPr>
          </w:p>
          <w:p w14:paraId="630F6D8C" w14:textId="77777777" w:rsidR="00A733DA" w:rsidRPr="00A733DA" w:rsidRDefault="00A733DA" w:rsidP="006D768B">
            <w:pPr>
              <w:ind w:left="1" w:hanging="3"/>
              <w:rPr>
                <w:sz w:val="28"/>
                <w:szCs w:val="28"/>
              </w:rPr>
            </w:pPr>
            <w:r w:rsidRPr="00A733DA">
              <w:rPr>
                <w:sz w:val="28"/>
                <w:szCs w:val="28"/>
              </w:rPr>
              <w:t>- 100% trẻ được vệ sinh cá nhân sạch sẽ, đảm bảo vệ sinh phòng chống dịch bệnh.</w:t>
            </w:r>
          </w:p>
          <w:p w14:paraId="61EA8BF8" w14:textId="77777777" w:rsidR="00A733DA" w:rsidRPr="00A733DA" w:rsidRDefault="00A733DA" w:rsidP="006D768B">
            <w:pPr>
              <w:ind w:left="1" w:hanging="3"/>
              <w:rPr>
                <w:sz w:val="28"/>
                <w:szCs w:val="28"/>
              </w:rPr>
            </w:pPr>
            <w:r w:rsidRPr="00A733DA">
              <w:rPr>
                <w:sz w:val="28"/>
                <w:szCs w:val="28"/>
              </w:rPr>
              <w:t xml:space="preserve"> Thường xuyên thực hiện đúng lịch vệ sinh hàng ngày, hàng tuần</w:t>
            </w:r>
          </w:p>
          <w:p w14:paraId="7E088973" w14:textId="77777777" w:rsidR="00A733DA" w:rsidRPr="00A733DA" w:rsidRDefault="00A733DA" w:rsidP="006D768B">
            <w:pPr>
              <w:ind w:left="1" w:hanging="3"/>
              <w:rPr>
                <w:sz w:val="28"/>
                <w:szCs w:val="28"/>
              </w:rPr>
            </w:pPr>
            <w:r w:rsidRPr="00A733DA">
              <w:rPr>
                <w:sz w:val="28"/>
                <w:szCs w:val="28"/>
              </w:rPr>
              <w:t>- 100% trẻ có ca cốc, bát, thìa, khăn mặt riêng biệt</w:t>
            </w:r>
          </w:p>
          <w:p w14:paraId="288DF13F" w14:textId="77777777" w:rsidR="00A733DA" w:rsidRPr="00A733DA" w:rsidRDefault="00A733DA" w:rsidP="006D768B">
            <w:pPr>
              <w:ind w:left="1" w:hanging="3"/>
              <w:rPr>
                <w:sz w:val="28"/>
                <w:szCs w:val="28"/>
              </w:rPr>
            </w:pPr>
            <w:r w:rsidRPr="00A733DA">
              <w:rPr>
                <w:sz w:val="28"/>
                <w:szCs w:val="28"/>
              </w:rPr>
              <w:t xml:space="preserve">- Trẻ sạch sẽ,biết gọi cô khi ướt bẩn, biết rửa tay,rửa mặt với sự giúp đỡ của cô, biết lau miệng uống nước </w:t>
            </w:r>
          </w:p>
          <w:p w14:paraId="686CCA16" w14:textId="77777777" w:rsidR="00A733DA" w:rsidRPr="00A733DA" w:rsidRDefault="00A733DA" w:rsidP="006D768B">
            <w:pPr>
              <w:ind w:left="1" w:hanging="3"/>
              <w:jc w:val="both"/>
              <w:rPr>
                <w:sz w:val="28"/>
                <w:szCs w:val="28"/>
              </w:rPr>
            </w:pPr>
          </w:p>
          <w:p w14:paraId="3091A3C8" w14:textId="77777777" w:rsidR="00A733DA" w:rsidRPr="00A733DA" w:rsidRDefault="00A733DA" w:rsidP="006D768B">
            <w:pPr>
              <w:ind w:left="1" w:hanging="3"/>
              <w:jc w:val="both"/>
              <w:rPr>
                <w:sz w:val="28"/>
                <w:szCs w:val="28"/>
              </w:rPr>
            </w:pPr>
          </w:p>
          <w:p w14:paraId="5E44F7D0" w14:textId="77777777" w:rsidR="00A733DA" w:rsidRPr="00A733DA" w:rsidRDefault="00A733DA" w:rsidP="006D768B">
            <w:pPr>
              <w:ind w:left="1" w:hanging="3"/>
              <w:jc w:val="both"/>
              <w:rPr>
                <w:sz w:val="28"/>
                <w:szCs w:val="28"/>
              </w:rPr>
            </w:pPr>
          </w:p>
          <w:p w14:paraId="16E3BD55" w14:textId="77777777" w:rsidR="00A733DA" w:rsidRPr="00A733DA" w:rsidRDefault="00A733DA" w:rsidP="006D768B">
            <w:pPr>
              <w:ind w:left="1" w:hanging="3"/>
              <w:jc w:val="both"/>
              <w:rPr>
                <w:sz w:val="28"/>
                <w:szCs w:val="28"/>
              </w:rPr>
            </w:pPr>
            <w:r w:rsidRPr="00A733DA">
              <w:rPr>
                <w:sz w:val="28"/>
                <w:szCs w:val="28"/>
              </w:rPr>
              <w:t xml:space="preserve">- Giáo viên phải lên lịch để vệ sinh lau chùi giá góc, đồ dùng, đồ chơi hàng tuần, hằng ngày tùy theo điều kiện của lớp học để  đồ dùng đồ chơi không bị bụi bẩn </w:t>
            </w:r>
          </w:p>
          <w:p w14:paraId="39E32665" w14:textId="77777777" w:rsidR="00A733DA" w:rsidRPr="00A733DA" w:rsidRDefault="00A733DA" w:rsidP="006D768B">
            <w:pPr>
              <w:ind w:left="1" w:hanging="3"/>
              <w:jc w:val="both"/>
              <w:rPr>
                <w:sz w:val="28"/>
                <w:szCs w:val="28"/>
              </w:rPr>
            </w:pPr>
            <w:r w:rsidRPr="00A733DA">
              <w:rPr>
                <w:sz w:val="28"/>
                <w:szCs w:val="28"/>
              </w:rPr>
              <w:t xml:space="preserve">- Cốc uống nước phải thường xuyên đánh rửa sạch sẽ </w:t>
            </w:r>
          </w:p>
          <w:p w14:paraId="5A44B33A" w14:textId="77777777" w:rsidR="00A733DA" w:rsidRPr="00A733DA" w:rsidRDefault="00A733DA" w:rsidP="006D768B">
            <w:pPr>
              <w:ind w:left="1" w:hanging="3"/>
              <w:jc w:val="both"/>
              <w:rPr>
                <w:sz w:val="28"/>
                <w:szCs w:val="28"/>
              </w:rPr>
            </w:pPr>
            <w:r w:rsidRPr="00A733DA">
              <w:rPr>
                <w:sz w:val="28"/>
                <w:szCs w:val="28"/>
              </w:rPr>
              <w:t xml:space="preserve">- Đồ dùng bàn ghế mỗi tuần vệ sinh lau rửa 1 lần; chăn gối được phơi thường xuyên khi có nắng và gửi về cho phụ huynh giặt sạch sẽ </w:t>
            </w:r>
          </w:p>
          <w:p w14:paraId="189C9D4D" w14:textId="77777777" w:rsidR="00A733DA" w:rsidRPr="00A733DA" w:rsidRDefault="00A733DA" w:rsidP="006D768B">
            <w:pPr>
              <w:ind w:left="1" w:hanging="3"/>
              <w:rPr>
                <w:sz w:val="28"/>
                <w:szCs w:val="28"/>
              </w:rPr>
            </w:pPr>
          </w:p>
          <w:p w14:paraId="4B4B55A9" w14:textId="77777777" w:rsidR="00A733DA" w:rsidRPr="00A733DA" w:rsidRDefault="00A733DA" w:rsidP="006D768B">
            <w:pPr>
              <w:ind w:left="1" w:hanging="3"/>
              <w:rPr>
                <w:color w:val="000000"/>
                <w:sz w:val="28"/>
                <w:szCs w:val="28"/>
              </w:rPr>
            </w:pPr>
            <w:r w:rsidRPr="00A733DA">
              <w:rPr>
                <w:sz w:val="28"/>
                <w:szCs w:val="28"/>
              </w:rPr>
              <w:t>-</w:t>
            </w:r>
            <w:r w:rsidRPr="00A733DA">
              <w:rPr>
                <w:color w:val="000000"/>
                <w:sz w:val="28"/>
                <w:szCs w:val="28"/>
              </w:rPr>
              <w:t xml:space="preserve"> Giáo viên phải có ý thức vệ sinh lau chùi phòng nhóm sạch sẽ, thông thoáng theo quy định:, không để có mùi hôi khai, Thường xuyên lau chùi trần nhà sạch sẽ tránh để bụi bẩn </w:t>
            </w:r>
          </w:p>
          <w:p w14:paraId="24220133" w14:textId="77777777" w:rsidR="00A733DA" w:rsidRPr="00A733DA" w:rsidRDefault="00A733DA" w:rsidP="006D768B">
            <w:pPr>
              <w:ind w:left="1" w:hanging="3"/>
              <w:rPr>
                <w:color w:val="000000"/>
                <w:sz w:val="28"/>
                <w:szCs w:val="28"/>
              </w:rPr>
            </w:pPr>
          </w:p>
          <w:p w14:paraId="4794BBF9" w14:textId="77777777" w:rsidR="00A733DA" w:rsidRPr="00A733DA" w:rsidRDefault="00A733DA" w:rsidP="006D768B">
            <w:pPr>
              <w:ind w:left="1" w:hanging="3"/>
              <w:rPr>
                <w:color w:val="000000"/>
                <w:sz w:val="28"/>
                <w:szCs w:val="28"/>
              </w:rPr>
            </w:pPr>
            <w:r w:rsidRPr="00A733DA">
              <w:rPr>
                <w:color w:val="000000"/>
                <w:sz w:val="28"/>
                <w:szCs w:val="28"/>
              </w:rPr>
              <w:t xml:space="preserve">Rác thải của nhóm lớp được thu gom và để nơi </w:t>
            </w:r>
            <w:r w:rsidRPr="00A733DA">
              <w:rPr>
                <w:sz w:val="28"/>
                <w:szCs w:val="28"/>
              </w:rPr>
              <w:t>quy</w:t>
            </w:r>
            <w:r w:rsidRPr="00A733DA">
              <w:rPr>
                <w:color w:val="000000"/>
                <w:sz w:val="28"/>
                <w:szCs w:val="28"/>
              </w:rPr>
              <w:t xml:space="preserve"> định của nhà trường, giáo viên tuyên truyền cho các bậc phụ huynh không vứt rác </w:t>
            </w:r>
            <w:r w:rsidRPr="00A733DA">
              <w:rPr>
                <w:sz w:val="28"/>
                <w:szCs w:val="28"/>
              </w:rPr>
              <w:t>bừa</w:t>
            </w:r>
            <w:r w:rsidRPr="00A733DA">
              <w:rPr>
                <w:color w:val="000000"/>
                <w:sz w:val="28"/>
                <w:szCs w:val="28"/>
              </w:rPr>
              <w:t xml:space="preserve"> </w:t>
            </w:r>
            <w:r w:rsidRPr="00A733DA">
              <w:rPr>
                <w:sz w:val="28"/>
                <w:szCs w:val="28"/>
              </w:rPr>
              <w:t>bãi</w:t>
            </w:r>
            <w:r w:rsidRPr="00A733DA">
              <w:rPr>
                <w:color w:val="000000"/>
                <w:sz w:val="28"/>
                <w:szCs w:val="28"/>
              </w:rPr>
              <w:t xml:space="preserve"> trong khu vực nhà trường</w:t>
            </w:r>
          </w:p>
          <w:p w14:paraId="2FFC0D02" w14:textId="77777777" w:rsidR="00A733DA" w:rsidRPr="00A733DA" w:rsidRDefault="00A733DA" w:rsidP="006D768B">
            <w:pPr>
              <w:ind w:left="1" w:hanging="3"/>
              <w:jc w:val="both"/>
              <w:rPr>
                <w:sz w:val="28"/>
                <w:szCs w:val="28"/>
              </w:rPr>
            </w:pPr>
            <w:r w:rsidRPr="00A733DA">
              <w:rPr>
                <w:sz w:val="28"/>
                <w:szCs w:val="28"/>
              </w:rPr>
              <w:t>Đảm bảo vệ sinh môi trường phòng chống các dịch bệnh</w:t>
            </w:r>
          </w:p>
        </w:tc>
        <w:tc>
          <w:tcPr>
            <w:tcW w:w="2510" w:type="dxa"/>
            <w:tcBorders>
              <w:top w:val="single" w:sz="4" w:space="0" w:color="000000"/>
              <w:left w:val="single" w:sz="4" w:space="0" w:color="000000"/>
              <w:bottom w:val="single" w:sz="4" w:space="0" w:color="000000"/>
              <w:right w:val="single" w:sz="4" w:space="0" w:color="000000"/>
            </w:tcBorders>
          </w:tcPr>
          <w:p w14:paraId="738BDF7D" w14:textId="77777777" w:rsidR="00A733DA" w:rsidRPr="00A733DA" w:rsidRDefault="00A733DA" w:rsidP="006D768B">
            <w:pPr>
              <w:ind w:left="1" w:hanging="3"/>
              <w:rPr>
                <w:sz w:val="28"/>
                <w:szCs w:val="28"/>
              </w:rPr>
            </w:pPr>
            <w:r w:rsidRPr="00A733DA">
              <w:rPr>
                <w:sz w:val="28"/>
                <w:szCs w:val="28"/>
              </w:rPr>
              <w:lastRenderedPageBreak/>
              <w:t>- Cô giáo phải gương mẫu ở mọi lúc mọi nơi. Thường xuyên vệ sinh thân thể sạch sẽ, quần áo, đầu tóc gọn gàng.</w:t>
            </w:r>
          </w:p>
          <w:p w14:paraId="5809AF7A" w14:textId="77777777" w:rsidR="00A733DA" w:rsidRPr="00A733DA" w:rsidRDefault="00A733DA" w:rsidP="006D768B">
            <w:pPr>
              <w:ind w:left="1" w:hanging="3"/>
              <w:rPr>
                <w:sz w:val="28"/>
                <w:szCs w:val="28"/>
              </w:rPr>
            </w:pPr>
          </w:p>
          <w:p w14:paraId="069DB8E9" w14:textId="77777777" w:rsidR="00A733DA" w:rsidRPr="00A733DA" w:rsidRDefault="00A733DA" w:rsidP="006D768B">
            <w:pPr>
              <w:ind w:left="1" w:hanging="3"/>
              <w:rPr>
                <w:sz w:val="28"/>
                <w:szCs w:val="28"/>
              </w:rPr>
            </w:pPr>
            <w:r w:rsidRPr="00A733DA">
              <w:rPr>
                <w:sz w:val="28"/>
                <w:szCs w:val="28"/>
              </w:rPr>
              <w:t>- Cô phải thường xuyên thực hiện vệ sinh cá nhân trẻ, trẻ phải được rửa tay bằng xà phòng dưới vòi nước và lau mặt đúng thao tác.</w:t>
            </w:r>
          </w:p>
          <w:p w14:paraId="6BCB7119" w14:textId="77777777" w:rsidR="00A733DA" w:rsidRPr="00A733DA" w:rsidRDefault="00A733DA" w:rsidP="006D768B">
            <w:pPr>
              <w:ind w:left="1" w:hanging="3"/>
              <w:rPr>
                <w:sz w:val="28"/>
                <w:szCs w:val="28"/>
              </w:rPr>
            </w:pPr>
            <w:r w:rsidRPr="00A733DA">
              <w:rPr>
                <w:sz w:val="28"/>
                <w:szCs w:val="28"/>
              </w:rPr>
              <w:t>- Giáo dục trẻ ở mọi lúc mọi nơi. Tuyên truyền kết hợp với phụ huynh giáo dục trẻ vệ sinh cá nhân, lồng ghép vệ sinh cá nhân vào các hoạt động trong ngày.</w:t>
            </w:r>
          </w:p>
          <w:p w14:paraId="76BEBD98" w14:textId="77777777" w:rsidR="00A733DA" w:rsidRPr="00A733DA" w:rsidRDefault="00A733DA" w:rsidP="006D768B">
            <w:pPr>
              <w:ind w:left="1" w:hanging="3"/>
              <w:rPr>
                <w:sz w:val="28"/>
                <w:szCs w:val="28"/>
              </w:rPr>
            </w:pPr>
          </w:p>
          <w:p w14:paraId="0E7C779E" w14:textId="77777777" w:rsidR="00A733DA" w:rsidRPr="00A733DA" w:rsidRDefault="00A733DA" w:rsidP="006D768B">
            <w:pPr>
              <w:tabs>
                <w:tab w:val="center" w:pos="4320"/>
                <w:tab w:val="right" w:pos="8640"/>
              </w:tabs>
              <w:ind w:left="1" w:hanging="3"/>
              <w:rPr>
                <w:color w:val="000000"/>
                <w:sz w:val="28"/>
                <w:szCs w:val="28"/>
              </w:rPr>
            </w:pPr>
          </w:p>
          <w:p w14:paraId="5805A491" w14:textId="77777777" w:rsidR="00A733DA" w:rsidRPr="00A733DA" w:rsidRDefault="00A733DA" w:rsidP="006D768B">
            <w:pPr>
              <w:tabs>
                <w:tab w:val="center" w:pos="4320"/>
                <w:tab w:val="right" w:pos="8640"/>
              </w:tabs>
              <w:ind w:left="1" w:hanging="3"/>
              <w:rPr>
                <w:color w:val="000000"/>
                <w:sz w:val="28"/>
                <w:szCs w:val="28"/>
              </w:rPr>
            </w:pPr>
            <w:r w:rsidRPr="00A733DA">
              <w:rPr>
                <w:color w:val="000000"/>
                <w:sz w:val="28"/>
                <w:szCs w:val="28"/>
              </w:rPr>
              <w:t>Mỗi trẻ có cốc, bát, thìa, khăn mặt riêng, đảm bảo sạch sẽ, được lau, rửa thường xuyên, sau đó sấy hoặc được phơi ngoài ánh nắng.</w:t>
            </w:r>
          </w:p>
          <w:p w14:paraId="6B87230B" w14:textId="77777777" w:rsidR="00A733DA" w:rsidRPr="00A733DA" w:rsidRDefault="00A733DA" w:rsidP="006D768B">
            <w:pPr>
              <w:tabs>
                <w:tab w:val="center" w:pos="4320"/>
                <w:tab w:val="right" w:pos="8640"/>
              </w:tabs>
              <w:ind w:left="1" w:hanging="3"/>
              <w:rPr>
                <w:color w:val="FF0000"/>
                <w:sz w:val="28"/>
                <w:szCs w:val="28"/>
              </w:rPr>
            </w:pPr>
            <w:r w:rsidRPr="00A733DA">
              <w:rPr>
                <w:sz w:val="28"/>
                <w:szCs w:val="28"/>
              </w:rPr>
              <w:t>- Hàng tuần giặt khăn bằng nước sôi muối 1 - 2 lần</w:t>
            </w:r>
          </w:p>
          <w:p w14:paraId="3A584B11" w14:textId="77777777" w:rsidR="00A733DA" w:rsidRPr="00A733DA" w:rsidRDefault="00A733DA" w:rsidP="006D768B">
            <w:pPr>
              <w:ind w:left="1" w:hanging="3"/>
              <w:rPr>
                <w:sz w:val="28"/>
                <w:szCs w:val="28"/>
              </w:rPr>
            </w:pPr>
          </w:p>
          <w:p w14:paraId="68449E92" w14:textId="77777777" w:rsidR="00A733DA" w:rsidRPr="00A733DA" w:rsidRDefault="00A733DA" w:rsidP="006D768B">
            <w:pPr>
              <w:ind w:left="1" w:hanging="3"/>
              <w:rPr>
                <w:sz w:val="28"/>
                <w:szCs w:val="28"/>
              </w:rPr>
            </w:pPr>
          </w:p>
          <w:p w14:paraId="2B842740" w14:textId="77777777" w:rsidR="00A733DA" w:rsidRPr="00A733DA" w:rsidRDefault="00A733DA" w:rsidP="006D768B">
            <w:pPr>
              <w:ind w:left="1" w:hanging="3"/>
              <w:rPr>
                <w:sz w:val="28"/>
                <w:szCs w:val="28"/>
              </w:rPr>
            </w:pPr>
          </w:p>
          <w:p w14:paraId="07E27E6C" w14:textId="77777777" w:rsidR="00A733DA" w:rsidRPr="00A733DA" w:rsidRDefault="00A733DA" w:rsidP="006D768B">
            <w:pPr>
              <w:ind w:left="1" w:hanging="3"/>
              <w:rPr>
                <w:sz w:val="28"/>
                <w:szCs w:val="28"/>
              </w:rPr>
            </w:pPr>
          </w:p>
          <w:p w14:paraId="1718A33E" w14:textId="77777777" w:rsidR="00A733DA" w:rsidRPr="00A733DA" w:rsidRDefault="00A733DA" w:rsidP="006D768B">
            <w:pPr>
              <w:ind w:left="1" w:hanging="3"/>
              <w:rPr>
                <w:sz w:val="28"/>
                <w:szCs w:val="28"/>
              </w:rPr>
            </w:pPr>
          </w:p>
          <w:p w14:paraId="273B493B" w14:textId="77777777" w:rsidR="00A733DA" w:rsidRPr="00A733DA" w:rsidRDefault="00A733DA" w:rsidP="006D768B">
            <w:pPr>
              <w:ind w:left="1" w:hanging="3"/>
              <w:rPr>
                <w:sz w:val="28"/>
                <w:szCs w:val="28"/>
              </w:rPr>
            </w:pPr>
          </w:p>
          <w:p w14:paraId="28752FC1" w14:textId="77777777" w:rsidR="00A733DA" w:rsidRPr="00A733DA" w:rsidRDefault="00A733DA" w:rsidP="006D768B">
            <w:pPr>
              <w:ind w:left="1" w:hanging="3"/>
              <w:rPr>
                <w:sz w:val="28"/>
                <w:szCs w:val="28"/>
              </w:rPr>
            </w:pPr>
          </w:p>
          <w:p w14:paraId="32B5D85B" w14:textId="77777777" w:rsidR="00A733DA" w:rsidRPr="00A733DA" w:rsidRDefault="00A733DA" w:rsidP="006D768B">
            <w:pPr>
              <w:ind w:left="1" w:hanging="3"/>
              <w:rPr>
                <w:sz w:val="28"/>
                <w:szCs w:val="28"/>
              </w:rPr>
            </w:pPr>
            <w:r w:rsidRPr="00A733DA">
              <w:rPr>
                <w:sz w:val="28"/>
                <w:szCs w:val="28"/>
              </w:rPr>
              <w:t>Cô thường xuyên lau chùi phòng nhóm hàng ngày sạch sẽ , lên lịch tổng dọn vệ sinh phòng nhóm, vệ sinh môi trường vào cuối tuần</w:t>
            </w:r>
          </w:p>
          <w:p w14:paraId="0539DB5A" w14:textId="77777777" w:rsidR="00A733DA" w:rsidRPr="00A733DA" w:rsidRDefault="00A733DA" w:rsidP="006D768B">
            <w:pPr>
              <w:ind w:left="1" w:hanging="3"/>
              <w:rPr>
                <w:color w:val="000000"/>
                <w:sz w:val="28"/>
                <w:szCs w:val="28"/>
              </w:rPr>
            </w:pPr>
          </w:p>
          <w:p w14:paraId="17A0B954" w14:textId="77777777" w:rsidR="00A733DA" w:rsidRPr="00A733DA" w:rsidRDefault="00A733DA" w:rsidP="006D768B">
            <w:pPr>
              <w:ind w:left="1" w:hanging="3"/>
              <w:rPr>
                <w:color w:val="000000"/>
                <w:sz w:val="28"/>
                <w:szCs w:val="28"/>
              </w:rPr>
            </w:pPr>
          </w:p>
          <w:p w14:paraId="0BF296BF" w14:textId="77777777" w:rsidR="00A733DA" w:rsidRPr="00A733DA" w:rsidRDefault="00A733DA" w:rsidP="006D768B">
            <w:pPr>
              <w:ind w:left="1" w:hanging="3"/>
              <w:rPr>
                <w:color w:val="000000"/>
                <w:sz w:val="28"/>
                <w:szCs w:val="28"/>
              </w:rPr>
            </w:pPr>
            <w:r w:rsidRPr="00A733DA">
              <w:rPr>
                <w:color w:val="000000"/>
                <w:sz w:val="28"/>
                <w:szCs w:val="28"/>
              </w:rPr>
              <w:t xml:space="preserve">Rác thải của nhóm lớp được bỏ vào túi </w:t>
            </w:r>
            <w:r w:rsidRPr="00A733DA">
              <w:rPr>
                <w:sz w:val="28"/>
                <w:szCs w:val="28"/>
              </w:rPr>
              <w:t>nilon</w:t>
            </w:r>
            <w:r w:rsidRPr="00A733DA">
              <w:rPr>
                <w:color w:val="000000"/>
                <w:sz w:val="28"/>
                <w:szCs w:val="28"/>
              </w:rPr>
              <w:t xml:space="preserve"> và bỏ vào thùng rác của lớp. Cuối ngày giáo viên đưa về nơi tập kết rác thải của nhà </w:t>
            </w:r>
            <w:r w:rsidRPr="00A733DA">
              <w:rPr>
                <w:color w:val="000000"/>
                <w:sz w:val="28"/>
                <w:szCs w:val="28"/>
              </w:rPr>
              <w:lastRenderedPageBreak/>
              <w:t>trường để xử lý rác sạch sẽ.</w:t>
            </w:r>
          </w:p>
          <w:p w14:paraId="748DDEF2" w14:textId="77777777" w:rsidR="00A733DA" w:rsidRPr="00A733DA" w:rsidRDefault="00A733DA" w:rsidP="006D768B">
            <w:pPr>
              <w:ind w:left="1" w:hanging="3"/>
              <w:jc w:val="both"/>
              <w:rPr>
                <w:sz w:val="28"/>
                <w:szCs w:val="28"/>
              </w:rPr>
            </w:pPr>
          </w:p>
        </w:tc>
        <w:tc>
          <w:tcPr>
            <w:tcW w:w="2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1AEE7A6" w14:textId="77777777" w:rsidR="00A733DA" w:rsidRPr="00A733DA" w:rsidRDefault="00A733DA" w:rsidP="006D768B">
            <w:pPr>
              <w:spacing w:before="240" w:after="240"/>
              <w:rPr>
                <w:i/>
                <w:sz w:val="28"/>
                <w:szCs w:val="28"/>
              </w:rPr>
            </w:pPr>
            <w:r w:rsidRPr="00A733DA">
              <w:rPr>
                <w:i/>
                <w:sz w:val="28"/>
                <w:szCs w:val="28"/>
              </w:rPr>
              <w:lastRenderedPageBreak/>
              <w:t>- Cô luôn thực hiện nghiêm túc vệ sinh cá nhân cô và luôn là tấm gương tốt cho trẻ</w:t>
            </w:r>
          </w:p>
          <w:p w14:paraId="2DF976FD" w14:textId="77777777" w:rsidR="00A733DA" w:rsidRPr="00A733DA" w:rsidRDefault="00A733DA" w:rsidP="006D768B">
            <w:pPr>
              <w:spacing w:before="240" w:after="240"/>
              <w:rPr>
                <w:i/>
                <w:sz w:val="28"/>
                <w:szCs w:val="28"/>
              </w:rPr>
            </w:pPr>
            <w:r w:rsidRPr="00A733DA">
              <w:rPr>
                <w:i/>
                <w:sz w:val="28"/>
                <w:szCs w:val="28"/>
              </w:rPr>
              <w:t xml:space="preserve"> </w:t>
            </w:r>
          </w:p>
          <w:p w14:paraId="56569DC7" w14:textId="77777777" w:rsidR="00A733DA" w:rsidRPr="00A733DA" w:rsidRDefault="00A733DA" w:rsidP="006D768B">
            <w:pPr>
              <w:spacing w:before="240" w:after="240"/>
              <w:rPr>
                <w:i/>
                <w:sz w:val="28"/>
                <w:szCs w:val="28"/>
              </w:rPr>
            </w:pPr>
            <w:r w:rsidRPr="00A733DA">
              <w:rPr>
                <w:i/>
                <w:sz w:val="28"/>
                <w:szCs w:val="28"/>
              </w:rPr>
              <w:t xml:space="preserve"> - 100% Trẻ được vệ sinh rửa tay bằng xà phòng và lau mặt sạch sẽ hàng ngày bằng khăn sạch đúng thao tác</w:t>
            </w:r>
          </w:p>
          <w:p w14:paraId="53EFD247" w14:textId="77777777" w:rsidR="00A733DA" w:rsidRPr="00A733DA" w:rsidRDefault="00A733DA" w:rsidP="006D768B">
            <w:pPr>
              <w:spacing w:before="240" w:after="240"/>
              <w:rPr>
                <w:i/>
                <w:sz w:val="28"/>
                <w:szCs w:val="28"/>
              </w:rPr>
            </w:pPr>
            <w:r w:rsidRPr="00A733DA">
              <w:rPr>
                <w:i/>
                <w:sz w:val="28"/>
                <w:szCs w:val="28"/>
              </w:rPr>
              <w:t>-70%  trẻ biết gọi cô khi có nhu cầu  đi đại tiểu tiện và khi bị ướt , bẩn</w:t>
            </w:r>
          </w:p>
          <w:p w14:paraId="3262D8B7" w14:textId="77777777" w:rsidR="00A733DA" w:rsidRPr="00A733DA" w:rsidRDefault="00A733DA" w:rsidP="006D768B">
            <w:pPr>
              <w:spacing w:before="240" w:after="240"/>
              <w:rPr>
                <w:i/>
                <w:sz w:val="28"/>
                <w:szCs w:val="28"/>
              </w:rPr>
            </w:pPr>
          </w:p>
          <w:p w14:paraId="1520C60A" w14:textId="77777777" w:rsidR="00A733DA" w:rsidRPr="00A733DA" w:rsidRDefault="00A733DA" w:rsidP="006D768B">
            <w:pPr>
              <w:spacing w:before="240" w:after="240"/>
              <w:rPr>
                <w:i/>
                <w:sz w:val="28"/>
                <w:szCs w:val="28"/>
              </w:rPr>
            </w:pPr>
          </w:p>
          <w:p w14:paraId="255A3424" w14:textId="77777777" w:rsidR="00A733DA" w:rsidRPr="00A733DA" w:rsidRDefault="00A733DA" w:rsidP="006D768B">
            <w:pPr>
              <w:spacing w:before="240" w:after="240"/>
              <w:rPr>
                <w:i/>
                <w:sz w:val="28"/>
                <w:szCs w:val="28"/>
              </w:rPr>
            </w:pPr>
          </w:p>
          <w:p w14:paraId="108F2000" w14:textId="77777777" w:rsidR="00A733DA" w:rsidRPr="00A733DA" w:rsidRDefault="00A733DA" w:rsidP="006D768B">
            <w:pPr>
              <w:spacing w:before="240" w:after="240"/>
              <w:rPr>
                <w:i/>
                <w:sz w:val="28"/>
                <w:szCs w:val="28"/>
              </w:rPr>
            </w:pPr>
          </w:p>
          <w:p w14:paraId="5DCB4816" w14:textId="77777777" w:rsidR="00A733DA" w:rsidRPr="00A733DA" w:rsidRDefault="00A733DA" w:rsidP="006D768B">
            <w:pPr>
              <w:spacing w:before="240" w:after="240"/>
              <w:rPr>
                <w:i/>
                <w:sz w:val="28"/>
                <w:szCs w:val="28"/>
              </w:rPr>
            </w:pPr>
            <w:r w:rsidRPr="00A733DA">
              <w:rPr>
                <w:i/>
                <w:sz w:val="28"/>
                <w:szCs w:val="28"/>
              </w:rPr>
              <w:lastRenderedPageBreak/>
              <w:t>-100% trẻ có đồ dùng cá nhân riêng biệt được vệ sinh hàng ngày sạch sẽ</w:t>
            </w:r>
          </w:p>
          <w:p w14:paraId="5A9954A6" w14:textId="77777777" w:rsidR="00A733DA" w:rsidRPr="00A733DA" w:rsidRDefault="00A733DA" w:rsidP="006D768B">
            <w:pPr>
              <w:spacing w:before="240" w:after="240"/>
              <w:rPr>
                <w:i/>
                <w:sz w:val="28"/>
                <w:szCs w:val="28"/>
              </w:rPr>
            </w:pPr>
            <w:r w:rsidRPr="00A733DA">
              <w:rPr>
                <w:i/>
                <w:sz w:val="28"/>
                <w:szCs w:val="28"/>
              </w:rPr>
              <w:t xml:space="preserve"> </w:t>
            </w:r>
          </w:p>
          <w:p w14:paraId="47514A48" w14:textId="77777777" w:rsidR="00A733DA" w:rsidRPr="00A733DA" w:rsidRDefault="00A733DA" w:rsidP="006D768B">
            <w:pPr>
              <w:spacing w:before="240" w:after="240"/>
              <w:rPr>
                <w:i/>
                <w:sz w:val="28"/>
                <w:szCs w:val="28"/>
              </w:rPr>
            </w:pPr>
            <w:r w:rsidRPr="00A733DA">
              <w:rPr>
                <w:i/>
                <w:sz w:val="28"/>
                <w:szCs w:val="28"/>
              </w:rPr>
              <w:t xml:space="preserve"> -Cô thường xuyên giặt khăn bằng nước sôi vào chiều thứ 6 hàng tuần</w:t>
            </w:r>
          </w:p>
          <w:p w14:paraId="149B8E2A" w14:textId="77777777" w:rsidR="00A733DA" w:rsidRPr="00A733DA" w:rsidRDefault="00A733DA" w:rsidP="006D768B">
            <w:pPr>
              <w:spacing w:before="240" w:after="240"/>
              <w:rPr>
                <w:i/>
                <w:sz w:val="28"/>
                <w:szCs w:val="28"/>
              </w:rPr>
            </w:pPr>
            <w:r w:rsidRPr="00A733DA">
              <w:rPr>
                <w:i/>
                <w:sz w:val="28"/>
                <w:szCs w:val="28"/>
              </w:rPr>
              <w:t xml:space="preserve"> </w:t>
            </w:r>
          </w:p>
          <w:p w14:paraId="2EA9AB37" w14:textId="77777777" w:rsidR="00A733DA" w:rsidRPr="00A733DA" w:rsidRDefault="00A733DA" w:rsidP="006D768B">
            <w:pPr>
              <w:spacing w:before="240" w:after="240"/>
              <w:rPr>
                <w:i/>
                <w:sz w:val="28"/>
                <w:szCs w:val="28"/>
              </w:rPr>
            </w:pPr>
            <w:r w:rsidRPr="00A733DA">
              <w:rPr>
                <w:i/>
                <w:sz w:val="28"/>
                <w:szCs w:val="28"/>
              </w:rPr>
              <w:t xml:space="preserve"> </w:t>
            </w:r>
          </w:p>
          <w:p w14:paraId="3E1A1B2C" w14:textId="77777777" w:rsidR="00A733DA" w:rsidRPr="00A733DA" w:rsidRDefault="00A733DA" w:rsidP="006D768B">
            <w:pPr>
              <w:spacing w:before="240" w:after="240"/>
              <w:rPr>
                <w:i/>
                <w:sz w:val="28"/>
                <w:szCs w:val="28"/>
              </w:rPr>
            </w:pPr>
            <w:r w:rsidRPr="00A733DA">
              <w:rPr>
                <w:i/>
                <w:sz w:val="28"/>
                <w:szCs w:val="28"/>
              </w:rPr>
              <w:t xml:space="preserve"> </w:t>
            </w:r>
          </w:p>
          <w:p w14:paraId="0A9137B0" w14:textId="77777777" w:rsidR="00A733DA" w:rsidRPr="00A733DA" w:rsidRDefault="00A733DA" w:rsidP="006D768B">
            <w:pPr>
              <w:spacing w:before="240" w:after="240"/>
              <w:rPr>
                <w:i/>
                <w:sz w:val="28"/>
                <w:szCs w:val="28"/>
              </w:rPr>
            </w:pPr>
            <w:r w:rsidRPr="00A733DA">
              <w:rPr>
                <w:i/>
                <w:sz w:val="28"/>
                <w:szCs w:val="28"/>
              </w:rPr>
              <w:t>Chiều thứ 6 cô trả chăn gối về cho phụ huynh giặt sạch sẽ</w:t>
            </w:r>
          </w:p>
          <w:p w14:paraId="0012001B" w14:textId="77777777" w:rsidR="00A733DA" w:rsidRPr="00A733DA" w:rsidRDefault="00A733DA" w:rsidP="006D768B">
            <w:pPr>
              <w:spacing w:before="240" w:after="240"/>
              <w:rPr>
                <w:i/>
                <w:sz w:val="28"/>
                <w:szCs w:val="28"/>
              </w:rPr>
            </w:pPr>
            <w:r w:rsidRPr="00A733DA">
              <w:rPr>
                <w:i/>
                <w:sz w:val="28"/>
                <w:szCs w:val="28"/>
              </w:rPr>
              <w:t xml:space="preserve"> </w:t>
            </w:r>
          </w:p>
          <w:p w14:paraId="4D9AC2E1" w14:textId="77777777" w:rsidR="00A733DA" w:rsidRPr="00A733DA" w:rsidRDefault="00A733DA" w:rsidP="006D768B">
            <w:pPr>
              <w:spacing w:before="240" w:after="240"/>
              <w:rPr>
                <w:i/>
                <w:sz w:val="28"/>
                <w:szCs w:val="28"/>
              </w:rPr>
            </w:pPr>
            <w:r w:rsidRPr="00A733DA">
              <w:rPr>
                <w:i/>
                <w:sz w:val="28"/>
                <w:szCs w:val="28"/>
              </w:rPr>
              <w:t xml:space="preserve"> </w:t>
            </w:r>
          </w:p>
          <w:p w14:paraId="45331EFC" w14:textId="77777777" w:rsidR="00A733DA" w:rsidRPr="00A733DA" w:rsidRDefault="00A733DA" w:rsidP="006D768B">
            <w:pPr>
              <w:spacing w:before="240" w:after="240"/>
              <w:rPr>
                <w:i/>
                <w:sz w:val="28"/>
                <w:szCs w:val="28"/>
              </w:rPr>
            </w:pPr>
            <w:r w:rsidRPr="00A733DA">
              <w:rPr>
                <w:i/>
                <w:sz w:val="28"/>
                <w:szCs w:val="28"/>
              </w:rPr>
              <w:t xml:space="preserve"> </w:t>
            </w:r>
          </w:p>
          <w:p w14:paraId="55388A94" w14:textId="77777777" w:rsidR="00A733DA" w:rsidRPr="00A733DA" w:rsidRDefault="00A733DA" w:rsidP="006D768B">
            <w:pPr>
              <w:spacing w:before="240" w:after="240"/>
              <w:rPr>
                <w:i/>
                <w:sz w:val="28"/>
                <w:szCs w:val="28"/>
              </w:rPr>
            </w:pPr>
            <w:r w:rsidRPr="00A733DA">
              <w:rPr>
                <w:i/>
                <w:sz w:val="28"/>
                <w:szCs w:val="28"/>
              </w:rPr>
              <w:t xml:space="preserve"> </w:t>
            </w:r>
          </w:p>
          <w:p w14:paraId="75293238" w14:textId="77777777" w:rsidR="00A733DA" w:rsidRPr="00A733DA" w:rsidRDefault="00A733DA" w:rsidP="006D768B">
            <w:pPr>
              <w:spacing w:before="240" w:after="240"/>
              <w:rPr>
                <w:i/>
                <w:sz w:val="28"/>
                <w:szCs w:val="28"/>
              </w:rPr>
            </w:pPr>
            <w:r w:rsidRPr="00A733DA">
              <w:rPr>
                <w:i/>
                <w:sz w:val="28"/>
                <w:szCs w:val="28"/>
              </w:rPr>
              <w:t xml:space="preserve"> </w:t>
            </w:r>
          </w:p>
          <w:p w14:paraId="4878821C" w14:textId="77777777" w:rsidR="00A733DA" w:rsidRPr="00A733DA" w:rsidRDefault="00A733DA" w:rsidP="006D768B">
            <w:pPr>
              <w:spacing w:before="240" w:after="240"/>
              <w:rPr>
                <w:i/>
                <w:sz w:val="28"/>
                <w:szCs w:val="28"/>
              </w:rPr>
            </w:pPr>
            <w:r w:rsidRPr="00A733DA">
              <w:rPr>
                <w:i/>
                <w:sz w:val="28"/>
                <w:szCs w:val="28"/>
              </w:rPr>
              <w:t xml:space="preserve"> </w:t>
            </w:r>
          </w:p>
          <w:p w14:paraId="52243813" w14:textId="77777777" w:rsidR="00A733DA" w:rsidRPr="00A733DA" w:rsidRDefault="00A733DA" w:rsidP="006D768B">
            <w:pPr>
              <w:spacing w:before="240" w:after="240"/>
              <w:rPr>
                <w:i/>
                <w:sz w:val="28"/>
                <w:szCs w:val="28"/>
              </w:rPr>
            </w:pPr>
            <w:r w:rsidRPr="00A733DA">
              <w:rPr>
                <w:i/>
                <w:sz w:val="28"/>
                <w:szCs w:val="28"/>
              </w:rPr>
              <w:t>Rác thải của lớp cô bỏ vào thùng , cuối giờ đưa xuống tập kết tại khu vực rác của nhà trường</w:t>
            </w:r>
          </w:p>
          <w:p w14:paraId="52880AD1" w14:textId="77777777" w:rsidR="00A733DA" w:rsidRPr="00A733DA" w:rsidRDefault="00A733DA" w:rsidP="006D768B">
            <w:pPr>
              <w:spacing w:before="240" w:after="240"/>
              <w:jc w:val="both"/>
              <w:rPr>
                <w:i/>
                <w:sz w:val="28"/>
                <w:szCs w:val="28"/>
              </w:rPr>
            </w:pPr>
            <w:r w:rsidRPr="00A733DA">
              <w:rPr>
                <w:i/>
                <w:sz w:val="28"/>
                <w:szCs w:val="28"/>
              </w:rPr>
              <w:t xml:space="preserve"> </w:t>
            </w:r>
          </w:p>
        </w:tc>
      </w:tr>
      <w:tr w:rsidR="00A733DA" w:rsidRPr="00A733DA" w14:paraId="6201C341" w14:textId="77777777" w:rsidTr="006D768B">
        <w:trPr>
          <w:trHeight w:val="300"/>
        </w:trPr>
        <w:tc>
          <w:tcPr>
            <w:tcW w:w="1259" w:type="dxa"/>
            <w:tcBorders>
              <w:top w:val="single" w:sz="4" w:space="0" w:color="000000"/>
              <w:left w:val="single" w:sz="4" w:space="0" w:color="000000"/>
              <w:bottom w:val="single" w:sz="4" w:space="0" w:color="000000"/>
              <w:right w:val="single" w:sz="4" w:space="0" w:color="000000"/>
            </w:tcBorders>
          </w:tcPr>
          <w:p w14:paraId="3A9BABF2" w14:textId="77777777" w:rsidR="00A733DA" w:rsidRPr="00A733DA" w:rsidRDefault="00A733DA" w:rsidP="006D768B">
            <w:pPr>
              <w:ind w:left="1" w:hanging="3"/>
              <w:rPr>
                <w:b/>
                <w:sz w:val="28"/>
                <w:szCs w:val="28"/>
              </w:rPr>
            </w:pPr>
            <w:r w:rsidRPr="00A733DA">
              <w:rPr>
                <w:b/>
                <w:sz w:val="28"/>
                <w:szCs w:val="28"/>
              </w:rPr>
              <w:lastRenderedPageBreak/>
              <w:t xml:space="preserve">4.Tổ chức  chăm sóc  sức khỏe và an toàn </w:t>
            </w:r>
          </w:p>
          <w:p w14:paraId="01203185" w14:textId="77777777" w:rsidR="00A733DA" w:rsidRPr="00A733DA" w:rsidRDefault="00A733DA" w:rsidP="006D768B">
            <w:pPr>
              <w:ind w:left="1" w:hanging="3"/>
              <w:rPr>
                <w:b/>
                <w:sz w:val="28"/>
                <w:szCs w:val="28"/>
              </w:rPr>
            </w:pPr>
            <w:r w:rsidRPr="00A733DA">
              <w:rPr>
                <w:b/>
                <w:sz w:val="28"/>
                <w:szCs w:val="28"/>
              </w:rPr>
              <w:t xml:space="preserve">a, Chăm sóc sức khỏe </w:t>
            </w:r>
          </w:p>
          <w:p w14:paraId="4B185D2F" w14:textId="77777777" w:rsidR="00A733DA" w:rsidRPr="00A733DA" w:rsidRDefault="00A733DA" w:rsidP="006D768B">
            <w:pPr>
              <w:ind w:left="1" w:hanging="3"/>
              <w:rPr>
                <w:sz w:val="28"/>
                <w:szCs w:val="28"/>
              </w:rPr>
            </w:pPr>
          </w:p>
          <w:p w14:paraId="00BBB1D1" w14:textId="77777777" w:rsidR="00A733DA" w:rsidRPr="00A733DA" w:rsidRDefault="00A733DA" w:rsidP="006D768B">
            <w:pPr>
              <w:ind w:left="1" w:hanging="3"/>
              <w:rPr>
                <w:b/>
                <w:sz w:val="28"/>
                <w:szCs w:val="28"/>
              </w:rPr>
            </w:pPr>
            <w:r w:rsidRPr="00A733DA">
              <w:rPr>
                <w:b/>
                <w:sz w:val="28"/>
                <w:szCs w:val="28"/>
              </w:rPr>
              <w:t xml:space="preserve"> </w:t>
            </w:r>
          </w:p>
          <w:p w14:paraId="3BA1406B" w14:textId="77777777" w:rsidR="00A733DA" w:rsidRPr="00A733DA" w:rsidRDefault="00A733DA" w:rsidP="006D768B">
            <w:pPr>
              <w:ind w:left="1" w:hanging="3"/>
              <w:rPr>
                <w:b/>
                <w:sz w:val="28"/>
                <w:szCs w:val="28"/>
              </w:rPr>
            </w:pPr>
          </w:p>
          <w:p w14:paraId="34312A21" w14:textId="77777777" w:rsidR="00A733DA" w:rsidRPr="00A733DA" w:rsidRDefault="00A733DA" w:rsidP="006D768B">
            <w:pPr>
              <w:ind w:left="1" w:hanging="3"/>
              <w:rPr>
                <w:b/>
                <w:sz w:val="28"/>
                <w:szCs w:val="28"/>
              </w:rPr>
            </w:pPr>
          </w:p>
          <w:p w14:paraId="5D2A1073" w14:textId="77777777" w:rsidR="00A733DA" w:rsidRPr="00A733DA" w:rsidRDefault="00A733DA" w:rsidP="006D768B">
            <w:pPr>
              <w:ind w:left="1" w:hanging="3"/>
              <w:rPr>
                <w:b/>
                <w:sz w:val="28"/>
                <w:szCs w:val="28"/>
              </w:rPr>
            </w:pPr>
          </w:p>
          <w:p w14:paraId="31C5EB2A" w14:textId="77777777" w:rsidR="00A733DA" w:rsidRPr="00A733DA" w:rsidRDefault="00A733DA" w:rsidP="006D768B">
            <w:pPr>
              <w:ind w:left="1" w:hanging="3"/>
              <w:rPr>
                <w:b/>
                <w:sz w:val="28"/>
                <w:szCs w:val="28"/>
              </w:rPr>
            </w:pPr>
          </w:p>
          <w:p w14:paraId="10DB6681" w14:textId="77777777" w:rsidR="00A733DA" w:rsidRPr="00A733DA" w:rsidRDefault="00A733DA" w:rsidP="006D768B">
            <w:pPr>
              <w:ind w:left="1" w:hanging="3"/>
              <w:rPr>
                <w:b/>
                <w:sz w:val="28"/>
                <w:szCs w:val="28"/>
              </w:rPr>
            </w:pPr>
          </w:p>
          <w:p w14:paraId="4BF817D6" w14:textId="77777777" w:rsidR="00A733DA" w:rsidRPr="00A733DA" w:rsidRDefault="00A733DA" w:rsidP="006D768B">
            <w:pPr>
              <w:ind w:left="1" w:hanging="3"/>
              <w:rPr>
                <w:b/>
                <w:sz w:val="28"/>
                <w:szCs w:val="28"/>
              </w:rPr>
            </w:pPr>
          </w:p>
          <w:p w14:paraId="07B756B2" w14:textId="77777777" w:rsidR="00A733DA" w:rsidRPr="00A733DA" w:rsidRDefault="00A733DA" w:rsidP="006D768B">
            <w:pPr>
              <w:ind w:left="1" w:hanging="3"/>
              <w:rPr>
                <w:b/>
                <w:sz w:val="28"/>
                <w:szCs w:val="28"/>
              </w:rPr>
            </w:pPr>
            <w:r w:rsidRPr="00A733DA">
              <w:rPr>
                <w:b/>
                <w:sz w:val="28"/>
                <w:szCs w:val="28"/>
              </w:rPr>
              <w:t xml:space="preserve">b. Phòng và xử lý các bệnh thường gặp cho trẻ </w:t>
            </w:r>
          </w:p>
          <w:p w14:paraId="1F8597FF" w14:textId="77777777" w:rsidR="00A733DA" w:rsidRPr="00A733DA" w:rsidRDefault="00A733DA" w:rsidP="006D768B">
            <w:pPr>
              <w:ind w:left="1" w:hanging="3"/>
              <w:rPr>
                <w:b/>
                <w:sz w:val="28"/>
                <w:szCs w:val="28"/>
              </w:rPr>
            </w:pPr>
          </w:p>
          <w:p w14:paraId="6324E75A" w14:textId="77777777" w:rsidR="00A733DA" w:rsidRPr="00A733DA" w:rsidRDefault="00A733DA" w:rsidP="006D768B">
            <w:pPr>
              <w:ind w:left="1" w:hanging="3"/>
              <w:rPr>
                <w:b/>
                <w:sz w:val="28"/>
                <w:szCs w:val="28"/>
              </w:rPr>
            </w:pPr>
          </w:p>
          <w:p w14:paraId="19CC601C" w14:textId="77777777" w:rsidR="00A733DA" w:rsidRPr="00A733DA" w:rsidRDefault="00A733DA" w:rsidP="006D768B">
            <w:pPr>
              <w:ind w:left="1" w:hanging="3"/>
              <w:rPr>
                <w:b/>
                <w:sz w:val="28"/>
                <w:szCs w:val="28"/>
              </w:rPr>
            </w:pPr>
          </w:p>
          <w:p w14:paraId="508FC1AD" w14:textId="77777777" w:rsidR="00A733DA" w:rsidRPr="00A733DA" w:rsidRDefault="00A733DA" w:rsidP="006D768B">
            <w:pPr>
              <w:ind w:left="1" w:hanging="3"/>
              <w:rPr>
                <w:b/>
                <w:sz w:val="28"/>
                <w:szCs w:val="28"/>
              </w:rPr>
            </w:pPr>
          </w:p>
          <w:p w14:paraId="3605E9D5" w14:textId="77777777" w:rsidR="00A733DA" w:rsidRPr="00A733DA" w:rsidRDefault="00A733DA" w:rsidP="006D768B">
            <w:pPr>
              <w:ind w:left="1" w:hanging="3"/>
              <w:jc w:val="both"/>
              <w:rPr>
                <w:b/>
                <w:i/>
                <w:sz w:val="28"/>
                <w:szCs w:val="28"/>
              </w:rPr>
            </w:pPr>
          </w:p>
          <w:p w14:paraId="1BE85E02" w14:textId="77777777" w:rsidR="00A733DA" w:rsidRPr="00A733DA" w:rsidRDefault="00A733DA" w:rsidP="006D768B">
            <w:pPr>
              <w:ind w:left="1" w:hanging="3"/>
              <w:jc w:val="both"/>
              <w:rPr>
                <w:b/>
                <w:i/>
                <w:sz w:val="28"/>
                <w:szCs w:val="28"/>
              </w:rPr>
            </w:pPr>
          </w:p>
          <w:p w14:paraId="3C6B2D19" w14:textId="77777777" w:rsidR="00A733DA" w:rsidRPr="00A733DA" w:rsidRDefault="00A733DA" w:rsidP="006D768B">
            <w:pPr>
              <w:ind w:left="1" w:hanging="3"/>
              <w:jc w:val="both"/>
              <w:rPr>
                <w:b/>
                <w:i/>
                <w:sz w:val="28"/>
                <w:szCs w:val="28"/>
              </w:rPr>
            </w:pPr>
            <w:r w:rsidRPr="00A733DA">
              <w:rPr>
                <w:b/>
                <w:i/>
                <w:sz w:val="28"/>
                <w:szCs w:val="28"/>
              </w:rPr>
              <w:lastRenderedPageBreak/>
              <w:t>c. Phát hiện sớm và chăm sóc trẻ bị ốm</w:t>
            </w:r>
          </w:p>
          <w:p w14:paraId="76ADDEA9" w14:textId="77777777" w:rsidR="00A733DA" w:rsidRPr="00A733DA" w:rsidRDefault="00A733DA" w:rsidP="006D768B">
            <w:pPr>
              <w:ind w:left="1" w:hanging="3"/>
              <w:jc w:val="both"/>
              <w:rPr>
                <w:sz w:val="28"/>
                <w:szCs w:val="28"/>
              </w:rPr>
            </w:pPr>
          </w:p>
        </w:tc>
        <w:tc>
          <w:tcPr>
            <w:tcW w:w="3223" w:type="dxa"/>
            <w:tcBorders>
              <w:top w:val="single" w:sz="4" w:space="0" w:color="000000"/>
              <w:left w:val="single" w:sz="4" w:space="0" w:color="000000"/>
              <w:bottom w:val="single" w:sz="4" w:space="0" w:color="000000"/>
              <w:right w:val="single" w:sz="4" w:space="0" w:color="000000"/>
            </w:tcBorders>
          </w:tcPr>
          <w:p w14:paraId="0743FDA6" w14:textId="77777777" w:rsidR="00A733DA" w:rsidRPr="00A733DA" w:rsidRDefault="00A733DA" w:rsidP="006D768B">
            <w:pPr>
              <w:ind w:left="1" w:hanging="3"/>
              <w:rPr>
                <w:sz w:val="28"/>
                <w:szCs w:val="28"/>
              </w:rPr>
            </w:pPr>
          </w:p>
          <w:p w14:paraId="56666D58" w14:textId="77777777" w:rsidR="00A733DA" w:rsidRPr="00A733DA" w:rsidRDefault="00A733DA" w:rsidP="006D768B">
            <w:pPr>
              <w:ind w:left="1" w:hanging="3"/>
              <w:jc w:val="both"/>
              <w:rPr>
                <w:i/>
                <w:sz w:val="28"/>
                <w:szCs w:val="28"/>
              </w:rPr>
            </w:pPr>
            <w:r w:rsidRPr="00A733DA">
              <w:rPr>
                <w:i/>
                <w:sz w:val="28"/>
                <w:szCs w:val="28"/>
              </w:rPr>
              <w:t>* Theo dõi quá trình phát triển thể lực của trẻ:</w:t>
            </w:r>
          </w:p>
          <w:p w14:paraId="327DB0F8" w14:textId="77777777" w:rsidR="00A733DA" w:rsidRPr="00A733DA" w:rsidRDefault="00A733DA" w:rsidP="006D768B">
            <w:pPr>
              <w:ind w:left="1" w:hanging="3"/>
              <w:rPr>
                <w:sz w:val="28"/>
                <w:szCs w:val="28"/>
              </w:rPr>
            </w:pPr>
            <w:r w:rsidRPr="00A733DA">
              <w:rPr>
                <w:sz w:val="28"/>
                <w:szCs w:val="28"/>
              </w:rPr>
              <w:t>- 100% trẻ được cân, đo theo dõi sức khỏe bằng biểu đồ tăng trưởng 03 tháng 01 lần</w:t>
            </w:r>
          </w:p>
          <w:p w14:paraId="1AFAF86E" w14:textId="77777777" w:rsidR="00A733DA" w:rsidRPr="00A733DA" w:rsidRDefault="00A733DA" w:rsidP="006D768B">
            <w:pPr>
              <w:ind w:left="1" w:hanging="3"/>
              <w:jc w:val="both"/>
              <w:rPr>
                <w:sz w:val="28"/>
                <w:szCs w:val="28"/>
              </w:rPr>
            </w:pPr>
            <w:r w:rsidRPr="00A733DA">
              <w:rPr>
                <w:sz w:val="28"/>
                <w:szCs w:val="28"/>
              </w:rPr>
              <w:t>- Đối với trẻ suy dinh dưỡng, béo phì theo dõi mỗi tháng 1 lần: Có sổ ghi chép và đánh giá sự tiến bộ của trẻ, đưa ra các giải pháp để phối hợp phụ huynh chăm sóc trẻ.</w:t>
            </w:r>
          </w:p>
          <w:p w14:paraId="291961BD" w14:textId="77777777" w:rsidR="00A733DA" w:rsidRPr="00A733DA" w:rsidRDefault="00A733DA" w:rsidP="006D768B">
            <w:pPr>
              <w:ind w:left="1" w:hanging="3"/>
              <w:jc w:val="both"/>
              <w:rPr>
                <w:i/>
                <w:sz w:val="28"/>
                <w:szCs w:val="28"/>
              </w:rPr>
            </w:pPr>
          </w:p>
          <w:p w14:paraId="4DC757F7" w14:textId="77777777" w:rsidR="00A733DA" w:rsidRPr="00A733DA" w:rsidRDefault="00A733DA" w:rsidP="006D768B">
            <w:pPr>
              <w:ind w:left="1" w:hanging="3"/>
              <w:rPr>
                <w:sz w:val="28"/>
                <w:szCs w:val="28"/>
              </w:rPr>
            </w:pPr>
            <w:r w:rsidRPr="00A733DA">
              <w:rPr>
                <w:sz w:val="28"/>
                <w:szCs w:val="28"/>
              </w:rPr>
              <w:t>- Phối kết hợp gần gũi giữa gia đình với giáo viên trong công tác chăm sóc nuôi dưỡng trẻ và công tác xã hội hoá giáo dục.</w:t>
            </w:r>
          </w:p>
          <w:p w14:paraId="7386836E" w14:textId="77777777" w:rsidR="00A733DA" w:rsidRPr="00A733DA" w:rsidRDefault="00A733DA" w:rsidP="006D768B">
            <w:pPr>
              <w:ind w:left="1" w:hanging="3"/>
              <w:rPr>
                <w:sz w:val="28"/>
                <w:szCs w:val="28"/>
              </w:rPr>
            </w:pPr>
            <w:r w:rsidRPr="00A733DA">
              <w:rPr>
                <w:sz w:val="28"/>
                <w:szCs w:val="28"/>
              </w:rPr>
              <w:t>- Theo dõi thể lực, tình trạng dinh dưỡng, phát hiện kịp thời những trẻ suy dinh dưỡng hoặc béo phì để phối hợp với gia đình phòng và tránh kịp thời.</w:t>
            </w:r>
          </w:p>
          <w:p w14:paraId="0A6D17F6" w14:textId="77777777" w:rsidR="00A733DA" w:rsidRPr="00A733DA" w:rsidRDefault="00A733DA" w:rsidP="006D768B">
            <w:pPr>
              <w:ind w:left="1" w:hanging="3"/>
              <w:rPr>
                <w:sz w:val="28"/>
                <w:szCs w:val="28"/>
              </w:rPr>
            </w:pPr>
          </w:p>
          <w:p w14:paraId="163CFBBB" w14:textId="77777777" w:rsidR="00A733DA" w:rsidRPr="00A733DA" w:rsidRDefault="00A733DA" w:rsidP="006D768B">
            <w:pPr>
              <w:ind w:left="1" w:hanging="3"/>
              <w:rPr>
                <w:sz w:val="28"/>
                <w:szCs w:val="28"/>
              </w:rPr>
            </w:pPr>
            <w:r w:rsidRPr="00A733DA">
              <w:rPr>
                <w:sz w:val="28"/>
                <w:szCs w:val="28"/>
              </w:rPr>
              <w:t>-100% trẻ được tiêm phòng đầy đủ.</w:t>
            </w:r>
          </w:p>
          <w:p w14:paraId="3C91F3B9" w14:textId="77777777" w:rsidR="00A733DA" w:rsidRPr="00A733DA" w:rsidRDefault="00A733DA" w:rsidP="006D768B">
            <w:pPr>
              <w:ind w:left="1" w:hanging="3"/>
              <w:rPr>
                <w:sz w:val="28"/>
                <w:szCs w:val="28"/>
              </w:rPr>
            </w:pPr>
            <w:r w:rsidRPr="00A733DA">
              <w:rPr>
                <w:sz w:val="28"/>
                <w:szCs w:val="28"/>
              </w:rPr>
              <w:t>- Phòng chống bệnh viêm họng , viêm amidan, cảm cúm.</w:t>
            </w:r>
          </w:p>
          <w:p w14:paraId="463FE24A" w14:textId="77777777" w:rsidR="00A733DA" w:rsidRPr="00A733DA" w:rsidRDefault="00A733DA" w:rsidP="006D768B">
            <w:pPr>
              <w:ind w:left="1" w:hanging="3"/>
              <w:rPr>
                <w:sz w:val="28"/>
                <w:szCs w:val="28"/>
              </w:rPr>
            </w:pPr>
          </w:p>
          <w:p w14:paraId="1BD901CF" w14:textId="77777777" w:rsidR="00A733DA" w:rsidRPr="00A733DA" w:rsidRDefault="00A733DA" w:rsidP="006D768B">
            <w:pPr>
              <w:ind w:left="1" w:hanging="3"/>
              <w:rPr>
                <w:sz w:val="28"/>
                <w:szCs w:val="28"/>
              </w:rPr>
            </w:pPr>
          </w:p>
          <w:p w14:paraId="6F271C44" w14:textId="77777777" w:rsidR="00A733DA" w:rsidRPr="00A733DA" w:rsidRDefault="00A733DA" w:rsidP="006D768B">
            <w:pPr>
              <w:ind w:left="1" w:hanging="3"/>
              <w:rPr>
                <w:sz w:val="28"/>
                <w:szCs w:val="28"/>
              </w:rPr>
            </w:pPr>
          </w:p>
          <w:p w14:paraId="4A745423" w14:textId="77777777" w:rsidR="00A733DA" w:rsidRPr="00A733DA" w:rsidRDefault="00A733DA" w:rsidP="006D768B">
            <w:pPr>
              <w:ind w:left="1" w:hanging="3"/>
              <w:rPr>
                <w:sz w:val="28"/>
                <w:szCs w:val="28"/>
              </w:rPr>
            </w:pPr>
          </w:p>
          <w:p w14:paraId="6BCCB13B" w14:textId="77777777" w:rsidR="00A733DA" w:rsidRPr="00A733DA" w:rsidRDefault="00A733DA" w:rsidP="006D768B">
            <w:pPr>
              <w:ind w:left="1" w:hanging="3"/>
              <w:jc w:val="both"/>
              <w:rPr>
                <w:sz w:val="28"/>
                <w:szCs w:val="28"/>
              </w:rPr>
            </w:pPr>
            <w:r w:rsidRPr="00A733DA">
              <w:rPr>
                <w:sz w:val="28"/>
                <w:szCs w:val="28"/>
              </w:rPr>
              <w:t>-Giáo viên chú ý trẻ để phát hiện sớm khi trẻ có một số dấu hiệu  nhiễm bệnh và có biện pháp chăm sóc trẻ tại nhóm lớp</w:t>
            </w:r>
          </w:p>
        </w:tc>
        <w:tc>
          <w:tcPr>
            <w:tcW w:w="2510" w:type="dxa"/>
            <w:tcBorders>
              <w:top w:val="single" w:sz="4" w:space="0" w:color="000000"/>
              <w:left w:val="single" w:sz="4" w:space="0" w:color="000000"/>
              <w:bottom w:val="single" w:sz="4" w:space="0" w:color="000000"/>
              <w:right w:val="single" w:sz="4" w:space="0" w:color="000000"/>
            </w:tcBorders>
          </w:tcPr>
          <w:p w14:paraId="26B82191" w14:textId="77777777" w:rsidR="00A733DA" w:rsidRPr="00A733DA" w:rsidRDefault="00A733DA" w:rsidP="006D768B">
            <w:pPr>
              <w:ind w:left="1" w:hanging="3"/>
              <w:rPr>
                <w:sz w:val="28"/>
                <w:szCs w:val="28"/>
              </w:rPr>
            </w:pPr>
            <w:r w:rsidRPr="00A733DA">
              <w:rPr>
                <w:sz w:val="28"/>
                <w:szCs w:val="28"/>
              </w:rPr>
              <w:lastRenderedPageBreak/>
              <w:t>Kết hợp với nhân y tế tổ chức cân đo tại nhóm lớp theo lịch của trường. Cân đo lên kênh trẻ vào số theo dõi sức khỏe trẻ</w:t>
            </w:r>
          </w:p>
          <w:p w14:paraId="00EC7858" w14:textId="77777777" w:rsidR="00A733DA" w:rsidRPr="00A733DA" w:rsidRDefault="00A733DA" w:rsidP="006D768B">
            <w:pPr>
              <w:ind w:left="1" w:hanging="3"/>
              <w:rPr>
                <w:sz w:val="28"/>
                <w:szCs w:val="28"/>
              </w:rPr>
            </w:pPr>
            <w:r w:rsidRPr="00A733DA">
              <w:rPr>
                <w:sz w:val="28"/>
                <w:szCs w:val="28"/>
              </w:rPr>
              <w:t>Dành thời gian ngoài giờ để tập luyện thêm cho trẻ..</w:t>
            </w:r>
          </w:p>
          <w:p w14:paraId="0AD17215" w14:textId="77777777" w:rsidR="00A733DA" w:rsidRPr="00A733DA" w:rsidRDefault="00A733DA" w:rsidP="006D768B">
            <w:pPr>
              <w:ind w:left="1" w:hanging="3"/>
              <w:rPr>
                <w:sz w:val="28"/>
                <w:szCs w:val="28"/>
              </w:rPr>
            </w:pPr>
            <w:r w:rsidRPr="00A733DA">
              <w:rPr>
                <w:sz w:val="28"/>
                <w:szCs w:val="28"/>
              </w:rPr>
              <w:t xml:space="preserve">- Cho trẻ ăn thêm bữa phụ </w:t>
            </w:r>
          </w:p>
          <w:p w14:paraId="20124641" w14:textId="77777777" w:rsidR="00A733DA" w:rsidRPr="00A733DA" w:rsidRDefault="00A733DA" w:rsidP="006D768B">
            <w:pPr>
              <w:ind w:left="1" w:hanging="3"/>
              <w:rPr>
                <w:sz w:val="28"/>
                <w:szCs w:val="28"/>
              </w:rPr>
            </w:pPr>
            <w:r w:rsidRPr="00A733DA">
              <w:rPr>
                <w:sz w:val="28"/>
                <w:szCs w:val="28"/>
              </w:rPr>
              <w:t>- Cân đo cho trẻ mỗi tháng 1 lần.</w:t>
            </w:r>
          </w:p>
          <w:p w14:paraId="781DFA8C" w14:textId="77777777" w:rsidR="00A733DA" w:rsidRPr="00A733DA" w:rsidRDefault="00A733DA" w:rsidP="006D768B">
            <w:pPr>
              <w:ind w:left="1" w:hanging="3"/>
              <w:rPr>
                <w:sz w:val="28"/>
                <w:szCs w:val="28"/>
              </w:rPr>
            </w:pPr>
            <w:r w:rsidRPr="00A733DA">
              <w:rPr>
                <w:sz w:val="28"/>
                <w:szCs w:val="28"/>
              </w:rPr>
              <w:t>- Thường xuyên trao đổi với phụ huynh về tình hình sức khỏe của trẻ</w:t>
            </w:r>
          </w:p>
          <w:p w14:paraId="3121C7A1" w14:textId="77777777" w:rsidR="00A733DA" w:rsidRPr="00A733DA" w:rsidRDefault="00A733DA" w:rsidP="006D768B">
            <w:pPr>
              <w:ind w:left="1" w:hanging="3"/>
              <w:rPr>
                <w:sz w:val="28"/>
                <w:szCs w:val="28"/>
              </w:rPr>
            </w:pPr>
          </w:p>
          <w:p w14:paraId="77F449F8" w14:textId="77777777" w:rsidR="00A733DA" w:rsidRPr="00A733DA" w:rsidRDefault="00A733DA" w:rsidP="006D768B">
            <w:pPr>
              <w:ind w:left="1" w:hanging="3"/>
              <w:rPr>
                <w:sz w:val="28"/>
                <w:szCs w:val="28"/>
              </w:rPr>
            </w:pPr>
            <w:r w:rsidRPr="00A733DA">
              <w:rPr>
                <w:sz w:val="28"/>
                <w:szCs w:val="28"/>
              </w:rPr>
              <w:t>- Nhắc nhở và tuyên truyền phụ huynh tiêm phòng đầy đủ cho trẻ theo hướng dẫn của y tế địa phương</w:t>
            </w:r>
          </w:p>
          <w:p w14:paraId="71C6B12B" w14:textId="77777777" w:rsidR="00A733DA" w:rsidRPr="00A733DA" w:rsidRDefault="00A733DA" w:rsidP="006D768B">
            <w:pPr>
              <w:ind w:left="1" w:hanging="3"/>
              <w:rPr>
                <w:sz w:val="28"/>
                <w:szCs w:val="28"/>
              </w:rPr>
            </w:pPr>
            <w:r w:rsidRPr="00A733DA">
              <w:rPr>
                <w:sz w:val="28"/>
                <w:szCs w:val="28"/>
              </w:rPr>
              <w:t>-Tuyên truyền cho các bậc phụ huynh về các bệnh thường gặp ở trẻ để có biện pháp phòng tránh tốt hơn</w:t>
            </w:r>
          </w:p>
          <w:p w14:paraId="6E87A50C" w14:textId="77777777" w:rsidR="00A733DA" w:rsidRPr="00A733DA" w:rsidRDefault="00A733DA" w:rsidP="006D768B">
            <w:pPr>
              <w:ind w:left="1" w:hanging="3"/>
              <w:jc w:val="both"/>
              <w:rPr>
                <w:sz w:val="28"/>
                <w:szCs w:val="28"/>
              </w:rPr>
            </w:pPr>
            <w:r w:rsidRPr="00A733DA">
              <w:rPr>
                <w:sz w:val="28"/>
                <w:szCs w:val="28"/>
              </w:rPr>
              <w:t xml:space="preserve">Trong  các hoạt động hàng ngày cũng như mọi lúc mọi nơi , giáo viên </w:t>
            </w:r>
            <w:r w:rsidRPr="00A733DA">
              <w:rPr>
                <w:sz w:val="28"/>
                <w:szCs w:val="28"/>
              </w:rPr>
              <w:lastRenderedPageBreak/>
              <w:t>để ý đến trẻ để phát hiện những trẻ có dấu hiệu bị ốm  và có biện pháp chăm sóc trẻ cũng như thông báo với phụ huynh để có biện pháp chăm sóc trẻ tại nhà tốt hơn</w:t>
            </w:r>
          </w:p>
        </w:tc>
        <w:tc>
          <w:tcPr>
            <w:tcW w:w="2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4D3A2E3" w14:textId="77777777" w:rsidR="00A733DA" w:rsidRPr="00A733DA" w:rsidRDefault="00A733DA" w:rsidP="006D768B">
            <w:pPr>
              <w:spacing w:before="240" w:after="240"/>
              <w:rPr>
                <w:i/>
                <w:sz w:val="28"/>
                <w:szCs w:val="28"/>
              </w:rPr>
            </w:pPr>
            <w:r w:rsidRPr="00A733DA">
              <w:rPr>
                <w:i/>
                <w:sz w:val="28"/>
                <w:szCs w:val="28"/>
              </w:rPr>
              <w:lastRenderedPageBreak/>
              <w:t>-Trẻ đã được cân đo tại trường :  22/23 trẻ cân nặng bình thường đạt tỉ lệ 95%</w:t>
            </w:r>
          </w:p>
          <w:p w14:paraId="261CBD1A" w14:textId="77777777" w:rsidR="00A733DA" w:rsidRPr="00A733DA" w:rsidRDefault="00A733DA" w:rsidP="006D768B">
            <w:pPr>
              <w:spacing w:before="240" w:after="240"/>
              <w:rPr>
                <w:i/>
                <w:sz w:val="28"/>
                <w:szCs w:val="28"/>
              </w:rPr>
            </w:pPr>
            <w:r w:rsidRPr="00A733DA">
              <w:rPr>
                <w:i/>
                <w:sz w:val="28"/>
                <w:szCs w:val="28"/>
              </w:rPr>
              <w:t>18/23 cháu  chiều cao bình thường tỉ lệ 78  %</w:t>
            </w:r>
          </w:p>
          <w:p w14:paraId="378F51BB" w14:textId="77777777" w:rsidR="00A733DA" w:rsidRPr="00A733DA" w:rsidRDefault="00A733DA" w:rsidP="006D768B">
            <w:pPr>
              <w:spacing w:before="240" w:after="240"/>
              <w:rPr>
                <w:i/>
                <w:sz w:val="28"/>
                <w:szCs w:val="28"/>
              </w:rPr>
            </w:pPr>
            <w:r w:rsidRPr="00A733DA">
              <w:rPr>
                <w:i/>
                <w:sz w:val="28"/>
                <w:szCs w:val="28"/>
              </w:rPr>
              <w:t>5/23cháu thấp còi tỉ lệ 21%</w:t>
            </w:r>
          </w:p>
          <w:p w14:paraId="103F511F" w14:textId="77777777" w:rsidR="00A733DA" w:rsidRPr="00A733DA" w:rsidRDefault="00A733DA" w:rsidP="006D768B">
            <w:pPr>
              <w:spacing w:before="240" w:after="240"/>
              <w:rPr>
                <w:i/>
                <w:sz w:val="28"/>
                <w:szCs w:val="28"/>
              </w:rPr>
            </w:pPr>
            <w:r w:rsidRPr="00A733DA">
              <w:rPr>
                <w:i/>
                <w:sz w:val="28"/>
                <w:szCs w:val="28"/>
              </w:rPr>
              <w:t xml:space="preserve"> </w:t>
            </w:r>
          </w:p>
          <w:p w14:paraId="6817D219" w14:textId="77777777" w:rsidR="00A733DA" w:rsidRPr="00A733DA" w:rsidRDefault="00A733DA" w:rsidP="006D768B">
            <w:pPr>
              <w:spacing w:before="240" w:after="240"/>
              <w:rPr>
                <w:i/>
                <w:sz w:val="28"/>
                <w:szCs w:val="28"/>
              </w:rPr>
            </w:pPr>
            <w:r w:rsidRPr="00A733DA">
              <w:rPr>
                <w:i/>
                <w:sz w:val="28"/>
                <w:szCs w:val="28"/>
              </w:rPr>
              <w:t xml:space="preserve"> </w:t>
            </w:r>
          </w:p>
          <w:p w14:paraId="74E3FFFE" w14:textId="77777777" w:rsidR="00A733DA" w:rsidRPr="00A733DA" w:rsidRDefault="00A733DA" w:rsidP="006D768B">
            <w:pPr>
              <w:spacing w:before="240" w:after="240"/>
              <w:rPr>
                <w:i/>
                <w:sz w:val="28"/>
                <w:szCs w:val="28"/>
              </w:rPr>
            </w:pPr>
            <w:r w:rsidRPr="00A733DA">
              <w:rPr>
                <w:i/>
                <w:sz w:val="28"/>
                <w:szCs w:val="28"/>
              </w:rPr>
              <w:t>Giáo viên đã kết hợp phụ huynh chăm sóc trẻ suy dinh thêm tại nhà</w:t>
            </w:r>
          </w:p>
          <w:p w14:paraId="69E0973A" w14:textId="77777777" w:rsidR="00A733DA" w:rsidRPr="00A733DA" w:rsidRDefault="00A733DA" w:rsidP="006D768B">
            <w:pPr>
              <w:spacing w:before="240" w:after="240"/>
              <w:rPr>
                <w:i/>
                <w:sz w:val="28"/>
                <w:szCs w:val="28"/>
              </w:rPr>
            </w:pPr>
            <w:r w:rsidRPr="00A733DA">
              <w:rPr>
                <w:i/>
                <w:sz w:val="28"/>
                <w:szCs w:val="28"/>
              </w:rPr>
              <w:t xml:space="preserve"> </w:t>
            </w:r>
          </w:p>
          <w:p w14:paraId="681671E5" w14:textId="77777777" w:rsidR="00A733DA" w:rsidRPr="00A733DA" w:rsidRDefault="00A733DA" w:rsidP="006D768B">
            <w:pPr>
              <w:spacing w:before="240" w:after="240"/>
              <w:rPr>
                <w:i/>
                <w:sz w:val="28"/>
                <w:szCs w:val="28"/>
              </w:rPr>
            </w:pPr>
            <w:r w:rsidRPr="00A733DA">
              <w:rPr>
                <w:i/>
                <w:sz w:val="28"/>
                <w:szCs w:val="28"/>
              </w:rPr>
              <w:t xml:space="preserve"> </w:t>
            </w:r>
          </w:p>
          <w:p w14:paraId="401C58A0" w14:textId="77777777" w:rsidR="00A733DA" w:rsidRPr="00A733DA" w:rsidRDefault="00A733DA" w:rsidP="006D768B">
            <w:pPr>
              <w:spacing w:before="240" w:after="240"/>
              <w:rPr>
                <w:i/>
                <w:sz w:val="28"/>
                <w:szCs w:val="28"/>
              </w:rPr>
            </w:pPr>
            <w:r w:rsidRPr="00A733DA">
              <w:rPr>
                <w:i/>
                <w:sz w:val="28"/>
                <w:szCs w:val="28"/>
              </w:rPr>
              <w:t xml:space="preserve"> </w:t>
            </w:r>
          </w:p>
          <w:p w14:paraId="1A80C453" w14:textId="77777777" w:rsidR="00A733DA" w:rsidRPr="00A733DA" w:rsidRDefault="00A733DA" w:rsidP="006D768B">
            <w:pPr>
              <w:spacing w:before="240" w:after="240"/>
              <w:rPr>
                <w:i/>
                <w:sz w:val="28"/>
                <w:szCs w:val="28"/>
              </w:rPr>
            </w:pPr>
            <w:r w:rsidRPr="00A733DA">
              <w:rPr>
                <w:i/>
                <w:sz w:val="28"/>
                <w:szCs w:val="28"/>
              </w:rPr>
              <w:t xml:space="preserve"> </w:t>
            </w:r>
          </w:p>
          <w:p w14:paraId="58F86198" w14:textId="77777777" w:rsidR="00A733DA" w:rsidRPr="00A733DA" w:rsidRDefault="00A733DA" w:rsidP="006D768B">
            <w:pPr>
              <w:spacing w:before="240" w:after="240"/>
              <w:rPr>
                <w:i/>
                <w:sz w:val="28"/>
                <w:szCs w:val="28"/>
              </w:rPr>
            </w:pPr>
            <w:r w:rsidRPr="00A733DA">
              <w:rPr>
                <w:i/>
                <w:sz w:val="28"/>
                <w:szCs w:val="28"/>
              </w:rPr>
              <w:t xml:space="preserve"> </w:t>
            </w:r>
          </w:p>
          <w:p w14:paraId="4BC4DBF6" w14:textId="77777777" w:rsidR="00A733DA" w:rsidRPr="00A733DA" w:rsidRDefault="00A733DA" w:rsidP="006D768B">
            <w:pPr>
              <w:spacing w:before="240" w:after="240"/>
              <w:rPr>
                <w:i/>
                <w:sz w:val="28"/>
                <w:szCs w:val="28"/>
              </w:rPr>
            </w:pPr>
            <w:r w:rsidRPr="00A733DA">
              <w:rPr>
                <w:i/>
                <w:sz w:val="28"/>
                <w:szCs w:val="28"/>
              </w:rPr>
              <w:t xml:space="preserve"> </w:t>
            </w:r>
          </w:p>
          <w:p w14:paraId="5A373ABE" w14:textId="77777777" w:rsidR="00A733DA" w:rsidRPr="00A733DA" w:rsidRDefault="00A733DA" w:rsidP="006D768B">
            <w:pPr>
              <w:spacing w:before="240" w:after="240"/>
              <w:rPr>
                <w:i/>
                <w:sz w:val="28"/>
                <w:szCs w:val="28"/>
              </w:rPr>
            </w:pPr>
            <w:r w:rsidRPr="00A733DA">
              <w:rPr>
                <w:i/>
                <w:sz w:val="28"/>
                <w:szCs w:val="28"/>
              </w:rPr>
              <w:t xml:space="preserve"> </w:t>
            </w:r>
          </w:p>
          <w:p w14:paraId="13D564B7" w14:textId="77777777" w:rsidR="00A733DA" w:rsidRPr="00A733DA" w:rsidRDefault="00A733DA" w:rsidP="006D768B">
            <w:pPr>
              <w:spacing w:before="240" w:after="240"/>
              <w:rPr>
                <w:i/>
                <w:sz w:val="28"/>
                <w:szCs w:val="28"/>
              </w:rPr>
            </w:pPr>
            <w:r w:rsidRPr="00A733DA">
              <w:rPr>
                <w:i/>
                <w:sz w:val="28"/>
                <w:szCs w:val="28"/>
              </w:rPr>
              <w:t xml:space="preserve"> </w:t>
            </w:r>
          </w:p>
          <w:p w14:paraId="7C858436" w14:textId="77777777" w:rsidR="00A733DA" w:rsidRPr="00A733DA" w:rsidRDefault="00A733DA" w:rsidP="006D768B">
            <w:pPr>
              <w:spacing w:before="240" w:after="240"/>
              <w:rPr>
                <w:i/>
                <w:sz w:val="28"/>
                <w:szCs w:val="28"/>
              </w:rPr>
            </w:pPr>
            <w:r w:rsidRPr="00A733DA">
              <w:rPr>
                <w:i/>
                <w:sz w:val="28"/>
                <w:szCs w:val="28"/>
              </w:rPr>
              <w:t xml:space="preserve"> </w:t>
            </w:r>
          </w:p>
          <w:p w14:paraId="292E139D" w14:textId="77777777" w:rsidR="00A733DA" w:rsidRPr="00A733DA" w:rsidRDefault="00A733DA" w:rsidP="006D768B">
            <w:pPr>
              <w:spacing w:before="240" w:after="240"/>
              <w:rPr>
                <w:i/>
                <w:sz w:val="28"/>
                <w:szCs w:val="28"/>
              </w:rPr>
            </w:pPr>
            <w:r w:rsidRPr="00A733DA">
              <w:rPr>
                <w:i/>
                <w:sz w:val="28"/>
                <w:szCs w:val="28"/>
              </w:rPr>
              <w:lastRenderedPageBreak/>
              <w:t>-Đã tuyên truyền phụ huynh cho trẻ tiêm phòng đầy đủ</w:t>
            </w:r>
          </w:p>
          <w:p w14:paraId="67B33B95" w14:textId="77777777" w:rsidR="00A733DA" w:rsidRPr="00A733DA" w:rsidRDefault="00A733DA" w:rsidP="006D768B">
            <w:pPr>
              <w:spacing w:before="240" w:after="240"/>
              <w:jc w:val="both"/>
              <w:rPr>
                <w:i/>
                <w:sz w:val="28"/>
                <w:szCs w:val="28"/>
              </w:rPr>
            </w:pPr>
            <w:r w:rsidRPr="00A733DA">
              <w:rPr>
                <w:i/>
                <w:sz w:val="28"/>
                <w:szCs w:val="28"/>
              </w:rPr>
              <w:t xml:space="preserve"> </w:t>
            </w:r>
          </w:p>
        </w:tc>
      </w:tr>
      <w:tr w:rsidR="00A733DA" w:rsidRPr="00A733DA" w14:paraId="7540BEDF" w14:textId="77777777" w:rsidTr="006D768B">
        <w:trPr>
          <w:trHeight w:val="330"/>
        </w:trPr>
        <w:tc>
          <w:tcPr>
            <w:tcW w:w="1259" w:type="dxa"/>
            <w:tcBorders>
              <w:top w:val="single" w:sz="4" w:space="0" w:color="000000"/>
              <w:left w:val="single" w:sz="4" w:space="0" w:color="000000"/>
              <w:bottom w:val="single" w:sz="4" w:space="0" w:color="000000"/>
              <w:right w:val="single" w:sz="4" w:space="0" w:color="000000"/>
            </w:tcBorders>
          </w:tcPr>
          <w:p w14:paraId="78AC85AD" w14:textId="77777777" w:rsidR="00A733DA" w:rsidRPr="00A733DA" w:rsidRDefault="00A733DA" w:rsidP="006D768B">
            <w:pPr>
              <w:ind w:left="1" w:hanging="3"/>
              <w:jc w:val="both"/>
              <w:rPr>
                <w:b/>
                <w:i/>
                <w:sz w:val="28"/>
                <w:szCs w:val="28"/>
              </w:rPr>
            </w:pPr>
            <w:r w:rsidRPr="00A733DA">
              <w:rPr>
                <w:b/>
                <w:i/>
                <w:sz w:val="28"/>
                <w:szCs w:val="28"/>
              </w:rPr>
              <w:lastRenderedPageBreak/>
              <w:t>d. Bảo vệ an toàn và phòng tránh một số tai nạn thường gặp</w:t>
            </w:r>
          </w:p>
          <w:p w14:paraId="0D9141BA" w14:textId="77777777" w:rsidR="00A733DA" w:rsidRPr="00A733DA" w:rsidRDefault="00A733DA" w:rsidP="006D768B">
            <w:pPr>
              <w:ind w:left="1" w:hanging="3"/>
              <w:jc w:val="both"/>
              <w:rPr>
                <w:sz w:val="28"/>
                <w:szCs w:val="28"/>
              </w:rPr>
            </w:pPr>
            <w:r w:rsidRPr="00A733DA">
              <w:rPr>
                <w:sz w:val="28"/>
                <w:szCs w:val="28"/>
              </w:rPr>
              <w:t xml:space="preserve"> </w:t>
            </w:r>
          </w:p>
        </w:tc>
        <w:tc>
          <w:tcPr>
            <w:tcW w:w="3223" w:type="dxa"/>
            <w:tcBorders>
              <w:top w:val="single" w:sz="4" w:space="0" w:color="000000"/>
              <w:left w:val="single" w:sz="4" w:space="0" w:color="000000"/>
              <w:bottom w:val="single" w:sz="4" w:space="0" w:color="000000"/>
              <w:right w:val="single" w:sz="4" w:space="0" w:color="000000"/>
            </w:tcBorders>
          </w:tcPr>
          <w:p w14:paraId="1893240F" w14:textId="77777777" w:rsidR="00A733DA" w:rsidRPr="00A733DA" w:rsidRDefault="00A733DA" w:rsidP="006D768B">
            <w:pPr>
              <w:ind w:left="1" w:hanging="3"/>
              <w:rPr>
                <w:sz w:val="28"/>
                <w:szCs w:val="28"/>
              </w:rPr>
            </w:pPr>
          </w:p>
          <w:p w14:paraId="5FDB22B9" w14:textId="77777777" w:rsidR="00A733DA" w:rsidRPr="00A733DA" w:rsidRDefault="00A733DA" w:rsidP="006D768B">
            <w:pPr>
              <w:ind w:left="1" w:hanging="3"/>
              <w:rPr>
                <w:sz w:val="28"/>
                <w:szCs w:val="28"/>
              </w:rPr>
            </w:pPr>
            <w:r w:rsidRPr="00A733DA">
              <w:rPr>
                <w:sz w:val="28"/>
                <w:szCs w:val="28"/>
              </w:rPr>
              <w:t>- 100% trẻ được bảo vệ an toàn mọi lúc mọi nơi</w:t>
            </w:r>
          </w:p>
          <w:p w14:paraId="74CFF3C9" w14:textId="77777777" w:rsidR="00A733DA" w:rsidRPr="00A733DA" w:rsidRDefault="00A733DA" w:rsidP="006D768B">
            <w:pPr>
              <w:ind w:left="1" w:hanging="3"/>
              <w:rPr>
                <w:sz w:val="28"/>
                <w:szCs w:val="28"/>
              </w:rPr>
            </w:pPr>
            <w:r w:rsidRPr="00A733DA">
              <w:rPr>
                <w:sz w:val="28"/>
                <w:szCs w:val="28"/>
              </w:rPr>
              <w:t>- Đồ chơi ngoài trời phù hợp với độ tuổi, đảm bảo an toàn cho trẻ.</w:t>
            </w:r>
          </w:p>
          <w:p w14:paraId="68C86B64" w14:textId="77777777" w:rsidR="00A733DA" w:rsidRPr="00A733DA" w:rsidRDefault="00A733DA" w:rsidP="006D768B">
            <w:pPr>
              <w:ind w:left="1" w:hanging="3"/>
              <w:rPr>
                <w:sz w:val="28"/>
                <w:szCs w:val="28"/>
              </w:rPr>
            </w:pPr>
            <w:r w:rsidRPr="00A733DA">
              <w:rPr>
                <w:sz w:val="28"/>
                <w:szCs w:val="28"/>
              </w:rPr>
              <w:t>- Không dọa nạt, quát mắng, đánh đập trẻ</w:t>
            </w:r>
          </w:p>
          <w:p w14:paraId="6BCCC174" w14:textId="77777777" w:rsidR="00A733DA" w:rsidRPr="00A733DA" w:rsidRDefault="00A733DA" w:rsidP="006D768B">
            <w:pPr>
              <w:jc w:val="both"/>
              <w:rPr>
                <w:sz w:val="28"/>
                <w:szCs w:val="28"/>
              </w:rPr>
            </w:pPr>
            <w:r w:rsidRPr="00A733DA">
              <w:rPr>
                <w:sz w:val="28"/>
                <w:szCs w:val="28"/>
              </w:rPr>
              <w:t>- Không để xảy ra tai nạn, thất lạc</w:t>
            </w:r>
          </w:p>
        </w:tc>
        <w:tc>
          <w:tcPr>
            <w:tcW w:w="2510" w:type="dxa"/>
            <w:tcBorders>
              <w:top w:val="single" w:sz="4" w:space="0" w:color="000000"/>
              <w:left w:val="single" w:sz="4" w:space="0" w:color="000000"/>
              <w:bottom w:val="single" w:sz="4" w:space="0" w:color="000000"/>
              <w:right w:val="single" w:sz="4" w:space="0" w:color="000000"/>
            </w:tcBorders>
          </w:tcPr>
          <w:p w14:paraId="29266F16" w14:textId="77777777" w:rsidR="00A733DA" w:rsidRPr="00A733DA" w:rsidRDefault="00A733DA" w:rsidP="006D768B">
            <w:pPr>
              <w:ind w:left="1" w:hanging="3"/>
              <w:rPr>
                <w:sz w:val="28"/>
                <w:szCs w:val="28"/>
              </w:rPr>
            </w:pPr>
            <w:r w:rsidRPr="00A733DA">
              <w:rPr>
                <w:sz w:val="28"/>
                <w:szCs w:val="28"/>
              </w:rPr>
              <w:t>- Trẻ được an toàn mọi lúc mọi nơi.</w:t>
            </w:r>
          </w:p>
          <w:p w14:paraId="428060DB" w14:textId="77777777" w:rsidR="00A733DA" w:rsidRPr="00A733DA" w:rsidRDefault="00A733DA" w:rsidP="006D768B">
            <w:pPr>
              <w:ind w:left="1" w:hanging="3"/>
              <w:rPr>
                <w:sz w:val="28"/>
                <w:szCs w:val="28"/>
              </w:rPr>
            </w:pPr>
            <w:r w:rsidRPr="00A733DA">
              <w:rPr>
                <w:sz w:val="28"/>
                <w:szCs w:val="28"/>
              </w:rPr>
              <w:t>- Cô yêu thương và gần gũi với trẻ,Tạo không khí thân mật như ở nhà để tạo cảm giác an toàn cho trẻ</w:t>
            </w:r>
          </w:p>
          <w:p w14:paraId="52107E6F" w14:textId="77777777" w:rsidR="00A733DA" w:rsidRPr="00A733DA" w:rsidRDefault="00A733DA" w:rsidP="006D768B">
            <w:pPr>
              <w:ind w:left="1" w:hanging="3"/>
              <w:jc w:val="both"/>
              <w:rPr>
                <w:sz w:val="28"/>
                <w:szCs w:val="28"/>
              </w:rPr>
            </w:pPr>
            <w:r w:rsidRPr="00A733DA">
              <w:rPr>
                <w:sz w:val="28"/>
                <w:szCs w:val="28"/>
              </w:rPr>
              <w:t>- Không cho người lạ đón trẻ</w:t>
            </w:r>
          </w:p>
        </w:tc>
        <w:tc>
          <w:tcPr>
            <w:tcW w:w="24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DCF5019" w14:textId="77777777" w:rsidR="00A733DA" w:rsidRPr="00A733DA" w:rsidRDefault="00A733DA" w:rsidP="006D768B">
            <w:pPr>
              <w:spacing w:before="240" w:after="240"/>
              <w:jc w:val="both"/>
              <w:rPr>
                <w:i/>
                <w:sz w:val="28"/>
                <w:szCs w:val="28"/>
              </w:rPr>
            </w:pPr>
            <w:r w:rsidRPr="00A733DA">
              <w:rPr>
                <w:i/>
                <w:sz w:val="28"/>
                <w:szCs w:val="28"/>
              </w:rPr>
              <w:t>-100% trẻ được an toàn mọi lúc mọi nơi và luôn có cảm giác vui vẻ , an toàn khi đến lớp , không có tình trạng thất lạc trẻ</w:t>
            </w:r>
          </w:p>
        </w:tc>
      </w:tr>
    </w:tbl>
    <w:p w14:paraId="4FE77183" w14:textId="77777777" w:rsidR="00A733DA" w:rsidRDefault="00A733DA" w:rsidP="00A733DA">
      <w:pPr>
        <w:tabs>
          <w:tab w:val="left" w:pos="0"/>
          <w:tab w:val="left" w:pos="1440"/>
          <w:tab w:val="left" w:pos="3465"/>
        </w:tabs>
        <w:spacing w:after="0" w:line="276" w:lineRule="auto"/>
        <w:ind w:left="1" w:hanging="3"/>
        <w:rPr>
          <w:sz w:val="28"/>
          <w:szCs w:val="28"/>
        </w:rPr>
      </w:pPr>
      <w:r>
        <w:rPr>
          <w:b/>
          <w:sz w:val="28"/>
          <w:szCs w:val="28"/>
        </w:rPr>
        <w:t xml:space="preserve">                                   </w:t>
      </w:r>
    </w:p>
    <w:p w14:paraId="7CFA9C35" w14:textId="77777777" w:rsidR="00A733DA" w:rsidRDefault="00A733DA" w:rsidP="00A733DA">
      <w:pPr>
        <w:tabs>
          <w:tab w:val="left" w:pos="0"/>
          <w:tab w:val="left" w:pos="1440"/>
          <w:tab w:val="left" w:pos="3465"/>
        </w:tabs>
        <w:spacing w:after="0" w:line="276" w:lineRule="auto"/>
        <w:ind w:left="1" w:hanging="3"/>
        <w:jc w:val="center"/>
        <w:rPr>
          <w:sz w:val="28"/>
          <w:szCs w:val="28"/>
        </w:rPr>
      </w:pPr>
      <w:r>
        <w:rPr>
          <w:b/>
          <w:sz w:val="28"/>
          <w:szCs w:val="28"/>
        </w:rPr>
        <w:t>*Đánh giá sự phát triển của trẻ:</w:t>
      </w:r>
    </w:p>
    <w:p w14:paraId="3547937E" w14:textId="77777777" w:rsidR="00A733DA" w:rsidRDefault="00A733DA" w:rsidP="00A733DA">
      <w:pPr>
        <w:spacing w:before="240" w:after="240" w:line="276" w:lineRule="auto"/>
        <w:rPr>
          <w:b/>
          <w:sz w:val="28"/>
          <w:szCs w:val="28"/>
        </w:rPr>
      </w:pPr>
      <w:r>
        <w:rPr>
          <w:b/>
          <w:sz w:val="28"/>
          <w:szCs w:val="28"/>
        </w:rPr>
        <w:t>*Tình trạng sức khỏe của trẻ:</w:t>
      </w:r>
    </w:p>
    <w:p w14:paraId="15F21487" w14:textId="77777777" w:rsidR="00A733DA" w:rsidRDefault="00A733DA" w:rsidP="00A733DA">
      <w:pPr>
        <w:spacing w:before="240" w:after="240" w:line="276" w:lineRule="auto"/>
        <w:rPr>
          <w:sz w:val="28"/>
          <w:szCs w:val="28"/>
        </w:rPr>
      </w:pPr>
      <w:r>
        <w:rPr>
          <w:sz w:val="28"/>
          <w:szCs w:val="28"/>
        </w:rPr>
        <w:t>- Cháu: Kim Anh, Nhã Ân, Trung Kiên, Quang Thịnh, Hùng Cường thấp còi</w:t>
      </w:r>
    </w:p>
    <w:p w14:paraId="030A4B06" w14:textId="77777777" w:rsidR="00A733DA" w:rsidRDefault="00A733DA" w:rsidP="00A733DA">
      <w:pPr>
        <w:spacing w:before="240" w:after="240" w:line="276" w:lineRule="auto"/>
        <w:rPr>
          <w:b/>
          <w:sz w:val="28"/>
          <w:szCs w:val="28"/>
        </w:rPr>
      </w:pPr>
      <w:r>
        <w:rPr>
          <w:b/>
          <w:sz w:val="28"/>
          <w:szCs w:val="28"/>
        </w:rPr>
        <w:t>* Kỹ năng của trẻ:</w:t>
      </w:r>
    </w:p>
    <w:p w14:paraId="3CECDFB3" w14:textId="77777777" w:rsidR="00A733DA" w:rsidRDefault="00A733DA" w:rsidP="00A733DA">
      <w:pPr>
        <w:spacing w:before="240" w:after="240" w:line="276" w:lineRule="auto"/>
        <w:rPr>
          <w:sz w:val="28"/>
          <w:szCs w:val="28"/>
        </w:rPr>
      </w:pPr>
      <w:r>
        <w:rPr>
          <w:sz w:val="28"/>
          <w:szCs w:val="28"/>
        </w:rPr>
        <w:t>- 70% trẻ biết xúc ăn, ăn hết khẩu phần của mình</w:t>
      </w:r>
    </w:p>
    <w:p w14:paraId="664EAA8C" w14:textId="77777777" w:rsidR="00A733DA" w:rsidRDefault="00A733DA" w:rsidP="00A733DA">
      <w:pPr>
        <w:spacing w:before="240" w:after="240" w:line="276" w:lineRule="auto"/>
        <w:rPr>
          <w:sz w:val="28"/>
          <w:szCs w:val="28"/>
        </w:rPr>
      </w:pPr>
      <w:r>
        <w:rPr>
          <w:sz w:val="28"/>
          <w:szCs w:val="28"/>
        </w:rPr>
        <w:t>*</w:t>
      </w:r>
      <w:r>
        <w:rPr>
          <w:b/>
          <w:sz w:val="28"/>
          <w:szCs w:val="28"/>
        </w:rPr>
        <w:t>BPKP</w:t>
      </w:r>
      <w:r>
        <w:rPr>
          <w:sz w:val="28"/>
          <w:szCs w:val="28"/>
        </w:rPr>
        <w:t xml:space="preserve">: </w:t>
      </w:r>
    </w:p>
    <w:p w14:paraId="72F1A981" w14:textId="77777777" w:rsidR="00A733DA" w:rsidRDefault="00A733DA" w:rsidP="00A733DA">
      <w:pPr>
        <w:spacing w:before="240" w:after="240" w:line="276" w:lineRule="auto"/>
        <w:rPr>
          <w:sz w:val="28"/>
          <w:szCs w:val="28"/>
        </w:rPr>
      </w:pPr>
      <w:r>
        <w:rPr>
          <w:sz w:val="28"/>
          <w:szCs w:val="28"/>
        </w:rPr>
        <w:t>- Thường xuyên trao đổi với phụ huynh tình hình trong ngày của trẻ.</w:t>
      </w:r>
    </w:p>
    <w:p w14:paraId="3C00A23D" w14:textId="77777777" w:rsidR="00A733DA" w:rsidRDefault="00A733DA" w:rsidP="00A733DA">
      <w:pPr>
        <w:spacing w:before="240" w:after="240" w:line="276" w:lineRule="auto"/>
        <w:rPr>
          <w:sz w:val="28"/>
          <w:szCs w:val="28"/>
        </w:rPr>
      </w:pPr>
      <w:r>
        <w:rPr>
          <w:sz w:val="28"/>
          <w:szCs w:val="28"/>
        </w:rPr>
        <w:t>- Động viên trẻ cố gắng ăn hết suất ăn của mình.</w:t>
      </w:r>
    </w:p>
    <w:p w14:paraId="5FA22EBE" w14:textId="6BE82A6E" w:rsidR="00A733DA" w:rsidRDefault="00A733DA">
      <w:pPr>
        <w:spacing w:after="0"/>
        <w:ind w:left="1" w:hanging="3"/>
        <w:jc w:val="center"/>
        <w:rPr>
          <w:sz w:val="28"/>
          <w:szCs w:val="28"/>
        </w:rPr>
      </w:pPr>
    </w:p>
    <w:p w14:paraId="44B09E05" w14:textId="77777777" w:rsidR="00A733DA" w:rsidRDefault="00A733DA">
      <w:pPr>
        <w:spacing w:after="0"/>
        <w:ind w:left="1" w:hanging="3"/>
        <w:jc w:val="center"/>
        <w:rPr>
          <w:sz w:val="28"/>
          <w:szCs w:val="28"/>
        </w:rPr>
      </w:pPr>
    </w:p>
    <w:p w14:paraId="424E4E85" w14:textId="77777777" w:rsidR="00DE4627" w:rsidRPr="00883EA9" w:rsidRDefault="00C2050D">
      <w:pPr>
        <w:tabs>
          <w:tab w:val="left" w:pos="0"/>
          <w:tab w:val="left" w:pos="1440"/>
          <w:tab w:val="left" w:pos="3465"/>
        </w:tabs>
        <w:spacing w:after="0" w:line="276" w:lineRule="auto"/>
        <w:ind w:left="1" w:hanging="3"/>
        <w:rPr>
          <w:sz w:val="28"/>
          <w:szCs w:val="28"/>
        </w:rPr>
      </w:pPr>
      <w:r w:rsidRPr="00883EA9">
        <w:rPr>
          <w:b/>
          <w:sz w:val="28"/>
          <w:szCs w:val="28"/>
        </w:rPr>
        <w:t xml:space="preserve">                                   </w:t>
      </w:r>
    </w:p>
    <w:p w14:paraId="2DD070B4" w14:textId="4A1FC014" w:rsidR="00DE4627" w:rsidRDefault="00DE4627">
      <w:pPr>
        <w:spacing w:after="0" w:line="276" w:lineRule="auto"/>
        <w:ind w:left="1" w:hanging="3"/>
        <w:jc w:val="center"/>
        <w:rPr>
          <w:sz w:val="28"/>
          <w:szCs w:val="28"/>
        </w:rPr>
      </w:pPr>
    </w:p>
    <w:p w14:paraId="30807C6A" w14:textId="05913852" w:rsidR="00DE4627" w:rsidRPr="00883EA9" w:rsidRDefault="00C2050D">
      <w:pPr>
        <w:spacing w:after="0" w:line="276" w:lineRule="auto"/>
        <w:jc w:val="center"/>
        <w:rPr>
          <w:b/>
          <w:sz w:val="28"/>
          <w:szCs w:val="28"/>
        </w:rPr>
      </w:pPr>
      <w:r w:rsidRPr="00883EA9">
        <w:rPr>
          <w:b/>
          <w:sz w:val="28"/>
          <w:szCs w:val="28"/>
        </w:rPr>
        <w:lastRenderedPageBreak/>
        <w:t>Ế HOẠCH GIÁO DỤC CHỦ ĐỀ : TRƯỜNG MẦM  NON THÂN YÊU.</w:t>
      </w:r>
    </w:p>
    <w:p w14:paraId="4C31ABE0" w14:textId="77777777" w:rsidR="00DE4627" w:rsidRPr="00883EA9" w:rsidRDefault="00C2050D">
      <w:pPr>
        <w:spacing w:after="0" w:line="276" w:lineRule="auto"/>
        <w:ind w:left="1" w:hanging="3"/>
        <w:jc w:val="center"/>
        <w:rPr>
          <w:sz w:val="28"/>
          <w:szCs w:val="28"/>
        </w:rPr>
      </w:pPr>
      <w:r w:rsidRPr="00883EA9">
        <w:rPr>
          <w:sz w:val="28"/>
          <w:szCs w:val="28"/>
        </w:rPr>
        <w:t>(Thời gian thực hiện 6 tuần: Từ ngày 16/09 đến ngày 25/10/2024</w:t>
      </w:r>
    </w:p>
    <w:p w14:paraId="289B8126" w14:textId="77777777" w:rsidR="00DE4627" w:rsidRPr="00883EA9" w:rsidRDefault="00C2050D">
      <w:pPr>
        <w:spacing w:after="0" w:line="276" w:lineRule="auto"/>
        <w:ind w:left="1" w:hanging="3"/>
        <w:rPr>
          <w:sz w:val="28"/>
          <w:szCs w:val="28"/>
        </w:rPr>
      </w:pPr>
      <w:r w:rsidRPr="00883EA9">
        <w:rPr>
          <w:sz w:val="28"/>
          <w:szCs w:val="28"/>
        </w:rPr>
        <w:t xml:space="preserve">                                    Tuần 1 : Vui hội Trung thu ( 1 tuần)</w:t>
      </w:r>
    </w:p>
    <w:p w14:paraId="70B6614C" w14:textId="77777777" w:rsidR="00DE4627" w:rsidRPr="00883EA9" w:rsidRDefault="00C2050D">
      <w:pPr>
        <w:spacing w:after="0" w:line="276" w:lineRule="auto"/>
        <w:ind w:left="1" w:hanging="3"/>
        <w:rPr>
          <w:sz w:val="28"/>
          <w:szCs w:val="28"/>
        </w:rPr>
      </w:pPr>
      <w:r w:rsidRPr="00883EA9">
        <w:rPr>
          <w:sz w:val="28"/>
          <w:szCs w:val="28"/>
        </w:rPr>
        <w:t xml:space="preserve">                                    Tuần 2 : Bé và các bạn ( 1 tuần)</w:t>
      </w:r>
    </w:p>
    <w:p w14:paraId="1FBFA04A" w14:textId="77777777" w:rsidR="00DE4627" w:rsidRPr="00883EA9" w:rsidRDefault="00C2050D">
      <w:pPr>
        <w:spacing w:after="0" w:line="276" w:lineRule="auto"/>
        <w:ind w:left="1" w:hanging="3"/>
        <w:rPr>
          <w:sz w:val="28"/>
          <w:szCs w:val="28"/>
        </w:rPr>
      </w:pPr>
      <w:r w:rsidRPr="00883EA9">
        <w:rPr>
          <w:sz w:val="28"/>
          <w:szCs w:val="28"/>
        </w:rPr>
        <w:t xml:space="preserve">                                    Tuần 3 :Lớp học của bé ( 1 tuần)</w:t>
      </w:r>
    </w:p>
    <w:p w14:paraId="1574FE24" w14:textId="77777777" w:rsidR="00DE4627" w:rsidRPr="00883EA9" w:rsidRDefault="00C2050D">
      <w:pPr>
        <w:spacing w:after="0" w:line="276" w:lineRule="auto"/>
        <w:ind w:left="1" w:hanging="3"/>
        <w:rPr>
          <w:sz w:val="28"/>
          <w:szCs w:val="28"/>
        </w:rPr>
      </w:pPr>
      <w:r w:rsidRPr="00883EA9">
        <w:rPr>
          <w:sz w:val="28"/>
          <w:szCs w:val="28"/>
        </w:rPr>
        <w:t xml:space="preserve">                                    Tuần 4: Đồ dùng của bé. ( 1 tuần)</w:t>
      </w:r>
    </w:p>
    <w:p w14:paraId="44467AF4" w14:textId="77777777" w:rsidR="00DE4627" w:rsidRPr="00883EA9" w:rsidRDefault="00C2050D">
      <w:pPr>
        <w:tabs>
          <w:tab w:val="left" w:pos="2625"/>
        </w:tabs>
        <w:spacing w:after="0" w:line="276" w:lineRule="auto"/>
        <w:ind w:left="1" w:hanging="3"/>
        <w:rPr>
          <w:sz w:val="28"/>
          <w:szCs w:val="28"/>
        </w:rPr>
      </w:pPr>
      <w:r w:rsidRPr="00883EA9">
        <w:rPr>
          <w:sz w:val="28"/>
          <w:szCs w:val="28"/>
        </w:rPr>
        <w:t xml:space="preserve">                                    Tuần 5: Đồ chơi bé thích ( 1 tuần)</w:t>
      </w:r>
    </w:p>
    <w:p w14:paraId="5EE7AE3E" w14:textId="77777777" w:rsidR="00DE4627" w:rsidRPr="00883EA9" w:rsidRDefault="00C2050D">
      <w:pPr>
        <w:spacing w:after="0" w:line="276" w:lineRule="auto"/>
        <w:ind w:left="1" w:hanging="3"/>
        <w:rPr>
          <w:sz w:val="28"/>
          <w:szCs w:val="28"/>
        </w:rPr>
      </w:pPr>
      <w:r w:rsidRPr="00883EA9">
        <w:rPr>
          <w:sz w:val="28"/>
          <w:szCs w:val="28"/>
        </w:rPr>
        <w:t xml:space="preserve">                                    Tuần 6 : Trường mầm non Diễn Liên thân yêu ( 1 tuần)</w:t>
      </w:r>
    </w:p>
    <w:tbl>
      <w:tblPr>
        <w:tblStyle w:val="a0"/>
        <w:tblW w:w="9923"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67"/>
        <w:gridCol w:w="2993"/>
        <w:gridCol w:w="67"/>
        <w:gridCol w:w="3713"/>
      </w:tblGrid>
      <w:tr w:rsidR="00883EA9" w:rsidRPr="00883EA9" w14:paraId="714A888A" w14:textId="77777777" w:rsidTr="00902D2E">
        <w:tc>
          <w:tcPr>
            <w:tcW w:w="3083" w:type="dxa"/>
            <w:tcBorders>
              <w:top w:val="single" w:sz="4" w:space="0" w:color="000000"/>
              <w:left w:val="single" w:sz="4" w:space="0" w:color="000000"/>
              <w:bottom w:val="single" w:sz="4" w:space="0" w:color="000000"/>
              <w:right w:val="single" w:sz="4" w:space="0" w:color="000000"/>
            </w:tcBorders>
          </w:tcPr>
          <w:p w14:paraId="791464ED" w14:textId="77777777" w:rsidR="00DE4627" w:rsidRPr="00883EA9" w:rsidRDefault="00C2050D">
            <w:pPr>
              <w:spacing w:after="0" w:line="276" w:lineRule="auto"/>
              <w:ind w:left="1" w:hanging="3"/>
              <w:jc w:val="center"/>
              <w:rPr>
                <w:b/>
                <w:sz w:val="28"/>
                <w:szCs w:val="28"/>
              </w:rPr>
            </w:pPr>
            <w:r w:rsidRPr="00883EA9">
              <w:rPr>
                <w:b/>
                <w:sz w:val="28"/>
                <w:szCs w:val="28"/>
              </w:rPr>
              <w:t>Mục tiêu giáo dục</w:t>
            </w:r>
          </w:p>
        </w:tc>
        <w:tc>
          <w:tcPr>
            <w:tcW w:w="3060" w:type="dxa"/>
            <w:gridSpan w:val="2"/>
            <w:tcBorders>
              <w:top w:val="single" w:sz="4" w:space="0" w:color="000000"/>
              <w:left w:val="single" w:sz="4" w:space="0" w:color="000000"/>
              <w:bottom w:val="single" w:sz="4" w:space="0" w:color="000000"/>
              <w:right w:val="single" w:sz="4" w:space="0" w:color="000000"/>
            </w:tcBorders>
          </w:tcPr>
          <w:p w14:paraId="1E70C139" w14:textId="77777777" w:rsidR="00DE4627" w:rsidRPr="00883EA9" w:rsidRDefault="00C2050D">
            <w:pPr>
              <w:spacing w:after="0" w:line="276" w:lineRule="auto"/>
              <w:ind w:left="1" w:hanging="3"/>
              <w:jc w:val="center"/>
              <w:rPr>
                <w:b/>
                <w:sz w:val="28"/>
                <w:szCs w:val="28"/>
              </w:rPr>
            </w:pPr>
            <w:r w:rsidRPr="00883EA9">
              <w:rPr>
                <w:b/>
                <w:sz w:val="28"/>
                <w:szCs w:val="28"/>
              </w:rPr>
              <w:t>Nội dung giáo dục</w:t>
            </w:r>
          </w:p>
        </w:tc>
        <w:tc>
          <w:tcPr>
            <w:tcW w:w="3780" w:type="dxa"/>
            <w:gridSpan w:val="2"/>
            <w:tcBorders>
              <w:top w:val="single" w:sz="4" w:space="0" w:color="000000"/>
              <w:left w:val="single" w:sz="4" w:space="0" w:color="000000"/>
              <w:bottom w:val="single" w:sz="4" w:space="0" w:color="000000"/>
              <w:right w:val="single" w:sz="4" w:space="0" w:color="000000"/>
            </w:tcBorders>
          </w:tcPr>
          <w:p w14:paraId="66B17B8D" w14:textId="77777777" w:rsidR="00DE4627" w:rsidRPr="00883EA9" w:rsidRDefault="00C2050D">
            <w:pPr>
              <w:spacing w:after="0" w:line="276" w:lineRule="auto"/>
              <w:ind w:left="1" w:hanging="3"/>
              <w:jc w:val="center"/>
              <w:rPr>
                <w:b/>
                <w:sz w:val="28"/>
                <w:szCs w:val="28"/>
              </w:rPr>
            </w:pPr>
            <w:r w:rsidRPr="00883EA9">
              <w:rPr>
                <w:b/>
                <w:sz w:val="28"/>
                <w:szCs w:val="28"/>
              </w:rPr>
              <w:t>Hoạt động giáo dục</w:t>
            </w:r>
          </w:p>
          <w:p w14:paraId="41DDB3E1" w14:textId="77777777" w:rsidR="00DE4627" w:rsidRPr="00883EA9" w:rsidRDefault="00C2050D">
            <w:pPr>
              <w:spacing w:after="0" w:line="276" w:lineRule="auto"/>
              <w:ind w:left="1" w:hanging="3"/>
              <w:jc w:val="center"/>
              <w:rPr>
                <w:b/>
                <w:sz w:val="28"/>
                <w:szCs w:val="28"/>
              </w:rPr>
            </w:pPr>
            <w:r w:rsidRPr="00883EA9">
              <w:rPr>
                <w:b/>
                <w:sz w:val="28"/>
                <w:szCs w:val="28"/>
              </w:rPr>
              <w:t>( Chơi, học, ăn, ngủ, vệ sinh cá nhân)</w:t>
            </w:r>
          </w:p>
        </w:tc>
      </w:tr>
      <w:tr w:rsidR="00883EA9" w:rsidRPr="00883EA9" w14:paraId="679B1879" w14:textId="77777777" w:rsidTr="00902D2E">
        <w:tc>
          <w:tcPr>
            <w:tcW w:w="9923" w:type="dxa"/>
            <w:gridSpan w:val="5"/>
            <w:tcBorders>
              <w:top w:val="single" w:sz="4" w:space="0" w:color="000000"/>
              <w:left w:val="single" w:sz="4" w:space="0" w:color="000000"/>
              <w:bottom w:val="single" w:sz="4" w:space="0" w:color="000000"/>
              <w:right w:val="single" w:sz="4" w:space="0" w:color="000000"/>
            </w:tcBorders>
          </w:tcPr>
          <w:p w14:paraId="5365131D" w14:textId="77777777" w:rsidR="00DE4627" w:rsidRPr="00883EA9" w:rsidRDefault="00C2050D">
            <w:pPr>
              <w:spacing w:after="0" w:line="276" w:lineRule="auto"/>
              <w:ind w:left="1" w:hanging="3"/>
              <w:jc w:val="center"/>
              <w:rPr>
                <w:b/>
                <w:sz w:val="28"/>
                <w:szCs w:val="28"/>
              </w:rPr>
            </w:pPr>
            <w:r w:rsidRPr="00883EA9">
              <w:rPr>
                <w:b/>
                <w:sz w:val="28"/>
                <w:szCs w:val="28"/>
              </w:rPr>
              <w:t>Lĩnh vực phát triển thể chất</w:t>
            </w:r>
          </w:p>
        </w:tc>
      </w:tr>
      <w:tr w:rsidR="00883EA9" w:rsidRPr="00883EA9" w14:paraId="53AA628F" w14:textId="77777777" w:rsidTr="00902D2E">
        <w:trPr>
          <w:trHeight w:val="345"/>
        </w:trPr>
        <w:tc>
          <w:tcPr>
            <w:tcW w:w="9923" w:type="dxa"/>
            <w:gridSpan w:val="5"/>
            <w:tcBorders>
              <w:top w:val="single" w:sz="4" w:space="0" w:color="000000"/>
              <w:left w:val="single" w:sz="4" w:space="0" w:color="000000"/>
              <w:bottom w:val="single" w:sz="4" w:space="0" w:color="000000"/>
              <w:right w:val="single" w:sz="4" w:space="0" w:color="000000"/>
            </w:tcBorders>
          </w:tcPr>
          <w:p w14:paraId="4406CB19" w14:textId="77777777" w:rsidR="00DE4627" w:rsidRPr="00883EA9" w:rsidRDefault="00C2050D">
            <w:pPr>
              <w:numPr>
                <w:ilvl w:val="0"/>
                <w:numId w:val="3"/>
              </w:numPr>
              <w:spacing w:after="0" w:line="276" w:lineRule="auto"/>
              <w:ind w:left="1" w:hanging="3"/>
              <w:rPr>
                <w:b/>
                <w:sz w:val="28"/>
                <w:szCs w:val="28"/>
              </w:rPr>
            </w:pPr>
            <w:r w:rsidRPr="00883EA9">
              <w:rPr>
                <w:b/>
                <w:sz w:val="28"/>
                <w:szCs w:val="28"/>
              </w:rPr>
              <w:t xml:space="preserve"> Giáo dục dinh dưỡng và sức khỏe.</w:t>
            </w:r>
          </w:p>
        </w:tc>
      </w:tr>
      <w:tr w:rsidR="00883EA9" w:rsidRPr="00883EA9" w14:paraId="3A016AC7" w14:textId="77777777" w:rsidTr="00902D2E">
        <w:trPr>
          <w:trHeight w:val="345"/>
        </w:trPr>
        <w:tc>
          <w:tcPr>
            <w:tcW w:w="3083" w:type="dxa"/>
            <w:tcBorders>
              <w:top w:val="single" w:sz="4" w:space="0" w:color="000000"/>
              <w:left w:val="single" w:sz="4" w:space="0" w:color="000000"/>
              <w:bottom w:val="single" w:sz="4" w:space="0" w:color="000000"/>
              <w:right w:val="single" w:sz="4" w:space="0" w:color="000000"/>
            </w:tcBorders>
          </w:tcPr>
          <w:p w14:paraId="4A93F80B" w14:textId="77777777" w:rsidR="00DE4627" w:rsidRPr="00883EA9" w:rsidRDefault="00C2050D">
            <w:pPr>
              <w:spacing w:after="0" w:line="276" w:lineRule="auto"/>
              <w:ind w:left="1" w:hanging="3"/>
              <w:rPr>
                <w:sz w:val="28"/>
                <w:szCs w:val="28"/>
              </w:rPr>
            </w:pPr>
            <w:r w:rsidRPr="00883EA9">
              <w:rPr>
                <w:b/>
                <w:sz w:val="28"/>
                <w:szCs w:val="28"/>
              </w:rPr>
              <w:t xml:space="preserve">MT1. </w:t>
            </w:r>
            <w:r w:rsidRPr="00883EA9">
              <w:rPr>
                <w:sz w:val="28"/>
                <w:szCs w:val="28"/>
              </w:rPr>
              <w:t>Trẻ khỏe mạnh, cân nặng và chiều cao phát triển bình thường theo lứa tuổi.</w:t>
            </w:r>
          </w:p>
          <w:p w14:paraId="299F8DA6" w14:textId="77777777" w:rsidR="00DE4627" w:rsidRPr="00883EA9" w:rsidRDefault="00C2050D">
            <w:pPr>
              <w:spacing w:after="0" w:line="276" w:lineRule="auto"/>
              <w:ind w:left="1" w:hanging="3"/>
              <w:rPr>
                <w:sz w:val="28"/>
                <w:szCs w:val="28"/>
              </w:rPr>
            </w:pPr>
            <w:r w:rsidRPr="00883EA9">
              <w:rPr>
                <w:sz w:val="28"/>
                <w:szCs w:val="28"/>
              </w:rPr>
              <w:t>Trẻ trai:</w:t>
            </w:r>
          </w:p>
          <w:p w14:paraId="6909D000" w14:textId="77777777" w:rsidR="00DE4627" w:rsidRPr="00883EA9" w:rsidRDefault="00C2050D">
            <w:pPr>
              <w:spacing w:after="0" w:line="276" w:lineRule="auto"/>
              <w:ind w:left="1" w:hanging="3"/>
              <w:rPr>
                <w:sz w:val="28"/>
                <w:szCs w:val="28"/>
              </w:rPr>
            </w:pPr>
            <w:r w:rsidRPr="00883EA9">
              <w:rPr>
                <w:sz w:val="28"/>
                <w:szCs w:val="28"/>
              </w:rPr>
              <w:t>Cân nặng: 11,3kg - 18,3kg</w:t>
            </w:r>
          </w:p>
          <w:p w14:paraId="387D80C5" w14:textId="77777777" w:rsidR="00DE4627" w:rsidRPr="00883EA9" w:rsidRDefault="00C2050D">
            <w:pPr>
              <w:spacing w:after="0" w:line="276" w:lineRule="auto"/>
              <w:ind w:left="1" w:hanging="3"/>
              <w:rPr>
                <w:sz w:val="28"/>
                <w:szCs w:val="28"/>
              </w:rPr>
            </w:pPr>
            <w:r w:rsidRPr="00883EA9">
              <w:rPr>
                <w:sz w:val="28"/>
                <w:szCs w:val="28"/>
              </w:rPr>
              <w:t>Chiều cao: 88,7 - 103,5 cm</w:t>
            </w:r>
          </w:p>
          <w:p w14:paraId="41C1C734" w14:textId="77777777" w:rsidR="00DE4627" w:rsidRPr="00883EA9" w:rsidRDefault="00C2050D">
            <w:pPr>
              <w:spacing w:after="0" w:line="276" w:lineRule="auto"/>
              <w:ind w:left="1" w:hanging="3"/>
              <w:rPr>
                <w:sz w:val="28"/>
                <w:szCs w:val="28"/>
              </w:rPr>
            </w:pPr>
            <w:r w:rsidRPr="00883EA9">
              <w:rPr>
                <w:sz w:val="28"/>
                <w:szCs w:val="28"/>
              </w:rPr>
              <w:t>Trẻ gái:</w:t>
            </w:r>
          </w:p>
          <w:p w14:paraId="4203F43A" w14:textId="77777777" w:rsidR="00DE4627" w:rsidRPr="00883EA9" w:rsidRDefault="00C2050D">
            <w:pPr>
              <w:spacing w:after="0" w:line="276" w:lineRule="auto"/>
              <w:ind w:left="1" w:hanging="3"/>
              <w:rPr>
                <w:sz w:val="28"/>
                <w:szCs w:val="28"/>
              </w:rPr>
            </w:pPr>
            <w:r w:rsidRPr="00883EA9">
              <w:rPr>
                <w:sz w:val="28"/>
                <w:szCs w:val="28"/>
              </w:rPr>
              <w:t>Cân nặng: 10,8 - 18,1kg</w:t>
            </w:r>
          </w:p>
          <w:p w14:paraId="2CBD22D9" w14:textId="77777777" w:rsidR="00DE4627" w:rsidRPr="00883EA9" w:rsidRDefault="00C2050D">
            <w:pPr>
              <w:spacing w:after="0" w:line="276" w:lineRule="auto"/>
              <w:ind w:left="1" w:hanging="3"/>
              <w:rPr>
                <w:b/>
                <w:sz w:val="28"/>
                <w:szCs w:val="28"/>
              </w:rPr>
            </w:pPr>
            <w:r w:rsidRPr="00883EA9">
              <w:rPr>
                <w:sz w:val="28"/>
                <w:szCs w:val="28"/>
              </w:rPr>
              <w:t>Chiều cao: 87,4 - 102,7cm</w:t>
            </w:r>
          </w:p>
        </w:tc>
        <w:tc>
          <w:tcPr>
            <w:tcW w:w="3060" w:type="dxa"/>
            <w:gridSpan w:val="2"/>
            <w:tcBorders>
              <w:top w:val="single" w:sz="4" w:space="0" w:color="000000"/>
              <w:left w:val="single" w:sz="4" w:space="0" w:color="000000"/>
              <w:bottom w:val="single" w:sz="4" w:space="0" w:color="000000"/>
              <w:right w:val="single" w:sz="4" w:space="0" w:color="000000"/>
            </w:tcBorders>
          </w:tcPr>
          <w:p w14:paraId="6EEEA723" w14:textId="77777777" w:rsidR="00DE4627" w:rsidRPr="00883EA9" w:rsidRDefault="00C2050D">
            <w:pPr>
              <w:spacing w:after="0" w:line="276" w:lineRule="auto"/>
              <w:ind w:left="1" w:hanging="3"/>
              <w:rPr>
                <w:b/>
                <w:sz w:val="28"/>
                <w:szCs w:val="28"/>
              </w:rPr>
            </w:pPr>
            <w:r w:rsidRPr="00883EA9">
              <w:rPr>
                <w:sz w:val="28"/>
                <w:szCs w:val="28"/>
              </w:rPr>
              <w:t>Tập luyện nề nếp thói quen tốt trong ăn uống</w:t>
            </w:r>
          </w:p>
        </w:tc>
        <w:tc>
          <w:tcPr>
            <w:tcW w:w="3780" w:type="dxa"/>
            <w:gridSpan w:val="2"/>
            <w:tcBorders>
              <w:top w:val="single" w:sz="4" w:space="0" w:color="000000"/>
              <w:left w:val="single" w:sz="4" w:space="0" w:color="000000"/>
              <w:bottom w:val="single" w:sz="4" w:space="0" w:color="000000"/>
              <w:right w:val="single" w:sz="4" w:space="0" w:color="000000"/>
            </w:tcBorders>
          </w:tcPr>
          <w:p w14:paraId="548ECE6B" w14:textId="77777777" w:rsidR="00DE4627" w:rsidRPr="00883EA9" w:rsidRDefault="00C2050D">
            <w:pPr>
              <w:spacing w:after="0" w:line="276" w:lineRule="auto"/>
              <w:ind w:left="1" w:hanging="3"/>
              <w:rPr>
                <w:sz w:val="28"/>
                <w:szCs w:val="28"/>
              </w:rPr>
            </w:pPr>
            <w:r w:rsidRPr="00883EA9">
              <w:rPr>
                <w:sz w:val="28"/>
                <w:szCs w:val="28"/>
              </w:rPr>
              <w:t>- Cùng phối kết hợp với phụ huynh trong công tác chăm sóc trẻ.</w:t>
            </w:r>
          </w:p>
          <w:p w14:paraId="0591BD82" w14:textId="77777777" w:rsidR="00DE4627" w:rsidRPr="00883EA9" w:rsidRDefault="00C2050D">
            <w:pPr>
              <w:spacing w:after="0" w:line="276" w:lineRule="auto"/>
              <w:ind w:left="1" w:hanging="3"/>
              <w:rPr>
                <w:sz w:val="28"/>
                <w:szCs w:val="28"/>
              </w:rPr>
            </w:pPr>
            <w:r w:rsidRPr="00883EA9">
              <w:rPr>
                <w:sz w:val="28"/>
                <w:szCs w:val="28"/>
              </w:rPr>
              <w:t>Mọi lúc mọi nơi</w:t>
            </w:r>
          </w:p>
          <w:p w14:paraId="431FE783" w14:textId="77777777" w:rsidR="00DE4627" w:rsidRPr="00883EA9" w:rsidRDefault="00DE4627">
            <w:pPr>
              <w:spacing w:after="0" w:line="276" w:lineRule="auto"/>
              <w:ind w:left="1" w:hanging="3"/>
              <w:rPr>
                <w:b/>
                <w:sz w:val="28"/>
                <w:szCs w:val="28"/>
              </w:rPr>
            </w:pPr>
          </w:p>
        </w:tc>
      </w:tr>
      <w:tr w:rsidR="00883EA9" w:rsidRPr="00883EA9" w14:paraId="12B03180" w14:textId="77777777" w:rsidTr="00902D2E">
        <w:trPr>
          <w:trHeight w:val="1905"/>
        </w:trPr>
        <w:tc>
          <w:tcPr>
            <w:tcW w:w="3083" w:type="dxa"/>
            <w:tcBorders>
              <w:top w:val="single" w:sz="4" w:space="0" w:color="000000"/>
              <w:left w:val="single" w:sz="4" w:space="0" w:color="000000"/>
              <w:bottom w:val="single" w:sz="4" w:space="0" w:color="000000"/>
              <w:right w:val="single" w:sz="4" w:space="0" w:color="000000"/>
            </w:tcBorders>
          </w:tcPr>
          <w:p w14:paraId="636A1421" w14:textId="77777777" w:rsidR="00DE4627" w:rsidRPr="00883EA9" w:rsidRDefault="00C2050D">
            <w:pPr>
              <w:spacing w:after="0" w:line="276" w:lineRule="auto"/>
              <w:ind w:left="1" w:hanging="3"/>
              <w:rPr>
                <w:sz w:val="28"/>
                <w:szCs w:val="28"/>
              </w:rPr>
            </w:pPr>
            <w:r w:rsidRPr="00883EA9">
              <w:rPr>
                <w:b/>
                <w:sz w:val="28"/>
                <w:szCs w:val="28"/>
              </w:rPr>
              <w:t xml:space="preserve">MT2. </w:t>
            </w:r>
            <w:r w:rsidRPr="00883EA9">
              <w:rPr>
                <w:sz w:val="28"/>
                <w:szCs w:val="28"/>
              </w:rPr>
              <w:t>Trẻ thích nghi với chế độ ăn cơm, ăn được các loại thức ăn khác nhau.</w:t>
            </w:r>
          </w:p>
        </w:tc>
        <w:tc>
          <w:tcPr>
            <w:tcW w:w="3060" w:type="dxa"/>
            <w:gridSpan w:val="2"/>
            <w:tcBorders>
              <w:top w:val="single" w:sz="4" w:space="0" w:color="000000"/>
              <w:left w:val="single" w:sz="4" w:space="0" w:color="000000"/>
              <w:bottom w:val="single" w:sz="4" w:space="0" w:color="000000"/>
              <w:right w:val="single" w:sz="4" w:space="0" w:color="000000"/>
            </w:tcBorders>
          </w:tcPr>
          <w:p w14:paraId="77932CE5" w14:textId="77777777" w:rsidR="00DE4627" w:rsidRPr="00883EA9" w:rsidRDefault="00C2050D">
            <w:pPr>
              <w:spacing w:after="0" w:line="276" w:lineRule="auto"/>
              <w:ind w:left="1" w:hanging="3"/>
              <w:rPr>
                <w:sz w:val="28"/>
                <w:szCs w:val="28"/>
              </w:rPr>
            </w:pPr>
            <w:r w:rsidRPr="00883EA9">
              <w:rPr>
                <w:sz w:val="28"/>
                <w:szCs w:val="28"/>
              </w:rPr>
              <w:t>- Làm quen với chế độ ăn cơm và các loại thức</w:t>
            </w:r>
          </w:p>
          <w:p w14:paraId="642E5782" w14:textId="77777777" w:rsidR="00DE4627" w:rsidRPr="00883EA9" w:rsidRDefault="00C2050D">
            <w:pPr>
              <w:spacing w:after="0" w:line="276" w:lineRule="auto"/>
              <w:ind w:left="1" w:hanging="3"/>
              <w:rPr>
                <w:sz w:val="28"/>
                <w:szCs w:val="28"/>
              </w:rPr>
            </w:pPr>
            <w:r w:rsidRPr="00883EA9">
              <w:rPr>
                <w:sz w:val="28"/>
                <w:szCs w:val="28"/>
              </w:rPr>
              <w:t>ăn khác nhau.</w:t>
            </w:r>
          </w:p>
          <w:p w14:paraId="60DFFC0D" w14:textId="77777777" w:rsidR="00DE4627" w:rsidRPr="00883EA9" w:rsidRDefault="00C2050D">
            <w:pPr>
              <w:spacing w:after="0" w:line="276" w:lineRule="auto"/>
              <w:ind w:left="1" w:hanging="3"/>
              <w:rPr>
                <w:b/>
                <w:sz w:val="28"/>
                <w:szCs w:val="28"/>
              </w:rPr>
            </w:pPr>
            <w:r w:rsidRPr="00883EA9">
              <w:rPr>
                <w:sz w:val="28"/>
                <w:szCs w:val="28"/>
              </w:rPr>
              <w:t>- Tập luyện nề nếp thói quen tốt trong ăn uống.</w:t>
            </w:r>
          </w:p>
        </w:tc>
        <w:tc>
          <w:tcPr>
            <w:tcW w:w="3780" w:type="dxa"/>
            <w:gridSpan w:val="2"/>
            <w:tcBorders>
              <w:top w:val="single" w:sz="4" w:space="0" w:color="000000"/>
              <w:left w:val="single" w:sz="4" w:space="0" w:color="000000"/>
              <w:bottom w:val="single" w:sz="4" w:space="0" w:color="000000"/>
              <w:right w:val="single" w:sz="4" w:space="0" w:color="000000"/>
            </w:tcBorders>
          </w:tcPr>
          <w:p w14:paraId="0BD57929" w14:textId="77777777" w:rsidR="00DE4627" w:rsidRPr="00883EA9" w:rsidRDefault="00C2050D">
            <w:pPr>
              <w:spacing w:after="0" w:line="276" w:lineRule="auto"/>
              <w:ind w:left="1" w:hanging="3"/>
              <w:rPr>
                <w:sz w:val="28"/>
                <w:szCs w:val="28"/>
              </w:rPr>
            </w:pPr>
            <w:r w:rsidRPr="00883EA9">
              <w:rPr>
                <w:sz w:val="28"/>
                <w:szCs w:val="28"/>
              </w:rPr>
              <w:t>Mọi lúc mọi nơi</w:t>
            </w:r>
          </w:p>
          <w:p w14:paraId="1795C5BB" w14:textId="77777777" w:rsidR="00DE4627" w:rsidRPr="00883EA9" w:rsidRDefault="00DE4627">
            <w:pPr>
              <w:spacing w:after="0" w:line="276" w:lineRule="auto"/>
              <w:ind w:left="1" w:hanging="3"/>
              <w:rPr>
                <w:b/>
                <w:sz w:val="28"/>
                <w:szCs w:val="28"/>
              </w:rPr>
            </w:pPr>
          </w:p>
          <w:p w14:paraId="67CF545F" w14:textId="77777777" w:rsidR="00DE4627" w:rsidRPr="00883EA9" w:rsidRDefault="00DE4627">
            <w:pPr>
              <w:spacing w:after="0" w:line="276" w:lineRule="auto"/>
              <w:ind w:left="1" w:hanging="3"/>
              <w:rPr>
                <w:b/>
                <w:sz w:val="28"/>
                <w:szCs w:val="28"/>
              </w:rPr>
            </w:pPr>
          </w:p>
          <w:p w14:paraId="17E4BE9E" w14:textId="77777777" w:rsidR="00DE4627" w:rsidRPr="00883EA9" w:rsidRDefault="00DE4627">
            <w:pPr>
              <w:spacing w:after="0" w:line="276" w:lineRule="auto"/>
              <w:ind w:left="1" w:hanging="3"/>
              <w:rPr>
                <w:b/>
                <w:sz w:val="28"/>
                <w:szCs w:val="28"/>
              </w:rPr>
            </w:pPr>
          </w:p>
          <w:p w14:paraId="3D7181C6" w14:textId="77777777" w:rsidR="00DE4627" w:rsidRPr="00883EA9" w:rsidRDefault="00DE4627">
            <w:pPr>
              <w:spacing w:after="0" w:line="276" w:lineRule="auto"/>
              <w:ind w:left="1" w:hanging="3"/>
              <w:rPr>
                <w:b/>
                <w:sz w:val="28"/>
                <w:szCs w:val="28"/>
              </w:rPr>
            </w:pPr>
          </w:p>
          <w:p w14:paraId="468C629E" w14:textId="77777777" w:rsidR="00DE4627" w:rsidRPr="00883EA9" w:rsidRDefault="00DE4627">
            <w:pPr>
              <w:spacing w:after="0" w:line="276" w:lineRule="auto"/>
              <w:ind w:left="1" w:hanging="3"/>
              <w:rPr>
                <w:b/>
                <w:sz w:val="28"/>
                <w:szCs w:val="28"/>
              </w:rPr>
            </w:pPr>
          </w:p>
        </w:tc>
      </w:tr>
      <w:tr w:rsidR="008F5789" w:rsidRPr="00883EA9" w14:paraId="775C991A" w14:textId="77777777" w:rsidTr="00902D2E">
        <w:trPr>
          <w:trHeight w:val="1905"/>
        </w:trPr>
        <w:tc>
          <w:tcPr>
            <w:tcW w:w="3083" w:type="dxa"/>
            <w:tcBorders>
              <w:top w:val="single" w:sz="4" w:space="0" w:color="000000"/>
              <w:left w:val="single" w:sz="4" w:space="0" w:color="000000"/>
              <w:bottom w:val="single" w:sz="4" w:space="0" w:color="000000"/>
              <w:right w:val="single" w:sz="4" w:space="0" w:color="000000"/>
            </w:tcBorders>
          </w:tcPr>
          <w:p w14:paraId="287C3598" w14:textId="53BBBB81" w:rsidR="008F5789" w:rsidRPr="00883EA9" w:rsidRDefault="008F5789" w:rsidP="008F5789">
            <w:pPr>
              <w:spacing w:after="0" w:line="276" w:lineRule="auto"/>
              <w:ind w:left="1" w:hanging="3"/>
              <w:rPr>
                <w:b/>
                <w:sz w:val="28"/>
                <w:szCs w:val="28"/>
              </w:rPr>
            </w:pPr>
            <w:r w:rsidRPr="00F32D4A">
              <w:rPr>
                <w:b/>
                <w:color w:val="000000" w:themeColor="text1"/>
                <w:sz w:val="28"/>
                <w:szCs w:val="28"/>
              </w:rPr>
              <w:t>MT4</w:t>
            </w:r>
            <w:r w:rsidRPr="00F32D4A">
              <w:rPr>
                <w:color w:val="000000" w:themeColor="text1"/>
                <w:sz w:val="28"/>
                <w:szCs w:val="28"/>
              </w:rPr>
              <w:t>. Trẻ đi vệ sinh đúng nơi qui định.</w:t>
            </w:r>
          </w:p>
        </w:tc>
        <w:tc>
          <w:tcPr>
            <w:tcW w:w="3060" w:type="dxa"/>
            <w:gridSpan w:val="2"/>
            <w:tcBorders>
              <w:top w:val="single" w:sz="4" w:space="0" w:color="000000"/>
              <w:left w:val="single" w:sz="4" w:space="0" w:color="000000"/>
              <w:bottom w:val="single" w:sz="4" w:space="0" w:color="000000"/>
              <w:right w:val="single" w:sz="4" w:space="0" w:color="000000"/>
            </w:tcBorders>
          </w:tcPr>
          <w:p w14:paraId="19D45A62" w14:textId="77777777" w:rsidR="008F5789" w:rsidRDefault="008F5789" w:rsidP="008F5789">
            <w:pPr>
              <w:spacing w:after="0" w:line="240" w:lineRule="auto"/>
              <w:rPr>
                <w:color w:val="000000" w:themeColor="text1"/>
                <w:sz w:val="28"/>
                <w:szCs w:val="28"/>
                <w:lang w:val="pt-BR"/>
              </w:rPr>
            </w:pPr>
            <w:r w:rsidRPr="00F32D4A">
              <w:rPr>
                <w:color w:val="000000" w:themeColor="text1"/>
                <w:sz w:val="28"/>
                <w:szCs w:val="28"/>
                <w:lang w:val="pt-BR"/>
              </w:rPr>
              <w:t>Tập đi vệ sinh đúng nơi qui định.</w:t>
            </w:r>
          </w:p>
          <w:p w14:paraId="4020C18A" w14:textId="029C1C93" w:rsidR="008F5789" w:rsidRPr="00883EA9" w:rsidRDefault="008F5789" w:rsidP="008F5789">
            <w:pPr>
              <w:spacing w:after="0" w:line="276" w:lineRule="auto"/>
              <w:ind w:left="1" w:hanging="3"/>
              <w:rPr>
                <w:sz w:val="28"/>
                <w:szCs w:val="28"/>
              </w:rPr>
            </w:pPr>
            <w:r w:rsidRPr="0078404E">
              <w:rPr>
                <w:color w:val="FF0000"/>
                <w:sz w:val="28"/>
                <w:szCs w:val="28"/>
              </w:rPr>
              <w:t xml:space="preserve">- </w:t>
            </w:r>
            <w:r w:rsidRPr="0078404E">
              <w:rPr>
                <w:b/>
                <w:color w:val="FF0000"/>
                <w:sz w:val="28"/>
                <w:szCs w:val="28"/>
              </w:rPr>
              <w:t>GDKNS</w:t>
            </w:r>
            <w:r>
              <w:rPr>
                <w:color w:val="FF0000"/>
                <w:sz w:val="28"/>
                <w:szCs w:val="28"/>
                <w:lang w:val="pt-BR"/>
              </w:rPr>
              <w:t xml:space="preserve"> : B</w:t>
            </w:r>
            <w:r w:rsidRPr="00957F2C">
              <w:rPr>
                <w:color w:val="FF0000"/>
                <w:sz w:val="28"/>
                <w:szCs w:val="28"/>
                <w:lang w:val="pt-BR"/>
              </w:rPr>
              <w:t>iết ngồi bô, ngồi bồn cầu</w:t>
            </w:r>
            <w:r>
              <w:rPr>
                <w:color w:val="FF0000"/>
                <w:sz w:val="28"/>
                <w:szCs w:val="28"/>
                <w:lang w:val="pt-BR"/>
              </w:rPr>
              <w:t>...</w:t>
            </w:r>
          </w:p>
        </w:tc>
        <w:tc>
          <w:tcPr>
            <w:tcW w:w="3780" w:type="dxa"/>
            <w:gridSpan w:val="2"/>
            <w:tcBorders>
              <w:top w:val="single" w:sz="4" w:space="0" w:color="000000"/>
              <w:left w:val="single" w:sz="4" w:space="0" w:color="000000"/>
              <w:bottom w:val="single" w:sz="4" w:space="0" w:color="000000"/>
              <w:right w:val="single" w:sz="4" w:space="0" w:color="000000"/>
            </w:tcBorders>
          </w:tcPr>
          <w:p w14:paraId="66A38675" w14:textId="77777777" w:rsidR="008F5789" w:rsidRPr="00901344" w:rsidRDefault="008F5789" w:rsidP="008F5789">
            <w:pPr>
              <w:rPr>
                <w:sz w:val="28"/>
                <w:szCs w:val="28"/>
              </w:rPr>
            </w:pPr>
            <w:r>
              <w:rPr>
                <w:sz w:val="28"/>
                <w:szCs w:val="28"/>
              </w:rPr>
              <w:t>- Mọi lúc mọi nơi.</w:t>
            </w:r>
          </w:p>
          <w:p w14:paraId="43ADA340" w14:textId="77777777" w:rsidR="008F5789" w:rsidRPr="00883EA9" w:rsidRDefault="008F5789" w:rsidP="008F5789">
            <w:pPr>
              <w:spacing w:after="0" w:line="340" w:lineRule="exact"/>
              <w:rPr>
                <w:sz w:val="28"/>
                <w:szCs w:val="28"/>
              </w:rPr>
            </w:pPr>
          </w:p>
        </w:tc>
      </w:tr>
      <w:tr w:rsidR="008F5789" w:rsidRPr="00883EA9" w14:paraId="406289D9" w14:textId="77777777" w:rsidTr="00902D2E">
        <w:trPr>
          <w:trHeight w:val="1905"/>
        </w:trPr>
        <w:tc>
          <w:tcPr>
            <w:tcW w:w="3083" w:type="dxa"/>
            <w:tcBorders>
              <w:top w:val="single" w:sz="4" w:space="0" w:color="000000"/>
              <w:left w:val="single" w:sz="4" w:space="0" w:color="000000"/>
              <w:bottom w:val="single" w:sz="4" w:space="0" w:color="000000"/>
              <w:right w:val="single" w:sz="4" w:space="0" w:color="000000"/>
            </w:tcBorders>
          </w:tcPr>
          <w:p w14:paraId="75B563EB" w14:textId="6CFCB045" w:rsidR="008F5789" w:rsidRPr="00883EA9" w:rsidRDefault="008F5789" w:rsidP="008F5789">
            <w:pPr>
              <w:spacing w:after="0" w:line="276" w:lineRule="auto"/>
              <w:ind w:left="1" w:hanging="3"/>
              <w:rPr>
                <w:b/>
                <w:sz w:val="28"/>
                <w:szCs w:val="28"/>
              </w:rPr>
            </w:pPr>
            <w:r w:rsidRPr="00F32D4A">
              <w:rPr>
                <w:b/>
                <w:color w:val="000000" w:themeColor="text1"/>
                <w:sz w:val="28"/>
                <w:szCs w:val="28"/>
              </w:rPr>
              <w:lastRenderedPageBreak/>
              <w:t>MT5</w:t>
            </w:r>
            <w:r w:rsidRPr="00F32D4A">
              <w:rPr>
                <w:color w:val="000000" w:themeColor="text1"/>
                <w:sz w:val="28"/>
                <w:szCs w:val="28"/>
              </w:rPr>
              <w:t>. Trẻ làm được một số việc</w:t>
            </w:r>
            <w:r w:rsidRPr="00F32D4A" w:rsidDel="00FB01A6">
              <w:rPr>
                <w:color w:val="000000" w:themeColor="text1"/>
                <w:sz w:val="28"/>
                <w:szCs w:val="28"/>
              </w:rPr>
              <w:t xml:space="preserve"> </w:t>
            </w:r>
            <w:r w:rsidRPr="00F32D4A">
              <w:rPr>
                <w:color w:val="000000" w:themeColor="text1"/>
                <w:sz w:val="28"/>
                <w:szCs w:val="28"/>
              </w:rPr>
              <w:t>với sự giúp đỡ của người lớn.</w:t>
            </w:r>
          </w:p>
        </w:tc>
        <w:tc>
          <w:tcPr>
            <w:tcW w:w="3060" w:type="dxa"/>
            <w:gridSpan w:val="2"/>
            <w:tcBorders>
              <w:top w:val="single" w:sz="4" w:space="0" w:color="000000"/>
              <w:left w:val="single" w:sz="4" w:space="0" w:color="000000"/>
              <w:bottom w:val="single" w:sz="4" w:space="0" w:color="000000"/>
              <w:right w:val="single" w:sz="4" w:space="0" w:color="000000"/>
            </w:tcBorders>
          </w:tcPr>
          <w:p w14:paraId="3CBC2E86" w14:textId="77777777" w:rsidR="008F5789" w:rsidRPr="00F32D4A" w:rsidRDefault="008F5789" w:rsidP="008F5789">
            <w:pPr>
              <w:tabs>
                <w:tab w:val="num" w:pos="540"/>
                <w:tab w:val="num" w:pos="1980"/>
              </w:tabs>
              <w:spacing w:after="0" w:line="240" w:lineRule="auto"/>
              <w:jc w:val="both"/>
              <w:rPr>
                <w:color w:val="000000" w:themeColor="text1"/>
                <w:sz w:val="28"/>
                <w:szCs w:val="28"/>
                <w:lang w:val="fr-FR"/>
              </w:rPr>
            </w:pPr>
            <w:r w:rsidRPr="00F32D4A">
              <w:rPr>
                <w:color w:val="000000" w:themeColor="text1"/>
                <w:sz w:val="28"/>
                <w:szCs w:val="28"/>
              </w:rPr>
              <w:t xml:space="preserve">- </w:t>
            </w:r>
            <w:r w:rsidRPr="00F32D4A">
              <w:rPr>
                <w:color w:val="000000" w:themeColor="text1"/>
                <w:sz w:val="28"/>
                <w:szCs w:val="28"/>
                <w:lang w:val="fr-FR"/>
              </w:rPr>
              <w:t>Tập tự phục vụ:</w:t>
            </w:r>
          </w:p>
          <w:p w14:paraId="1A51ABCA" w14:textId="77777777" w:rsidR="008F5789" w:rsidRPr="00F32D4A" w:rsidRDefault="008F5789" w:rsidP="008F5789">
            <w:pPr>
              <w:spacing w:after="0" w:line="240" w:lineRule="auto"/>
              <w:jc w:val="both"/>
              <w:rPr>
                <w:color w:val="000000" w:themeColor="text1"/>
                <w:spacing w:val="-8"/>
                <w:sz w:val="28"/>
                <w:szCs w:val="28"/>
                <w:lang w:val="pt-BR"/>
              </w:rPr>
            </w:pPr>
            <w:r w:rsidRPr="00F32D4A">
              <w:rPr>
                <w:color w:val="000000" w:themeColor="text1"/>
                <w:spacing w:val="-8"/>
                <w:sz w:val="28"/>
                <w:szCs w:val="28"/>
                <w:lang w:val="pt-BR"/>
              </w:rPr>
              <w:t xml:space="preserve">+ Xúc </w:t>
            </w:r>
            <w:r w:rsidRPr="00F32D4A">
              <w:rPr>
                <w:color w:val="000000" w:themeColor="text1"/>
                <w:sz w:val="28"/>
                <w:szCs w:val="28"/>
                <w:lang w:val="nb-NO"/>
              </w:rPr>
              <w:t>cơm ăn</w:t>
            </w:r>
            <w:r w:rsidRPr="00F32D4A">
              <w:rPr>
                <w:color w:val="000000" w:themeColor="text1"/>
                <w:spacing w:val="-8"/>
                <w:sz w:val="28"/>
                <w:szCs w:val="28"/>
                <w:lang w:val="pt-BR"/>
              </w:rPr>
              <w:t>, uống nước.</w:t>
            </w:r>
          </w:p>
          <w:p w14:paraId="4A382771" w14:textId="77777777" w:rsidR="008F5789" w:rsidRPr="00F32D4A" w:rsidRDefault="008F5789" w:rsidP="008F5789">
            <w:pPr>
              <w:numPr>
                <w:ilvl w:val="0"/>
                <w:numId w:val="17"/>
              </w:numPr>
              <w:tabs>
                <w:tab w:val="clear" w:pos="720"/>
                <w:tab w:val="num" w:pos="242"/>
              </w:tabs>
              <w:spacing w:after="0" w:line="240" w:lineRule="auto"/>
              <w:ind w:left="0" w:firstLine="0"/>
              <w:jc w:val="both"/>
              <w:rPr>
                <w:color w:val="000000" w:themeColor="text1"/>
                <w:spacing w:val="-8"/>
                <w:sz w:val="28"/>
                <w:szCs w:val="28"/>
                <w:lang w:val="pt-BR"/>
              </w:rPr>
            </w:pPr>
            <w:r w:rsidRPr="00F32D4A">
              <w:rPr>
                <w:color w:val="000000" w:themeColor="text1"/>
                <w:sz w:val="28"/>
                <w:szCs w:val="28"/>
                <w:lang w:val="nb-NO"/>
              </w:rPr>
              <w:t>Chuẩn</w:t>
            </w:r>
            <w:r w:rsidRPr="00F32D4A">
              <w:rPr>
                <w:color w:val="000000" w:themeColor="text1"/>
                <w:spacing w:val="-8"/>
                <w:sz w:val="28"/>
                <w:szCs w:val="28"/>
                <w:lang w:val="pt-BR"/>
              </w:rPr>
              <w:t xml:space="preserve"> bị chỗ ngủ.</w:t>
            </w:r>
          </w:p>
          <w:p w14:paraId="674E09B1" w14:textId="77777777" w:rsidR="008F5789" w:rsidRPr="00F32D4A" w:rsidRDefault="008F5789" w:rsidP="008F5789">
            <w:pPr>
              <w:spacing w:after="0" w:line="240" w:lineRule="auto"/>
              <w:rPr>
                <w:color w:val="000000" w:themeColor="text1"/>
                <w:spacing w:val="-8"/>
                <w:sz w:val="28"/>
                <w:szCs w:val="28"/>
              </w:rPr>
            </w:pPr>
            <w:r w:rsidRPr="00F32D4A">
              <w:rPr>
                <w:color w:val="000000" w:themeColor="text1"/>
                <w:sz w:val="28"/>
                <w:szCs w:val="28"/>
                <w:lang w:val="pt-BR"/>
              </w:rPr>
              <w:t>- Tập nói với người lớn khi có nhu cầu ăn, ngủ, vệ sinh.</w:t>
            </w:r>
          </w:p>
          <w:p w14:paraId="37D6BDDE" w14:textId="77777777" w:rsidR="008F5789" w:rsidRPr="00181CC5" w:rsidRDefault="008F5789" w:rsidP="008F5789">
            <w:pPr>
              <w:spacing w:after="0" w:line="340" w:lineRule="exact"/>
              <w:rPr>
                <w:color w:val="FF0000"/>
                <w:sz w:val="28"/>
                <w:szCs w:val="28"/>
              </w:rPr>
            </w:pPr>
            <w:r w:rsidRPr="00181CC5">
              <w:rPr>
                <w:color w:val="FF0000"/>
                <w:sz w:val="28"/>
                <w:szCs w:val="28"/>
                <w:lang w:val="pt-BR"/>
              </w:rPr>
              <w:t xml:space="preserve">- </w:t>
            </w:r>
            <w:r w:rsidRPr="00181CC5">
              <w:rPr>
                <w:color w:val="FF0000"/>
                <w:sz w:val="28"/>
                <w:szCs w:val="28"/>
              </w:rPr>
              <w:t>Montessori</w:t>
            </w:r>
            <w:r w:rsidRPr="00181CC5">
              <w:rPr>
                <w:rFonts w:ascii="Roboto" w:hAnsi="Roboto"/>
                <w:color w:val="FF0000"/>
                <w:sz w:val="24"/>
                <w:szCs w:val="24"/>
              </w:rPr>
              <w:t xml:space="preserve"> :</w:t>
            </w:r>
            <w:r>
              <w:rPr>
                <w:color w:val="FF0000"/>
                <w:sz w:val="28"/>
                <w:szCs w:val="28"/>
              </w:rPr>
              <w:t xml:space="preserve"> Cầm thìa xúc cơm, cách cầm muôi.</w:t>
            </w:r>
          </w:p>
          <w:p w14:paraId="4AC725E2" w14:textId="77777777" w:rsidR="008F5789" w:rsidRPr="00883EA9" w:rsidRDefault="008F5789" w:rsidP="008F5789">
            <w:pPr>
              <w:spacing w:after="0" w:line="276" w:lineRule="auto"/>
              <w:ind w:left="1" w:hanging="3"/>
              <w:rPr>
                <w:sz w:val="28"/>
                <w:szCs w:val="28"/>
              </w:rPr>
            </w:pPr>
          </w:p>
        </w:tc>
        <w:tc>
          <w:tcPr>
            <w:tcW w:w="3780" w:type="dxa"/>
            <w:gridSpan w:val="2"/>
            <w:tcBorders>
              <w:top w:val="single" w:sz="4" w:space="0" w:color="000000"/>
              <w:left w:val="single" w:sz="4" w:space="0" w:color="000000"/>
              <w:bottom w:val="single" w:sz="4" w:space="0" w:color="000000"/>
              <w:right w:val="single" w:sz="4" w:space="0" w:color="000000"/>
            </w:tcBorders>
          </w:tcPr>
          <w:p w14:paraId="76157040" w14:textId="77777777" w:rsidR="008F5789" w:rsidRPr="00901344" w:rsidRDefault="008F5789" w:rsidP="008F5789">
            <w:pPr>
              <w:rPr>
                <w:sz w:val="28"/>
                <w:szCs w:val="28"/>
              </w:rPr>
            </w:pPr>
            <w:r>
              <w:rPr>
                <w:sz w:val="28"/>
                <w:szCs w:val="28"/>
              </w:rPr>
              <w:t>- Mọi lúc mọi nơi.</w:t>
            </w:r>
          </w:p>
          <w:p w14:paraId="2F803851" w14:textId="77777777" w:rsidR="008F5789" w:rsidRPr="00181CC5" w:rsidRDefault="008F5789" w:rsidP="008F5789">
            <w:pPr>
              <w:spacing w:after="0" w:line="340" w:lineRule="exact"/>
              <w:rPr>
                <w:color w:val="FF0000"/>
                <w:sz w:val="28"/>
                <w:szCs w:val="28"/>
              </w:rPr>
            </w:pPr>
            <w:r>
              <w:rPr>
                <w:sz w:val="28"/>
                <w:szCs w:val="28"/>
              </w:rPr>
              <w:t xml:space="preserve">- HĐC: </w:t>
            </w:r>
            <w:r w:rsidRPr="00181CC5">
              <w:rPr>
                <w:color w:val="FF0000"/>
                <w:sz w:val="28"/>
                <w:szCs w:val="28"/>
                <w:lang w:val="pt-BR"/>
              </w:rPr>
              <w:t xml:space="preserve">- </w:t>
            </w:r>
            <w:r w:rsidRPr="00181CC5">
              <w:rPr>
                <w:color w:val="FF0000"/>
                <w:sz w:val="28"/>
                <w:szCs w:val="28"/>
              </w:rPr>
              <w:t>Montessori</w:t>
            </w:r>
            <w:r w:rsidRPr="00181CC5">
              <w:rPr>
                <w:rFonts w:ascii="Roboto" w:hAnsi="Roboto"/>
                <w:color w:val="FF0000"/>
                <w:sz w:val="24"/>
                <w:szCs w:val="24"/>
              </w:rPr>
              <w:t xml:space="preserve"> :</w:t>
            </w:r>
            <w:r>
              <w:rPr>
                <w:color w:val="FF0000"/>
                <w:sz w:val="28"/>
                <w:szCs w:val="28"/>
              </w:rPr>
              <w:t xml:space="preserve"> Cầm thìa xúc cơm, cách cầm muôi.</w:t>
            </w:r>
          </w:p>
          <w:p w14:paraId="55051E26" w14:textId="77777777" w:rsidR="008F5789" w:rsidRPr="00883EA9" w:rsidRDefault="008F5789" w:rsidP="008F5789">
            <w:pPr>
              <w:spacing w:after="0" w:line="276" w:lineRule="auto"/>
              <w:ind w:left="1" w:hanging="3"/>
              <w:rPr>
                <w:sz w:val="28"/>
                <w:szCs w:val="28"/>
              </w:rPr>
            </w:pPr>
          </w:p>
        </w:tc>
      </w:tr>
      <w:tr w:rsidR="008F5789" w:rsidRPr="00883EA9" w14:paraId="01DB710C" w14:textId="77777777" w:rsidTr="00902D2E">
        <w:trPr>
          <w:trHeight w:val="285"/>
        </w:trPr>
        <w:tc>
          <w:tcPr>
            <w:tcW w:w="9923" w:type="dxa"/>
            <w:gridSpan w:val="5"/>
            <w:tcBorders>
              <w:top w:val="single" w:sz="4" w:space="0" w:color="000000"/>
              <w:left w:val="single" w:sz="4" w:space="0" w:color="000000"/>
              <w:bottom w:val="single" w:sz="4" w:space="0" w:color="000000"/>
              <w:right w:val="single" w:sz="4" w:space="0" w:color="000000"/>
            </w:tcBorders>
          </w:tcPr>
          <w:p w14:paraId="0C67B6C6" w14:textId="77777777" w:rsidR="008F5789" w:rsidRPr="00883EA9" w:rsidRDefault="008F5789" w:rsidP="008F5789">
            <w:pPr>
              <w:spacing w:after="0" w:line="276" w:lineRule="auto"/>
              <w:ind w:left="1" w:hanging="3"/>
              <w:rPr>
                <w:b/>
                <w:sz w:val="28"/>
                <w:szCs w:val="28"/>
              </w:rPr>
            </w:pPr>
            <w:r w:rsidRPr="00883EA9">
              <w:rPr>
                <w:b/>
                <w:sz w:val="28"/>
                <w:szCs w:val="28"/>
              </w:rPr>
              <w:t xml:space="preserve">                                           b.Phát triển vận động:</w:t>
            </w:r>
          </w:p>
        </w:tc>
      </w:tr>
      <w:tr w:rsidR="008F5789" w:rsidRPr="00883EA9" w14:paraId="50A9D61F" w14:textId="77777777" w:rsidTr="00902D2E">
        <w:tc>
          <w:tcPr>
            <w:tcW w:w="3150" w:type="dxa"/>
            <w:gridSpan w:val="2"/>
            <w:tcBorders>
              <w:top w:val="single" w:sz="4" w:space="0" w:color="000000"/>
              <w:left w:val="single" w:sz="4" w:space="0" w:color="000000"/>
              <w:bottom w:val="single" w:sz="4" w:space="0" w:color="000000"/>
              <w:right w:val="single" w:sz="4" w:space="0" w:color="000000"/>
            </w:tcBorders>
          </w:tcPr>
          <w:p w14:paraId="5A8C85CA" w14:textId="77777777" w:rsidR="008F5789" w:rsidRPr="00883EA9" w:rsidRDefault="008F5789" w:rsidP="008F5789">
            <w:pPr>
              <w:spacing w:after="0" w:line="276" w:lineRule="auto"/>
              <w:ind w:left="1" w:hanging="3"/>
              <w:rPr>
                <w:sz w:val="28"/>
                <w:szCs w:val="28"/>
              </w:rPr>
            </w:pPr>
            <w:r w:rsidRPr="00883EA9">
              <w:rPr>
                <w:b/>
                <w:sz w:val="28"/>
                <w:szCs w:val="28"/>
              </w:rPr>
              <w:t>MT9</w:t>
            </w:r>
            <w:r w:rsidRPr="00883EA9">
              <w:rPr>
                <w:sz w:val="28"/>
                <w:szCs w:val="28"/>
              </w:rPr>
              <w:t>. Thực hiện được các động tác trong bài tập thể dục: hít thở, tay, lưng/bụng và chân</w:t>
            </w:r>
          </w:p>
        </w:tc>
        <w:tc>
          <w:tcPr>
            <w:tcW w:w="3060" w:type="dxa"/>
            <w:gridSpan w:val="2"/>
            <w:tcBorders>
              <w:top w:val="single" w:sz="4" w:space="0" w:color="000000"/>
              <w:left w:val="single" w:sz="4" w:space="0" w:color="000000"/>
              <w:bottom w:val="single" w:sz="4" w:space="0" w:color="000000"/>
              <w:right w:val="single" w:sz="4" w:space="0" w:color="000000"/>
            </w:tcBorders>
          </w:tcPr>
          <w:p w14:paraId="5BF58B92" w14:textId="77777777" w:rsidR="008F5789" w:rsidRPr="00883EA9" w:rsidRDefault="008F5789" w:rsidP="008F5789">
            <w:pPr>
              <w:spacing w:after="0" w:line="276" w:lineRule="auto"/>
              <w:ind w:left="1" w:hanging="3"/>
              <w:rPr>
                <w:sz w:val="28"/>
                <w:szCs w:val="28"/>
              </w:rPr>
            </w:pPr>
            <w:r w:rsidRPr="00883EA9">
              <w:rPr>
                <w:b/>
                <w:i/>
                <w:sz w:val="28"/>
                <w:szCs w:val="28"/>
              </w:rPr>
              <w:t>Hô hấp:</w:t>
            </w:r>
            <w:r w:rsidRPr="00883EA9">
              <w:rPr>
                <w:sz w:val="28"/>
                <w:szCs w:val="28"/>
              </w:rPr>
              <w:t xml:space="preserve"> hít vào , thở ra .</w:t>
            </w:r>
          </w:p>
          <w:p w14:paraId="75F8542D" w14:textId="77777777" w:rsidR="008F5789" w:rsidRPr="00883EA9" w:rsidRDefault="008F5789" w:rsidP="008F5789">
            <w:pPr>
              <w:spacing w:after="0" w:line="276" w:lineRule="auto"/>
              <w:ind w:left="1" w:hanging="3"/>
              <w:rPr>
                <w:sz w:val="28"/>
                <w:szCs w:val="28"/>
              </w:rPr>
            </w:pPr>
            <w:r w:rsidRPr="00883EA9">
              <w:rPr>
                <w:b/>
                <w:i/>
                <w:sz w:val="28"/>
                <w:szCs w:val="28"/>
              </w:rPr>
              <w:t>Tay:</w:t>
            </w:r>
            <w:r w:rsidRPr="00883EA9">
              <w:rPr>
                <w:sz w:val="28"/>
                <w:szCs w:val="28"/>
              </w:rPr>
              <w:t xml:space="preserve"> +  Tay giơ lên cao , đưa ra phía trước. đưa sang ngang, đưa ra sau kết hợp với lắc bàn tay.</w:t>
            </w:r>
          </w:p>
          <w:p w14:paraId="52C23104" w14:textId="77777777" w:rsidR="008F5789" w:rsidRPr="00883EA9" w:rsidRDefault="008F5789" w:rsidP="008F5789">
            <w:pPr>
              <w:spacing w:after="0" w:line="276" w:lineRule="auto"/>
              <w:ind w:left="1" w:hanging="3"/>
              <w:rPr>
                <w:sz w:val="28"/>
                <w:szCs w:val="28"/>
              </w:rPr>
            </w:pPr>
            <w:r w:rsidRPr="00883EA9">
              <w:rPr>
                <w:b/>
                <w:i/>
                <w:sz w:val="28"/>
                <w:szCs w:val="28"/>
              </w:rPr>
              <w:t>Lưng, bụng, lườn</w:t>
            </w:r>
            <w:r w:rsidRPr="00883EA9">
              <w:rPr>
                <w:sz w:val="28"/>
                <w:szCs w:val="28"/>
              </w:rPr>
              <w:t xml:space="preserve">: </w:t>
            </w:r>
          </w:p>
          <w:p w14:paraId="7EDF4B3A" w14:textId="77777777" w:rsidR="008F5789" w:rsidRPr="00883EA9" w:rsidRDefault="008F5789" w:rsidP="008F5789">
            <w:pPr>
              <w:spacing w:after="0" w:line="276" w:lineRule="auto"/>
              <w:ind w:left="1" w:hanging="3"/>
              <w:rPr>
                <w:sz w:val="28"/>
                <w:szCs w:val="28"/>
              </w:rPr>
            </w:pPr>
            <w:r w:rsidRPr="00883EA9">
              <w:rPr>
                <w:sz w:val="28"/>
                <w:szCs w:val="28"/>
              </w:rPr>
              <w:t>+ Cúi về phía trước nghiêng người sang hai bên.</w:t>
            </w:r>
          </w:p>
          <w:p w14:paraId="5755FC09" w14:textId="77777777" w:rsidR="008F5789" w:rsidRPr="00883EA9" w:rsidRDefault="008F5789" w:rsidP="008F5789">
            <w:pPr>
              <w:spacing w:after="0" w:line="276" w:lineRule="auto"/>
              <w:ind w:left="1" w:hanging="3"/>
              <w:rPr>
                <w:sz w:val="28"/>
                <w:szCs w:val="28"/>
              </w:rPr>
            </w:pPr>
            <w:r w:rsidRPr="00883EA9">
              <w:rPr>
                <w:b/>
                <w:i/>
                <w:sz w:val="28"/>
                <w:szCs w:val="28"/>
              </w:rPr>
              <w:t>Chân:</w:t>
            </w:r>
            <w:r w:rsidRPr="00883EA9">
              <w:rPr>
                <w:sz w:val="28"/>
                <w:szCs w:val="28"/>
              </w:rPr>
              <w:t xml:space="preserve"> </w:t>
            </w:r>
          </w:p>
          <w:p w14:paraId="18B2CACD" w14:textId="77777777" w:rsidR="008F5789" w:rsidRPr="00883EA9" w:rsidRDefault="008F5789" w:rsidP="008F5789">
            <w:pPr>
              <w:spacing w:after="0" w:line="276" w:lineRule="auto"/>
              <w:ind w:left="1" w:hanging="3"/>
              <w:rPr>
                <w:sz w:val="28"/>
                <w:szCs w:val="28"/>
              </w:rPr>
            </w:pPr>
            <w:r w:rsidRPr="00883EA9">
              <w:rPr>
                <w:sz w:val="28"/>
                <w:szCs w:val="28"/>
              </w:rPr>
              <w:t>+ Ngồi xuống, đứng lên, co duỗi từng chân</w:t>
            </w:r>
          </w:p>
        </w:tc>
        <w:tc>
          <w:tcPr>
            <w:tcW w:w="3713" w:type="dxa"/>
            <w:tcBorders>
              <w:top w:val="single" w:sz="4" w:space="0" w:color="000000"/>
              <w:left w:val="single" w:sz="4" w:space="0" w:color="000000"/>
              <w:bottom w:val="single" w:sz="4" w:space="0" w:color="000000"/>
              <w:right w:val="single" w:sz="4" w:space="0" w:color="000000"/>
            </w:tcBorders>
          </w:tcPr>
          <w:p w14:paraId="1E1AD2AC" w14:textId="77777777" w:rsidR="008F5789" w:rsidRPr="004D2C3D" w:rsidRDefault="008F5789" w:rsidP="008F5789">
            <w:pPr>
              <w:spacing w:after="0" w:line="276" w:lineRule="auto"/>
              <w:ind w:left="1" w:hanging="3"/>
              <w:rPr>
                <w:color w:val="FF0000"/>
                <w:sz w:val="28"/>
                <w:szCs w:val="28"/>
              </w:rPr>
            </w:pPr>
            <w:r w:rsidRPr="00883EA9">
              <w:rPr>
                <w:sz w:val="28"/>
                <w:szCs w:val="28"/>
              </w:rPr>
              <w:t xml:space="preserve">- Thể dục sáng: </w:t>
            </w:r>
            <w:r w:rsidRPr="004D2C3D">
              <w:rPr>
                <w:color w:val="FF0000"/>
                <w:sz w:val="28"/>
                <w:szCs w:val="28"/>
              </w:rPr>
              <w:t>Thổi bóng bay, ô sao bé không lắc.</w:t>
            </w:r>
          </w:p>
          <w:p w14:paraId="0610CCCE" w14:textId="77777777" w:rsidR="008F5789" w:rsidRPr="00883EA9" w:rsidRDefault="008F5789" w:rsidP="008F5789">
            <w:pPr>
              <w:spacing w:after="0" w:line="276" w:lineRule="auto"/>
              <w:ind w:left="1" w:hanging="3"/>
              <w:rPr>
                <w:sz w:val="28"/>
                <w:szCs w:val="28"/>
              </w:rPr>
            </w:pPr>
            <w:r w:rsidRPr="00883EA9">
              <w:rPr>
                <w:sz w:val="28"/>
                <w:szCs w:val="28"/>
              </w:rPr>
              <w:t>- HĐ học: Trong hoạt động chơi tập có chủ định cụ thể là ở phần bài tập phát triển chung</w:t>
            </w:r>
          </w:p>
          <w:p w14:paraId="4D8DB6C7" w14:textId="77777777" w:rsidR="008F5789" w:rsidRPr="00883EA9" w:rsidRDefault="008F5789" w:rsidP="008F5789">
            <w:pPr>
              <w:spacing w:after="0" w:line="276" w:lineRule="auto"/>
              <w:ind w:left="1" w:hanging="3"/>
              <w:rPr>
                <w:sz w:val="28"/>
                <w:szCs w:val="28"/>
              </w:rPr>
            </w:pPr>
          </w:p>
        </w:tc>
      </w:tr>
      <w:tr w:rsidR="008F5789" w:rsidRPr="00883EA9" w14:paraId="3B6F530A" w14:textId="77777777" w:rsidTr="00902D2E">
        <w:trPr>
          <w:trHeight w:val="255"/>
        </w:trPr>
        <w:tc>
          <w:tcPr>
            <w:tcW w:w="3150" w:type="dxa"/>
            <w:gridSpan w:val="2"/>
            <w:tcBorders>
              <w:top w:val="single" w:sz="4" w:space="0" w:color="000000"/>
              <w:left w:val="single" w:sz="4" w:space="0" w:color="000000"/>
              <w:bottom w:val="single" w:sz="4" w:space="0" w:color="000000"/>
              <w:right w:val="single" w:sz="4" w:space="0" w:color="000000"/>
            </w:tcBorders>
          </w:tcPr>
          <w:p w14:paraId="1E883755" w14:textId="77777777" w:rsidR="008F5789" w:rsidRPr="00883EA9" w:rsidRDefault="008F5789" w:rsidP="008F5789">
            <w:pPr>
              <w:spacing w:after="0" w:line="276" w:lineRule="auto"/>
              <w:ind w:left="1" w:hanging="3"/>
              <w:rPr>
                <w:sz w:val="28"/>
                <w:szCs w:val="28"/>
              </w:rPr>
            </w:pPr>
            <w:r w:rsidRPr="00883EA9">
              <w:rPr>
                <w:b/>
                <w:sz w:val="28"/>
                <w:szCs w:val="28"/>
              </w:rPr>
              <w:t>MT10</w:t>
            </w:r>
            <w:r w:rsidRPr="00883EA9">
              <w:rPr>
                <w:sz w:val="28"/>
                <w:szCs w:val="28"/>
              </w:rPr>
              <w:t>. Trẻ giữ được thăng bằng trong vận động đi/ chạy thay đổi tốc độ nhanh - chậm theo cô hoặc đi trong đường hẹp có bê vật trên tay.</w:t>
            </w:r>
          </w:p>
        </w:tc>
        <w:tc>
          <w:tcPr>
            <w:tcW w:w="3060" w:type="dxa"/>
            <w:gridSpan w:val="2"/>
            <w:tcBorders>
              <w:top w:val="single" w:sz="4" w:space="0" w:color="000000"/>
              <w:left w:val="single" w:sz="4" w:space="0" w:color="000000"/>
              <w:bottom w:val="single" w:sz="4" w:space="0" w:color="000000"/>
              <w:right w:val="single" w:sz="4" w:space="0" w:color="000000"/>
            </w:tcBorders>
          </w:tcPr>
          <w:p w14:paraId="6ABF8A13" w14:textId="77777777" w:rsidR="008F5789" w:rsidRPr="00883EA9" w:rsidRDefault="008F5789" w:rsidP="008F5789">
            <w:pPr>
              <w:pBdr>
                <w:left w:val="single" w:sz="4" w:space="4" w:color="000000"/>
              </w:pBdr>
              <w:spacing w:after="0" w:line="276" w:lineRule="auto"/>
              <w:ind w:left="1" w:hanging="3"/>
              <w:jc w:val="both"/>
              <w:rPr>
                <w:sz w:val="28"/>
                <w:szCs w:val="28"/>
              </w:rPr>
            </w:pPr>
            <w:r w:rsidRPr="00883EA9">
              <w:rPr>
                <w:sz w:val="28"/>
                <w:szCs w:val="28"/>
              </w:rPr>
              <w:t>Tập đi ,chạy:</w:t>
            </w:r>
          </w:p>
          <w:p w14:paraId="5120DEB5" w14:textId="77777777" w:rsidR="008F5789" w:rsidRPr="00883EA9" w:rsidRDefault="008F5789" w:rsidP="008F5789">
            <w:pPr>
              <w:spacing w:after="0" w:line="276" w:lineRule="auto"/>
              <w:ind w:left="1" w:hanging="3"/>
              <w:rPr>
                <w:sz w:val="28"/>
                <w:szCs w:val="28"/>
              </w:rPr>
            </w:pPr>
            <w:r w:rsidRPr="00883EA9">
              <w:rPr>
                <w:sz w:val="28"/>
                <w:szCs w:val="28"/>
              </w:rPr>
              <w:t>+ Đi theo hiệu lệnh</w:t>
            </w:r>
          </w:p>
          <w:p w14:paraId="750C9D7E" w14:textId="77777777" w:rsidR="008F5789" w:rsidRPr="00883EA9" w:rsidRDefault="008F5789" w:rsidP="008F5789">
            <w:pPr>
              <w:spacing w:after="0" w:line="276" w:lineRule="auto"/>
              <w:ind w:left="1" w:hanging="3"/>
              <w:rPr>
                <w:sz w:val="28"/>
                <w:szCs w:val="28"/>
              </w:rPr>
            </w:pPr>
            <w:r w:rsidRPr="00883EA9">
              <w:rPr>
                <w:sz w:val="28"/>
                <w:szCs w:val="28"/>
              </w:rPr>
              <w:t>+ Đứng co 1 chân</w:t>
            </w:r>
          </w:p>
        </w:tc>
        <w:tc>
          <w:tcPr>
            <w:tcW w:w="3713" w:type="dxa"/>
            <w:tcBorders>
              <w:top w:val="single" w:sz="4" w:space="0" w:color="000000"/>
              <w:left w:val="single" w:sz="4" w:space="0" w:color="000000"/>
              <w:bottom w:val="single" w:sz="4" w:space="0" w:color="000000"/>
              <w:right w:val="single" w:sz="4" w:space="0" w:color="000000"/>
            </w:tcBorders>
          </w:tcPr>
          <w:p w14:paraId="0002DF84" w14:textId="77777777" w:rsidR="008F5789" w:rsidRPr="00883EA9" w:rsidRDefault="008F5789" w:rsidP="008F5789">
            <w:pPr>
              <w:numPr>
                <w:ilvl w:val="0"/>
                <w:numId w:val="1"/>
              </w:numPr>
              <w:pBdr>
                <w:left w:val="single" w:sz="4" w:space="4" w:color="000000"/>
              </w:pBdr>
              <w:spacing w:after="0" w:line="276" w:lineRule="auto"/>
              <w:ind w:left="1" w:hanging="3"/>
              <w:jc w:val="both"/>
              <w:rPr>
                <w:sz w:val="28"/>
                <w:szCs w:val="28"/>
              </w:rPr>
            </w:pPr>
            <w:r w:rsidRPr="00883EA9">
              <w:rPr>
                <w:b/>
                <w:sz w:val="28"/>
                <w:szCs w:val="28"/>
              </w:rPr>
              <w:t>HĐ Chơi– Tập có chủ định:</w:t>
            </w:r>
            <w:r w:rsidRPr="00883EA9">
              <w:rPr>
                <w:sz w:val="28"/>
                <w:szCs w:val="28"/>
              </w:rPr>
              <w:t xml:space="preserve"> </w:t>
            </w:r>
          </w:p>
          <w:p w14:paraId="2D300DDA" w14:textId="77777777" w:rsidR="008F5789" w:rsidRPr="00F32D4A" w:rsidRDefault="008F5789" w:rsidP="008F5789">
            <w:pPr>
              <w:pBdr>
                <w:left w:val="single" w:sz="4" w:space="4" w:color="auto"/>
              </w:pBdr>
              <w:tabs>
                <w:tab w:val="num" w:pos="1980"/>
              </w:tabs>
              <w:spacing w:after="0" w:line="240" w:lineRule="auto"/>
              <w:jc w:val="both"/>
              <w:rPr>
                <w:color w:val="000000" w:themeColor="text1"/>
                <w:spacing w:val="-8"/>
                <w:sz w:val="28"/>
                <w:szCs w:val="28"/>
                <w:lang w:val="pt-BR"/>
              </w:rPr>
            </w:pPr>
            <w:r w:rsidRPr="00883EA9">
              <w:rPr>
                <w:sz w:val="28"/>
                <w:szCs w:val="28"/>
              </w:rPr>
              <w:t xml:space="preserve">-PTVĐ: </w:t>
            </w:r>
            <w:r w:rsidRPr="00C2050D">
              <w:rPr>
                <w:color w:val="000000" w:themeColor="text1"/>
                <w:sz w:val="28"/>
                <w:szCs w:val="28"/>
                <w:highlight w:val="yellow"/>
                <w:lang w:val="pt-BR"/>
              </w:rPr>
              <w:t>-</w:t>
            </w:r>
            <w:r w:rsidRPr="00C2050D">
              <w:rPr>
                <w:color w:val="000000" w:themeColor="text1"/>
                <w:spacing w:val="-8"/>
                <w:sz w:val="28"/>
                <w:szCs w:val="28"/>
                <w:highlight w:val="yellow"/>
                <w:lang w:val="pt-BR"/>
              </w:rPr>
              <w:t xml:space="preserve"> Đi trong đường hẹp</w:t>
            </w:r>
          </w:p>
          <w:p w14:paraId="4A1013A2" w14:textId="5F0E25F7" w:rsidR="008F5789" w:rsidRPr="00883EA9" w:rsidRDefault="008F5789" w:rsidP="008F5789">
            <w:pPr>
              <w:pBdr>
                <w:left w:val="single" w:sz="4" w:space="4" w:color="000000"/>
              </w:pBdr>
              <w:spacing w:after="0" w:line="276" w:lineRule="auto"/>
              <w:ind w:left="1" w:hanging="3"/>
              <w:jc w:val="both"/>
              <w:rPr>
                <w:sz w:val="28"/>
                <w:szCs w:val="28"/>
              </w:rPr>
            </w:pPr>
            <w:r w:rsidRPr="00883EA9">
              <w:rPr>
                <w:sz w:val="28"/>
                <w:szCs w:val="28"/>
              </w:rPr>
              <w:t xml:space="preserve">- TCVĐ: </w:t>
            </w:r>
            <w:r>
              <w:rPr>
                <w:sz w:val="28"/>
                <w:szCs w:val="28"/>
              </w:rPr>
              <w:t>Lăn bóng</w:t>
            </w:r>
          </w:p>
          <w:p w14:paraId="65CE1513" w14:textId="77777777" w:rsidR="008F5789" w:rsidRPr="00883EA9" w:rsidRDefault="008F5789" w:rsidP="008F5789">
            <w:pPr>
              <w:pBdr>
                <w:left w:val="single" w:sz="4" w:space="4" w:color="000000"/>
              </w:pBdr>
              <w:spacing w:after="0" w:line="276" w:lineRule="auto"/>
              <w:ind w:left="1" w:hanging="3"/>
              <w:jc w:val="both"/>
              <w:rPr>
                <w:sz w:val="28"/>
                <w:szCs w:val="28"/>
              </w:rPr>
            </w:pPr>
            <w:r w:rsidRPr="00883EA9">
              <w:rPr>
                <w:sz w:val="28"/>
                <w:szCs w:val="28"/>
              </w:rPr>
              <w:t>+ PTVĐ: Đi theo hiệu lệnh</w:t>
            </w:r>
          </w:p>
          <w:p w14:paraId="2E0B57DD" w14:textId="5FC08158" w:rsidR="008F5789" w:rsidRPr="00883EA9" w:rsidRDefault="008F5789" w:rsidP="008F5789">
            <w:pPr>
              <w:pBdr>
                <w:left w:val="single" w:sz="4" w:space="4" w:color="000000"/>
              </w:pBdr>
              <w:spacing w:after="0" w:line="276" w:lineRule="auto"/>
              <w:ind w:left="1" w:hanging="3"/>
              <w:jc w:val="both"/>
              <w:rPr>
                <w:sz w:val="28"/>
                <w:szCs w:val="28"/>
              </w:rPr>
            </w:pPr>
            <w:r w:rsidRPr="00883EA9">
              <w:rPr>
                <w:sz w:val="28"/>
                <w:szCs w:val="28"/>
              </w:rPr>
              <w:t xml:space="preserve">- TCVĐ: </w:t>
            </w:r>
            <w:r>
              <w:rPr>
                <w:sz w:val="28"/>
                <w:szCs w:val="28"/>
              </w:rPr>
              <w:t>Lộn cầu vồng</w:t>
            </w:r>
          </w:p>
          <w:p w14:paraId="04368A96" w14:textId="77777777" w:rsidR="008F5789" w:rsidRPr="00883EA9" w:rsidRDefault="008F5789" w:rsidP="008F5789">
            <w:pPr>
              <w:spacing w:after="0" w:line="276" w:lineRule="auto"/>
              <w:ind w:left="1" w:hanging="3"/>
              <w:rPr>
                <w:sz w:val="28"/>
                <w:szCs w:val="28"/>
              </w:rPr>
            </w:pPr>
          </w:p>
        </w:tc>
      </w:tr>
      <w:tr w:rsidR="008F5789" w:rsidRPr="00883EA9" w14:paraId="769E1D1A" w14:textId="77777777" w:rsidTr="00902D2E">
        <w:trPr>
          <w:trHeight w:val="450"/>
        </w:trPr>
        <w:tc>
          <w:tcPr>
            <w:tcW w:w="3150" w:type="dxa"/>
            <w:gridSpan w:val="2"/>
            <w:tcBorders>
              <w:top w:val="single" w:sz="4" w:space="0" w:color="000000"/>
              <w:left w:val="single" w:sz="4" w:space="0" w:color="000000"/>
              <w:bottom w:val="single" w:sz="4" w:space="0" w:color="000000"/>
              <w:right w:val="single" w:sz="4" w:space="0" w:color="000000"/>
            </w:tcBorders>
          </w:tcPr>
          <w:p w14:paraId="38D18977" w14:textId="77777777" w:rsidR="008F5789" w:rsidRPr="00883EA9" w:rsidRDefault="008F5789" w:rsidP="008F5789">
            <w:pPr>
              <w:spacing w:after="0" w:line="276" w:lineRule="auto"/>
              <w:ind w:left="1" w:hanging="3"/>
              <w:rPr>
                <w:sz w:val="28"/>
                <w:szCs w:val="28"/>
              </w:rPr>
            </w:pPr>
            <w:r w:rsidRPr="00883EA9">
              <w:rPr>
                <w:b/>
                <w:sz w:val="28"/>
                <w:szCs w:val="28"/>
              </w:rPr>
              <w:t>MT11</w:t>
            </w:r>
            <w:r w:rsidRPr="00883EA9">
              <w:rPr>
                <w:sz w:val="28"/>
                <w:szCs w:val="28"/>
              </w:rPr>
              <w:t>. Trẻ biết thực hiện phối hợp vận động tay - mắt: tung - bắt bóng với cô ở khoảng cách 1m; ném vào đích xa 1-1,2m.</w:t>
            </w:r>
          </w:p>
        </w:tc>
        <w:tc>
          <w:tcPr>
            <w:tcW w:w="3060" w:type="dxa"/>
            <w:gridSpan w:val="2"/>
            <w:tcBorders>
              <w:top w:val="single" w:sz="4" w:space="0" w:color="000000"/>
              <w:left w:val="single" w:sz="4" w:space="0" w:color="000000"/>
              <w:bottom w:val="single" w:sz="4" w:space="0" w:color="000000"/>
              <w:right w:val="single" w:sz="4" w:space="0" w:color="000000"/>
            </w:tcBorders>
          </w:tcPr>
          <w:p w14:paraId="5993641C" w14:textId="77777777" w:rsidR="008F5789" w:rsidRPr="00883EA9" w:rsidRDefault="008F5789" w:rsidP="008F5789">
            <w:pPr>
              <w:numPr>
                <w:ilvl w:val="0"/>
                <w:numId w:val="2"/>
              </w:numPr>
              <w:spacing w:after="0" w:line="276" w:lineRule="auto"/>
              <w:ind w:left="1" w:hanging="3"/>
              <w:jc w:val="both"/>
              <w:rPr>
                <w:sz w:val="28"/>
                <w:szCs w:val="28"/>
              </w:rPr>
            </w:pPr>
            <w:r w:rsidRPr="00883EA9">
              <w:rPr>
                <w:sz w:val="28"/>
                <w:szCs w:val="28"/>
              </w:rPr>
              <w:t>Tập tung, ném, bắt:</w:t>
            </w:r>
          </w:p>
          <w:p w14:paraId="067463C3" w14:textId="54B3FB7F" w:rsidR="008F5789" w:rsidRPr="00883EA9" w:rsidRDefault="008F5789" w:rsidP="008F5789">
            <w:pPr>
              <w:spacing w:after="0" w:line="276" w:lineRule="auto"/>
              <w:ind w:left="-2"/>
              <w:jc w:val="both"/>
              <w:rPr>
                <w:sz w:val="28"/>
                <w:szCs w:val="28"/>
              </w:rPr>
            </w:pPr>
            <w:r>
              <w:rPr>
                <w:sz w:val="28"/>
                <w:szCs w:val="28"/>
              </w:rPr>
              <w:t xml:space="preserve">+ </w:t>
            </w:r>
            <w:r w:rsidRPr="00883EA9">
              <w:rPr>
                <w:sz w:val="28"/>
                <w:szCs w:val="28"/>
              </w:rPr>
              <w:t>Tung bóng lên cao</w:t>
            </w:r>
          </w:p>
          <w:p w14:paraId="3A23DE4C" w14:textId="77777777" w:rsidR="008F5789" w:rsidRPr="00883EA9" w:rsidRDefault="008F5789" w:rsidP="008F5789">
            <w:pPr>
              <w:spacing w:after="0" w:line="276" w:lineRule="auto"/>
              <w:ind w:left="1" w:hanging="3"/>
              <w:rPr>
                <w:sz w:val="28"/>
                <w:szCs w:val="28"/>
              </w:rPr>
            </w:pPr>
          </w:p>
        </w:tc>
        <w:tc>
          <w:tcPr>
            <w:tcW w:w="3713" w:type="dxa"/>
            <w:tcBorders>
              <w:top w:val="single" w:sz="4" w:space="0" w:color="000000"/>
              <w:left w:val="single" w:sz="4" w:space="0" w:color="000000"/>
              <w:bottom w:val="single" w:sz="4" w:space="0" w:color="000000"/>
              <w:right w:val="single" w:sz="4" w:space="0" w:color="000000"/>
            </w:tcBorders>
          </w:tcPr>
          <w:p w14:paraId="0D13D4C4" w14:textId="77777777" w:rsidR="008F5789" w:rsidRPr="00883EA9" w:rsidRDefault="008F5789" w:rsidP="008F5789">
            <w:pPr>
              <w:spacing w:after="0" w:line="276" w:lineRule="auto"/>
              <w:ind w:left="1" w:hanging="3"/>
              <w:rPr>
                <w:sz w:val="28"/>
                <w:szCs w:val="28"/>
              </w:rPr>
            </w:pPr>
            <w:r w:rsidRPr="00883EA9">
              <w:rPr>
                <w:b/>
                <w:sz w:val="28"/>
                <w:szCs w:val="28"/>
              </w:rPr>
              <w:t>HĐ Chơi – Tập có  chủ  định:</w:t>
            </w:r>
            <w:r w:rsidRPr="00883EA9">
              <w:rPr>
                <w:sz w:val="28"/>
                <w:szCs w:val="28"/>
              </w:rPr>
              <w:t xml:space="preserve"> </w:t>
            </w:r>
          </w:p>
          <w:p w14:paraId="4CD61DCC" w14:textId="77777777" w:rsidR="008F5789" w:rsidRPr="00883EA9" w:rsidRDefault="008F5789" w:rsidP="008F5789">
            <w:pPr>
              <w:spacing w:after="0" w:line="276" w:lineRule="auto"/>
              <w:ind w:left="1" w:hanging="3"/>
              <w:rPr>
                <w:sz w:val="28"/>
                <w:szCs w:val="28"/>
              </w:rPr>
            </w:pPr>
            <w:r w:rsidRPr="00883EA9">
              <w:rPr>
                <w:sz w:val="28"/>
                <w:szCs w:val="28"/>
              </w:rPr>
              <w:t>+ PTVĐ: Tung  bóng lên cao</w:t>
            </w:r>
          </w:p>
          <w:p w14:paraId="4D41F699" w14:textId="77777777" w:rsidR="008F5789" w:rsidRPr="00883EA9" w:rsidRDefault="008F5789" w:rsidP="008F5789">
            <w:pPr>
              <w:spacing w:after="0" w:line="276" w:lineRule="auto"/>
              <w:ind w:left="1" w:hanging="3"/>
              <w:rPr>
                <w:sz w:val="28"/>
                <w:szCs w:val="28"/>
              </w:rPr>
            </w:pPr>
            <w:r w:rsidRPr="00883EA9">
              <w:rPr>
                <w:sz w:val="28"/>
                <w:szCs w:val="28"/>
              </w:rPr>
              <w:t>- TCVĐ; Bóng tròn to.</w:t>
            </w:r>
          </w:p>
        </w:tc>
      </w:tr>
      <w:tr w:rsidR="008F5789" w:rsidRPr="00883EA9" w14:paraId="01C7A412" w14:textId="77777777" w:rsidTr="00902D2E">
        <w:trPr>
          <w:trHeight w:val="1725"/>
        </w:trPr>
        <w:tc>
          <w:tcPr>
            <w:tcW w:w="3150" w:type="dxa"/>
            <w:gridSpan w:val="2"/>
            <w:tcBorders>
              <w:top w:val="single" w:sz="4" w:space="0" w:color="000000"/>
              <w:left w:val="single" w:sz="4" w:space="0" w:color="000000"/>
              <w:bottom w:val="single" w:sz="4" w:space="0" w:color="000000"/>
              <w:right w:val="single" w:sz="4" w:space="0" w:color="000000"/>
            </w:tcBorders>
          </w:tcPr>
          <w:p w14:paraId="2ACF6043" w14:textId="77777777" w:rsidR="008F5789" w:rsidRPr="00883EA9" w:rsidRDefault="008F5789" w:rsidP="008F5789">
            <w:pPr>
              <w:spacing w:after="0" w:line="276" w:lineRule="auto"/>
              <w:ind w:left="1" w:hanging="3"/>
              <w:rPr>
                <w:sz w:val="28"/>
                <w:szCs w:val="28"/>
              </w:rPr>
            </w:pPr>
            <w:r w:rsidRPr="00883EA9">
              <w:rPr>
                <w:b/>
                <w:sz w:val="28"/>
                <w:szCs w:val="28"/>
              </w:rPr>
              <w:t>MT12</w:t>
            </w:r>
            <w:r w:rsidRPr="00883EA9">
              <w:rPr>
                <w:sz w:val="28"/>
                <w:szCs w:val="28"/>
              </w:rPr>
              <w:t>.Trẻ biết phối hợp, chân,cơ thể trong khi bò khi giữ được vật đặt trên lưng.</w:t>
            </w:r>
          </w:p>
        </w:tc>
        <w:tc>
          <w:tcPr>
            <w:tcW w:w="3060" w:type="dxa"/>
            <w:gridSpan w:val="2"/>
            <w:tcBorders>
              <w:top w:val="single" w:sz="4" w:space="0" w:color="000000"/>
              <w:left w:val="single" w:sz="4" w:space="0" w:color="000000"/>
              <w:bottom w:val="single" w:sz="4" w:space="0" w:color="000000"/>
              <w:right w:val="single" w:sz="4" w:space="0" w:color="000000"/>
            </w:tcBorders>
          </w:tcPr>
          <w:p w14:paraId="70ACC0E1" w14:textId="77777777" w:rsidR="008F5789" w:rsidRPr="00883EA9" w:rsidRDefault="008F5789" w:rsidP="008F5789">
            <w:pPr>
              <w:spacing w:after="0" w:line="276" w:lineRule="auto"/>
              <w:ind w:left="1"/>
              <w:jc w:val="both"/>
              <w:rPr>
                <w:sz w:val="28"/>
                <w:szCs w:val="28"/>
              </w:rPr>
            </w:pPr>
            <w:r w:rsidRPr="00883EA9">
              <w:rPr>
                <w:sz w:val="28"/>
                <w:szCs w:val="28"/>
              </w:rPr>
              <w:t>Tập bò,trườn</w:t>
            </w:r>
          </w:p>
          <w:p w14:paraId="2E707013" w14:textId="77777777" w:rsidR="008F5789" w:rsidRPr="00883EA9" w:rsidRDefault="008F5789" w:rsidP="008F5789">
            <w:pPr>
              <w:tabs>
                <w:tab w:val="left" w:pos="242"/>
              </w:tabs>
              <w:spacing w:after="0" w:line="276" w:lineRule="auto"/>
              <w:ind w:left="1" w:hanging="3"/>
              <w:jc w:val="both"/>
              <w:rPr>
                <w:sz w:val="28"/>
                <w:szCs w:val="28"/>
              </w:rPr>
            </w:pPr>
            <w:r w:rsidRPr="00883EA9">
              <w:rPr>
                <w:sz w:val="28"/>
                <w:szCs w:val="28"/>
              </w:rPr>
              <w:t>+Bò chui qua cổng.</w:t>
            </w:r>
          </w:p>
          <w:p w14:paraId="2A8857F4" w14:textId="77777777" w:rsidR="008F5789" w:rsidRPr="00883EA9" w:rsidRDefault="008F5789" w:rsidP="008F5789">
            <w:pPr>
              <w:spacing w:after="0" w:line="276" w:lineRule="auto"/>
              <w:ind w:left="1" w:hanging="3"/>
              <w:rPr>
                <w:sz w:val="28"/>
                <w:szCs w:val="28"/>
              </w:rPr>
            </w:pPr>
          </w:p>
          <w:p w14:paraId="4BA2F751" w14:textId="77777777" w:rsidR="008F5789" w:rsidRPr="00883EA9" w:rsidRDefault="008F5789" w:rsidP="008F5789">
            <w:pPr>
              <w:spacing w:after="0" w:line="276" w:lineRule="auto"/>
              <w:ind w:left="1" w:hanging="3"/>
              <w:rPr>
                <w:sz w:val="28"/>
                <w:szCs w:val="28"/>
              </w:rPr>
            </w:pPr>
          </w:p>
          <w:p w14:paraId="45F6C9CC" w14:textId="77777777" w:rsidR="008F5789" w:rsidRPr="00883EA9" w:rsidRDefault="008F5789" w:rsidP="008F5789">
            <w:pPr>
              <w:spacing w:after="0" w:line="276" w:lineRule="auto"/>
              <w:ind w:left="1" w:hanging="3"/>
              <w:rPr>
                <w:sz w:val="28"/>
                <w:szCs w:val="28"/>
              </w:rPr>
            </w:pPr>
          </w:p>
        </w:tc>
        <w:tc>
          <w:tcPr>
            <w:tcW w:w="3713" w:type="dxa"/>
            <w:tcBorders>
              <w:top w:val="single" w:sz="4" w:space="0" w:color="000000"/>
              <w:left w:val="single" w:sz="4" w:space="0" w:color="000000"/>
              <w:bottom w:val="single" w:sz="4" w:space="0" w:color="000000"/>
              <w:right w:val="single" w:sz="4" w:space="0" w:color="000000"/>
            </w:tcBorders>
          </w:tcPr>
          <w:p w14:paraId="27A87C1D" w14:textId="77777777" w:rsidR="008F5789" w:rsidRPr="00883EA9" w:rsidRDefault="008F5789" w:rsidP="008F5789">
            <w:pPr>
              <w:spacing w:after="0" w:line="276" w:lineRule="auto"/>
              <w:ind w:left="1" w:hanging="3"/>
              <w:rPr>
                <w:b/>
                <w:sz w:val="28"/>
                <w:szCs w:val="28"/>
              </w:rPr>
            </w:pPr>
            <w:r w:rsidRPr="00883EA9">
              <w:rPr>
                <w:b/>
                <w:sz w:val="28"/>
                <w:szCs w:val="28"/>
              </w:rPr>
              <w:t>HĐ Chơi – Tập có chủ định</w:t>
            </w:r>
          </w:p>
          <w:p w14:paraId="05AE38AF" w14:textId="77777777" w:rsidR="008F5789" w:rsidRPr="00883EA9" w:rsidRDefault="008F5789" w:rsidP="008F5789">
            <w:pPr>
              <w:spacing w:after="0" w:line="276" w:lineRule="auto"/>
              <w:ind w:left="1" w:hanging="3"/>
              <w:jc w:val="both"/>
              <w:rPr>
                <w:sz w:val="28"/>
                <w:szCs w:val="28"/>
              </w:rPr>
            </w:pPr>
            <w:r w:rsidRPr="00883EA9">
              <w:rPr>
                <w:sz w:val="28"/>
                <w:szCs w:val="28"/>
              </w:rPr>
              <w:t>- Bò chui qua cổng.</w:t>
            </w:r>
          </w:p>
          <w:p w14:paraId="07C14461" w14:textId="5F600128" w:rsidR="008F5789" w:rsidRPr="00883EA9" w:rsidRDefault="008F5789" w:rsidP="008F5789">
            <w:pPr>
              <w:tabs>
                <w:tab w:val="left" w:pos="2730"/>
              </w:tabs>
              <w:spacing w:after="0" w:line="276" w:lineRule="auto"/>
              <w:ind w:left="1" w:hanging="3"/>
              <w:rPr>
                <w:sz w:val="28"/>
                <w:szCs w:val="28"/>
              </w:rPr>
            </w:pPr>
            <w:r>
              <w:rPr>
                <w:sz w:val="28"/>
                <w:szCs w:val="28"/>
              </w:rPr>
              <w:t>- TCV</w:t>
            </w:r>
            <w:r w:rsidRPr="00883EA9">
              <w:rPr>
                <w:sz w:val="28"/>
                <w:szCs w:val="28"/>
              </w:rPr>
              <w:t xml:space="preserve">Đ: </w:t>
            </w:r>
            <w:r>
              <w:rPr>
                <w:sz w:val="28"/>
                <w:szCs w:val="28"/>
              </w:rPr>
              <w:t>Lăn bóng</w:t>
            </w:r>
          </w:p>
          <w:p w14:paraId="1C68F690" w14:textId="77777777" w:rsidR="008F5789" w:rsidRPr="00883EA9" w:rsidRDefault="008F5789" w:rsidP="008F5789">
            <w:pPr>
              <w:spacing w:after="0" w:line="276" w:lineRule="auto"/>
              <w:ind w:left="1" w:hanging="3"/>
              <w:rPr>
                <w:sz w:val="28"/>
                <w:szCs w:val="28"/>
              </w:rPr>
            </w:pPr>
          </w:p>
        </w:tc>
      </w:tr>
      <w:tr w:rsidR="008F5789" w:rsidRPr="00883EA9" w14:paraId="3A3AAD2F" w14:textId="77777777" w:rsidTr="00902D2E">
        <w:trPr>
          <w:trHeight w:val="585"/>
        </w:trPr>
        <w:tc>
          <w:tcPr>
            <w:tcW w:w="3150" w:type="dxa"/>
            <w:gridSpan w:val="2"/>
            <w:tcBorders>
              <w:top w:val="single" w:sz="4" w:space="0" w:color="000000"/>
              <w:left w:val="single" w:sz="4" w:space="0" w:color="000000"/>
              <w:bottom w:val="single" w:sz="4" w:space="0" w:color="000000"/>
              <w:right w:val="single" w:sz="4" w:space="0" w:color="000000"/>
            </w:tcBorders>
          </w:tcPr>
          <w:p w14:paraId="62EDEB07" w14:textId="77777777" w:rsidR="008F5789" w:rsidRPr="00883EA9" w:rsidRDefault="008F5789" w:rsidP="008F5789">
            <w:pPr>
              <w:spacing w:after="0" w:line="276" w:lineRule="auto"/>
              <w:ind w:left="1" w:hanging="3"/>
              <w:rPr>
                <w:sz w:val="28"/>
                <w:szCs w:val="28"/>
              </w:rPr>
            </w:pPr>
            <w:r w:rsidRPr="00883EA9">
              <w:rPr>
                <w:b/>
                <w:sz w:val="28"/>
                <w:szCs w:val="28"/>
              </w:rPr>
              <w:lastRenderedPageBreak/>
              <w:t>MT13</w:t>
            </w:r>
            <w:r w:rsidRPr="00883EA9">
              <w:rPr>
                <w:sz w:val="28"/>
                <w:szCs w:val="28"/>
              </w:rPr>
              <w:t>.Phối hợp tay, chân, cơ thể trong khi bò để giữ được vật đặt trên lưng.</w:t>
            </w:r>
          </w:p>
        </w:tc>
        <w:tc>
          <w:tcPr>
            <w:tcW w:w="3060" w:type="dxa"/>
            <w:gridSpan w:val="2"/>
            <w:tcBorders>
              <w:top w:val="single" w:sz="4" w:space="0" w:color="000000"/>
              <w:left w:val="single" w:sz="4" w:space="0" w:color="000000"/>
              <w:bottom w:val="single" w:sz="4" w:space="0" w:color="000000"/>
              <w:right w:val="single" w:sz="4" w:space="0" w:color="000000"/>
            </w:tcBorders>
          </w:tcPr>
          <w:p w14:paraId="5C5E56FE" w14:textId="77777777" w:rsidR="008F5789" w:rsidRPr="00883EA9" w:rsidRDefault="008F5789" w:rsidP="008F5789">
            <w:pPr>
              <w:tabs>
                <w:tab w:val="left" w:pos="187"/>
                <w:tab w:val="left" w:pos="1980"/>
              </w:tabs>
              <w:spacing w:after="0" w:line="276" w:lineRule="auto"/>
              <w:ind w:left="1" w:hanging="3"/>
              <w:jc w:val="both"/>
              <w:rPr>
                <w:sz w:val="28"/>
                <w:szCs w:val="28"/>
              </w:rPr>
            </w:pPr>
            <w:r w:rsidRPr="00883EA9">
              <w:rPr>
                <w:sz w:val="28"/>
                <w:szCs w:val="28"/>
              </w:rPr>
              <w:t xml:space="preserve">-Tập bò, trườn: </w:t>
            </w:r>
          </w:p>
          <w:p w14:paraId="2A3C2AE3" w14:textId="77777777" w:rsidR="008F5789" w:rsidRPr="00883EA9" w:rsidRDefault="008F5789" w:rsidP="008F5789">
            <w:pPr>
              <w:tabs>
                <w:tab w:val="left" w:pos="242"/>
              </w:tabs>
              <w:spacing w:after="0" w:line="276" w:lineRule="auto"/>
              <w:ind w:left="1" w:hanging="3"/>
              <w:jc w:val="both"/>
              <w:rPr>
                <w:sz w:val="28"/>
                <w:szCs w:val="28"/>
              </w:rPr>
            </w:pPr>
            <w:r w:rsidRPr="00883EA9">
              <w:rPr>
                <w:sz w:val="28"/>
                <w:szCs w:val="28"/>
              </w:rPr>
              <w:t>+ Nhún bật tại chỗ.</w:t>
            </w:r>
          </w:p>
          <w:p w14:paraId="61460D6C" w14:textId="77777777" w:rsidR="008F5789" w:rsidRPr="00883EA9" w:rsidRDefault="008F5789" w:rsidP="008F5789">
            <w:pPr>
              <w:spacing w:after="0" w:line="276" w:lineRule="auto"/>
              <w:ind w:left="1" w:hanging="3"/>
              <w:rPr>
                <w:sz w:val="28"/>
                <w:szCs w:val="28"/>
              </w:rPr>
            </w:pPr>
            <w:r w:rsidRPr="00883EA9">
              <w:rPr>
                <w:sz w:val="28"/>
                <w:szCs w:val="28"/>
              </w:rPr>
              <w:t>+Bật qua vạch kẻ</w:t>
            </w:r>
          </w:p>
        </w:tc>
        <w:tc>
          <w:tcPr>
            <w:tcW w:w="3713" w:type="dxa"/>
            <w:tcBorders>
              <w:top w:val="single" w:sz="4" w:space="0" w:color="000000"/>
              <w:left w:val="single" w:sz="4" w:space="0" w:color="000000"/>
              <w:bottom w:val="single" w:sz="4" w:space="0" w:color="000000"/>
              <w:right w:val="single" w:sz="4" w:space="0" w:color="000000"/>
            </w:tcBorders>
          </w:tcPr>
          <w:p w14:paraId="577DC299" w14:textId="77777777" w:rsidR="008F5789" w:rsidRPr="00883EA9" w:rsidRDefault="008F5789" w:rsidP="008F5789">
            <w:pPr>
              <w:tabs>
                <w:tab w:val="left" w:pos="3066"/>
              </w:tabs>
              <w:spacing w:after="0" w:line="276" w:lineRule="auto"/>
              <w:ind w:left="1" w:hanging="3"/>
              <w:jc w:val="both"/>
              <w:rPr>
                <w:sz w:val="28"/>
                <w:szCs w:val="28"/>
              </w:rPr>
            </w:pPr>
            <w:r w:rsidRPr="00883EA9">
              <w:rPr>
                <w:sz w:val="28"/>
                <w:szCs w:val="28"/>
              </w:rPr>
              <w:t xml:space="preserve">+ Chơi tập có chủ định: </w:t>
            </w:r>
          </w:p>
          <w:p w14:paraId="0E9F43AC"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Nhún bật tại chỗ.</w:t>
            </w:r>
          </w:p>
          <w:p w14:paraId="0EF3DA08"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xml:space="preserve">+ TCVĐ : Bóng tròn to </w:t>
            </w:r>
          </w:p>
          <w:p w14:paraId="3C000F64"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Bật qua vạch kẻ</w:t>
            </w:r>
          </w:p>
          <w:p w14:paraId="695B48CA" w14:textId="5DCC5FB2" w:rsidR="008F5789" w:rsidRPr="00883EA9" w:rsidRDefault="008F5789" w:rsidP="008F5789">
            <w:pPr>
              <w:tabs>
                <w:tab w:val="left" w:pos="3066"/>
              </w:tabs>
              <w:spacing w:after="0" w:line="276" w:lineRule="auto"/>
              <w:ind w:left="1" w:hanging="3"/>
              <w:rPr>
                <w:sz w:val="28"/>
                <w:szCs w:val="28"/>
              </w:rPr>
            </w:pPr>
            <w:r w:rsidRPr="00883EA9">
              <w:rPr>
                <w:sz w:val="28"/>
                <w:szCs w:val="28"/>
              </w:rPr>
              <w:t xml:space="preserve">+TCVĐ: </w:t>
            </w:r>
            <w:r>
              <w:rPr>
                <w:sz w:val="28"/>
                <w:szCs w:val="28"/>
              </w:rPr>
              <w:t>Lộn cầu vồng</w:t>
            </w:r>
          </w:p>
          <w:p w14:paraId="6E0468F0" w14:textId="77777777" w:rsidR="008F5789" w:rsidRPr="00883EA9" w:rsidRDefault="008F5789" w:rsidP="008F5789">
            <w:pPr>
              <w:spacing w:after="0" w:line="276" w:lineRule="auto"/>
              <w:ind w:left="1" w:hanging="3"/>
              <w:rPr>
                <w:b/>
                <w:sz w:val="28"/>
                <w:szCs w:val="28"/>
              </w:rPr>
            </w:pPr>
            <w:r w:rsidRPr="00883EA9">
              <w:rPr>
                <w:sz w:val="28"/>
                <w:szCs w:val="28"/>
              </w:rPr>
              <w:t>- Mọi lúc mọi nơi</w:t>
            </w:r>
          </w:p>
        </w:tc>
      </w:tr>
      <w:tr w:rsidR="008F5789" w:rsidRPr="00883EA9" w14:paraId="000722F6" w14:textId="77777777" w:rsidTr="00902D2E">
        <w:tc>
          <w:tcPr>
            <w:tcW w:w="9923" w:type="dxa"/>
            <w:gridSpan w:val="5"/>
            <w:tcBorders>
              <w:top w:val="single" w:sz="4" w:space="0" w:color="000000"/>
              <w:left w:val="single" w:sz="4" w:space="0" w:color="000000"/>
              <w:bottom w:val="single" w:sz="4" w:space="0" w:color="000000"/>
              <w:right w:val="single" w:sz="4" w:space="0" w:color="000000"/>
            </w:tcBorders>
          </w:tcPr>
          <w:p w14:paraId="7812B06C" w14:textId="77777777" w:rsidR="008F5789" w:rsidRPr="00883EA9" w:rsidRDefault="008F5789" w:rsidP="008F5789">
            <w:pPr>
              <w:spacing w:after="0" w:line="276" w:lineRule="auto"/>
              <w:ind w:left="1" w:hanging="3"/>
              <w:jc w:val="center"/>
              <w:rPr>
                <w:b/>
                <w:sz w:val="28"/>
                <w:szCs w:val="28"/>
              </w:rPr>
            </w:pPr>
            <w:r w:rsidRPr="00883EA9">
              <w:rPr>
                <w:b/>
                <w:sz w:val="28"/>
                <w:szCs w:val="28"/>
              </w:rPr>
              <w:t>Lĩnh vực phát triển nhận thức</w:t>
            </w:r>
          </w:p>
        </w:tc>
      </w:tr>
      <w:tr w:rsidR="008F5789" w:rsidRPr="00883EA9" w14:paraId="30930210" w14:textId="77777777" w:rsidTr="00902D2E">
        <w:trPr>
          <w:trHeight w:val="390"/>
        </w:trPr>
        <w:tc>
          <w:tcPr>
            <w:tcW w:w="3083" w:type="dxa"/>
            <w:tcBorders>
              <w:top w:val="single" w:sz="4" w:space="0" w:color="000000"/>
              <w:left w:val="single" w:sz="4" w:space="0" w:color="000000"/>
              <w:bottom w:val="single" w:sz="4" w:space="0" w:color="000000"/>
              <w:right w:val="single" w:sz="4" w:space="0" w:color="000000"/>
            </w:tcBorders>
          </w:tcPr>
          <w:p w14:paraId="2CD4F76F" w14:textId="77777777" w:rsidR="008F5789" w:rsidRPr="00883EA9" w:rsidRDefault="008F5789" w:rsidP="008F5789">
            <w:pPr>
              <w:spacing w:after="0" w:line="276" w:lineRule="auto"/>
              <w:ind w:left="1" w:hanging="3"/>
              <w:rPr>
                <w:sz w:val="28"/>
                <w:szCs w:val="28"/>
              </w:rPr>
            </w:pPr>
            <w:r w:rsidRPr="00883EA9">
              <w:rPr>
                <w:b/>
                <w:sz w:val="28"/>
                <w:szCs w:val="28"/>
              </w:rPr>
              <w:t>MT 17</w:t>
            </w:r>
            <w:r w:rsidRPr="00883EA9">
              <w:rPr>
                <w:sz w:val="28"/>
                <w:szCs w:val="28"/>
              </w:rPr>
              <w:t>.Biết chơi bắt chước một số hành động quen thuộc của những người gần gũi.Sử dụng một số đồ dùng, đồ chơi quen thuộc.</w:t>
            </w:r>
          </w:p>
        </w:tc>
        <w:tc>
          <w:tcPr>
            <w:tcW w:w="3060" w:type="dxa"/>
            <w:gridSpan w:val="2"/>
            <w:tcBorders>
              <w:top w:val="single" w:sz="4" w:space="0" w:color="000000"/>
              <w:left w:val="single" w:sz="4" w:space="0" w:color="000000"/>
              <w:bottom w:val="single" w:sz="4" w:space="0" w:color="000000"/>
              <w:right w:val="single" w:sz="4" w:space="0" w:color="000000"/>
            </w:tcBorders>
          </w:tcPr>
          <w:p w14:paraId="01251C6B" w14:textId="77777777" w:rsidR="008F5789" w:rsidRPr="00883EA9" w:rsidRDefault="008F5789" w:rsidP="008F5789">
            <w:pPr>
              <w:tabs>
                <w:tab w:val="left" w:pos="3066"/>
              </w:tabs>
              <w:spacing w:after="0" w:line="276" w:lineRule="auto"/>
              <w:ind w:left="1" w:hanging="3"/>
              <w:jc w:val="center"/>
              <w:rPr>
                <w:sz w:val="28"/>
                <w:szCs w:val="28"/>
              </w:rPr>
            </w:pPr>
            <w:r w:rsidRPr="00883EA9">
              <w:rPr>
                <w:sz w:val="28"/>
                <w:szCs w:val="28"/>
              </w:rPr>
              <w:t>Tên đặc điểm  nổi bật,công dụng và cách sử dụng đồ dùng,đồ chơi quen thuộc</w:t>
            </w:r>
          </w:p>
          <w:p w14:paraId="07BFF3BD" w14:textId="77777777" w:rsidR="008F5789" w:rsidRPr="00883EA9" w:rsidRDefault="008F5789" w:rsidP="008F5789">
            <w:pPr>
              <w:spacing w:after="0" w:line="276" w:lineRule="auto"/>
              <w:ind w:left="1" w:hanging="3"/>
              <w:rPr>
                <w:sz w:val="28"/>
                <w:szCs w:val="28"/>
              </w:rPr>
            </w:pPr>
            <w:r w:rsidRPr="00883EA9">
              <w:rPr>
                <w:sz w:val="28"/>
                <w:szCs w:val="28"/>
              </w:rPr>
              <w:t>Đồ dùng,đồ chơi của bản thân và của nhóm lớp,</w:t>
            </w:r>
          </w:p>
        </w:tc>
        <w:tc>
          <w:tcPr>
            <w:tcW w:w="3780" w:type="dxa"/>
            <w:gridSpan w:val="2"/>
            <w:tcBorders>
              <w:top w:val="single" w:sz="4" w:space="0" w:color="000000"/>
              <w:left w:val="single" w:sz="4" w:space="0" w:color="000000"/>
              <w:bottom w:val="single" w:sz="4" w:space="0" w:color="000000"/>
              <w:right w:val="single" w:sz="4" w:space="0" w:color="000000"/>
            </w:tcBorders>
          </w:tcPr>
          <w:p w14:paraId="69F65C58"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xml:space="preserve">* Chơi tập có chủ định: </w:t>
            </w:r>
          </w:p>
          <w:p w14:paraId="2B419AA3" w14:textId="77777777" w:rsidR="008F5789" w:rsidRPr="00883EA9" w:rsidRDefault="008F5789" w:rsidP="008F5789">
            <w:pPr>
              <w:spacing w:after="0" w:line="276" w:lineRule="auto"/>
              <w:ind w:left="1" w:hanging="3"/>
              <w:rPr>
                <w:b/>
                <w:sz w:val="28"/>
                <w:szCs w:val="28"/>
              </w:rPr>
            </w:pPr>
            <w:r w:rsidRPr="00883EA9">
              <w:rPr>
                <w:b/>
                <w:sz w:val="28"/>
                <w:szCs w:val="28"/>
              </w:rPr>
              <w:t>(NBTN)</w:t>
            </w:r>
          </w:p>
          <w:p w14:paraId="0ED62859"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NBTN: Đất nặn - sáp màu.</w:t>
            </w:r>
          </w:p>
          <w:p w14:paraId="48D69C99"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NBTN: Quả bóng – búp bê.</w:t>
            </w:r>
          </w:p>
          <w:p w14:paraId="6C42713F"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NBTN :Cái quần – cái áo</w:t>
            </w:r>
          </w:p>
          <w:p w14:paraId="4BFF6BA8" w14:textId="77777777" w:rsidR="008F5789" w:rsidRPr="00883EA9" w:rsidRDefault="008F5789" w:rsidP="008F5789">
            <w:pPr>
              <w:tabs>
                <w:tab w:val="left" w:pos="1440"/>
              </w:tabs>
              <w:spacing w:after="0" w:line="276" w:lineRule="auto"/>
              <w:ind w:left="1" w:hanging="3"/>
              <w:rPr>
                <w:b/>
                <w:sz w:val="28"/>
                <w:szCs w:val="28"/>
              </w:rPr>
            </w:pPr>
            <w:r w:rsidRPr="00883EA9">
              <w:rPr>
                <w:sz w:val="28"/>
                <w:szCs w:val="28"/>
              </w:rPr>
              <w:t>NBTN:  Đôi dép – cái mũ</w:t>
            </w:r>
          </w:p>
          <w:p w14:paraId="20D1E9EB" w14:textId="77777777" w:rsidR="008F5789" w:rsidRPr="00883EA9" w:rsidRDefault="008F5789" w:rsidP="008F5789">
            <w:pPr>
              <w:tabs>
                <w:tab w:val="left" w:pos="3066"/>
              </w:tabs>
              <w:spacing w:after="0" w:line="276" w:lineRule="auto"/>
              <w:ind w:left="1" w:hanging="3"/>
              <w:rPr>
                <w:sz w:val="28"/>
                <w:szCs w:val="28"/>
              </w:rPr>
            </w:pPr>
            <w:r w:rsidRPr="00883EA9">
              <w:rPr>
                <w:sz w:val="28"/>
                <w:szCs w:val="28"/>
              </w:rPr>
              <w:t>- Dạo chơi ngoài trời: Quan sát: Cái mũ, đôi dép , bát, thìa, đĩa….</w:t>
            </w:r>
          </w:p>
          <w:p w14:paraId="3007A6B4" w14:textId="77777777" w:rsidR="008F5789" w:rsidRPr="00883EA9" w:rsidRDefault="008F5789" w:rsidP="008F5789">
            <w:pPr>
              <w:spacing w:after="0" w:line="276" w:lineRule="auto"/>
              <w:ind w:left="1" w:hanging="3"/>
              <w:rPr>
                <w:sz w:val="28"/>
                <w:szCs w:val="28"/>
              </w:rPr>
            </w:pPr>
            <w:r w:rsidRPr="00883EA9">
              <w:rPr>
                <w:sz w:val="28"/>
                <w:szCs w:val="28"/>
              </w:rPr>
              <w:t>- Mọi lúc mọi nơi</w:t>
            </w:r>
          </w:p>
        </w:tc>
      </w:tr>
      <w:tr w:rsidR="008F5789" w:rsidRPr="00883EA9" w14:paraId="74DF3F81" w14:textId="77777777" w:rsidTr="00902D2E">
        <w:trPr>
          <w:trHeight w:val="1250"/>
        </w:trPr>
        <w:tc>
          <w:tcPr>
            <w:tcW w:w="3083" w:type="dxa"/>
            <w:tcBorders>
              <w:top w:val="single" w:sz="4" w:space="0" w:color="000000"/>
              <w:left w:val="single" w:sz="4" w:space="0" w:color="000000"/>
              <w:bottom w:val="single" w:sz="4" w:space="0" w:color="000000"/>
              <w:right w:val="single" w:sz="4" w:space="0" w:color="000000"/>
            </w:tcBorders>
          </w:tcPr>
          <w:p w14:paraId="12C2DBE8" w14:textId="77777777" w:rsidR="008F5789" w:rsidRPr="00883EA9" w:rsidRDefault="008F5789" w:rsidP="008F5789">
            <w:pPr>
              <w:spacing w:after="0" w:line="276" w:lineRule="auto"/>
              <w:ind w:left="1" w:hanging="3"/>
              <w:rPr>
                <w:sz w:val="28"/>
                <w:szCs w:val="28"/>
              </w:rPr>
            </w:pPr>
          </w:p>
          <w:p w14:paraId="587B20AE" w14:textId="77777777" w:rsidR="008F5789" w:rsidRPr="00883EA9" w:rsidRDefault="008F5789" w:rsidP="008F5789">
            <w:pPr>
              <w:spacing w:after="0" w:line="276" w:lineRule="auto"/>
              <w:ind w:left="1" w:hanging="3"/>
              <w:rPr>
                <w:sz w:val="28"/>
                <w:szCs w:val="28"/>
              </w:rPr>
            </w:pPr>
            <w:r w:rsidRPr="00883EA9">
              <w:rPr>
                <w:b/>
                <w:sz w:val="28"/>
                <w:szCs w:val="28"/>
              </w:rPr>
              <w:t>MT 18</w:t>
            </w:r>
            <w:r w:rsidRPr="00883EA9">
              <w:rPr>
                <w:sz w:val="28"/>
                <w:szCs w:val="28"/>
              </w:rPr>
              <w:t>. Trẻ nói được tên của bản thân và những người gần gũi khi được hỏi.</w:t>
            </w:r>
          </w:p>
          <w:p w14:paraId="06A1A568" w14:textId="77777777" w:rsidR="008F5789" w:rsidRPr="00883EA9" w:rsidRDefault="008F5789" w:rsidP="008F5789">
            <w:pPr>
              <w:spacing w:after="0" w:line="276" w:lineRule="auto"/>
              <w:ind w:left="1" w:hanging="3"/>
              <w:rPr>
                <w:sz w:val="28"/>
                <w:szCs w:val="28"/>
              </w:rPr>
            </w:pPr>
          </w:p>
        </w:tc>
        <w:tc>
          <w:tcPr>
            <w:tcW w:w="3060" w:type="dxa"/>
            <w:gridSpan w:val="2"/>
            <w:tcBorders>
              <w:top w:val="single" w:sz="4" w:space="0" w:color="000000"/>
              <w:left w:val="single" w:sz="4" w:space="0" w:color="000000"/>
              <w:bottom w:val="single" w:sz="4" w:space="0" w:color="000000"/>
              <w:right w:val="single" w:sz="4" w:space="0" w:color="000000"/>
            </w:tcBorders>
          </w:tcPr>
          <w:p w14:paraId="0253335E" w14:textId="77777777" w:rsidR="008F5789" w:rsidRPr="00883EA9" w:rsidRDefault="008F5789" w:rsidP="008F5789">
            <w:pPr>
              <w:spacing w:after="0" w:line="276" w:lineRule="auto"/>
              <w:ind w:left="1" w:hanging="3"/>
              <w:rPr>
                <w:sz w:val="28"/>
                <w:szCs w:val="28"/>
              </w:rPr>
            </w:pPr>
          </w:p>
          <w:p w14:paraId="4CE6538C" w14:textId="77777777" w:rsidR="008F5789" w:rsidRPr="00883EA9" w:rsidRDefault="008F5789" w:rsidP="008F5789">
            <w:pPr>
              <w:spacing w:after="0" w:line="276" w:lineRule="auto"/>
              <w:ind w:left="1" w:hanging="3"/>
              <w:rPr>
                <w:sz w:val="28"/>
                <w:szCs w:val="28"/>
              </w:rPr>
            </w:pPr>
            <w:r w:rsidRPr="00883EA9">
              <w:rPr>
                <w:sz w:val="28"/>
                <w:szCs w:val="28"/>
              </w:rPr>
              <w:t>- Tên và một số đặc điểm bên ngoài của bạn thân.</w:t>
            </w:r>
          </w:p>
          <w:p w14:paraId="3B1FF6C2" w14:textId="77777777" w:rsidR="008F5789" w:rsidRPr="00883EA9" w:rsidRDefault="008F5789" w:rsidP="008F5789">
            <w:pPr>
              <w:spacing w:after="0" w:line="276" w:lineRule="auto"/>
              <w:ind w:left="1" w:hanging="3"/>
              <w:rPr>
                <w:sz w:val="28"/>
                <w:szCs w:val="28"/>
              </w:rPr>
            </w:pPr>
            <w:r w:rsidRPr="00883EA9">
              <w:rPr>
                <w:sz w:val="28"/>
                <w:szCs w:val="28"/>
              </w:rPr>
              <w:t>- Tên và công việc của những người thân gần gũi trong gia đình.</w:t>
            </w:r>
          </w:p>
          <w:p w14:paraId="544A333D" w14:textId="77777777" w:rsidR="008F5789" w:rsidRPr="00883EA9" w:rsidRDefault="008F5789" w:rsidP="008F5789">
            <w:pPr>
              <w:spacing w:after="0" w:line="276" w:lineRule="auto"/>
              <w:ind w:left="1" w:hanging="3"/>
              <w:rPr>
                <w:sz w:val="28"/>
                <w:szCs w:val="28"/>
              </w:rPr>
            </w:pPr>
            <w:r w:rsidRPr="00883EA9">
              <w:rPr>
                <w:sz w:val="28"/>
                <w:szCs w:val="28"/>
              </w:rPr>
              <w:t>- Tên của cô giáo, các bạn, nhóm/lớp.</w:t>
            </w:r>
          </w:p>
          <w:p w14:paraId="3D9C7EEE" w14:textId="77777777" w:rsidR="008F5789" w:rsidRPr="00883EA9" w:rsidRDefault="008F5789" w:rsidP="008F5789">
            <w:pPr>
              <w:spacing w:after="0" w:line="276" w:lineRule="auto"/>
              <w:ind w:left="1" w:hanging="3"/>
              <w:rPr>
                <w:sz w:val="28"/>
                <w:szCs w:val="28"/>
              </w:rPr>
            </w:pPr>
          </w:p>
        </w:tc>
        <w:tc>
          <w:tcPr>
            <w:tcW w:w="3780" w:type="dxa"/>
            <w:gridSpan w:val="2"/>
            <w:tcBorders>
              <w:top w:val="single" w:sz="4" w:space="0" w:color="000000"/>
              <w:left w:val="single" w:sz="4" w:space="0" w:color="000000"/>
              <w:bottom w:val="single" w:sz="4" w:space="0" w:color="000000"/>
              <w:right w:val="single" w:sz="4" w:space="0" w:color="000000"/>
            </w:tcBorders>
          </w:tcPr>
          <w:p w14:paraId="37BE4D26" w14:textId="77777777" w:rsidR="008F5789" w:rsidRPr="00883EA9" w:rsidRDefault="008F5789" w:rsidP="008F5789">
            <w:pPr>
              <w:spacing w:after="0" w:line="276" w:lineRule="auto"/>
              <w:ind w:left="1" w:hanging="3"/>
              <w:rPr>
                <w:sz w:val="28"/>
                <w:szCs w:val="28"/>
              </w:rPr>
            </w:pPr>
          </w:p>
          <w:p w14:paraId="1AA278BC" w14:textId="77777777" w:rsidR="008F5789" w:rsidRPr="00883EA9" w:rsidRDefault="008F5789" w:rsidP="008F5789">
            <w:pPr>
              <w:spacing w:after="0" w:line="276" w:lineRule="auto"/>
              <w:ind w:left="1" w:hanging="3"/>
              <w:rPr>
                <w:b/>
                <w:sz w:val="28"/>
                <w:szCs w:val="28"/>
              </w:rPr>
            </w:pPr>
            <w:r w:rsidRPr="00883EA9">
              <w:rPr>
                <w:sz w:val="28"/>
                <w:szCs w:val="28"/>
              </w:rPr>
              <w:t xml:space="preserve">- </w:t>
            </w:r>
            <w:r w:rsidRPr="00883EA9">
              <w:rPr>
                <w:b/>
                <w:sz w:val="28"/>
                <w:szCs w:val="28"/>
              </w:rPr>
              <w:t>HĐ Chơi – Tập có  chủ  định:</w:t>
            </w:r>
          </w:p>
          <w:p w14:paraId="65FE742D" w14:textId="77777777" w:rsidR="008F5789" w:rsidRPr="00883EA9" w:rsidRDefault="008F5789" w:rsidP="008F5789">
            <w:pPr>
              <w:spacing w:after="0" w:line="276" w:lineRule="auto"/>
              <w:ind w:left="1" w:hanging="3"/>
              <w:rPr>
                <w:sz w:val="28"/>
                <w:szCs w:val="28"/>
              </w:rPr>
            </w:pPr>
            <w:r w:rsidRPr="00883EA9">
              <w:rPr>
                <w:sz w:val="28"/>
                <w:szCs w:val="28"/>
              </w:rPr>
              <w:t>NBTN:</w:t>
            </w:r>
            <w:r w:rsidRPr="00883EA9">
              <w:rPr>
                <w:b/>
                <w:sz w:val="28"/>
                <w:szCs w:val="28"/>
              </w:rPr>
              <w:t xml:space="preserve"> </w:t>
            </w:r>
            <w:r w:rsidRPr="00883EA9">
              <w:rPr>
                <w:sz w:val="28"/>
                <w:szCs w:val="28"/>
              </w:rPr>
              <w:t xml:space="preserve"> </w:t>
            </w:r>
          </w:p>
          <w:p w14:paraId="6DBBBECF" w14:textId="77777777" w:rsidR="008F5789" w:rsidRPr="00883EA9" w:rsidRDefault="008F5789" w:rsidP="008F5789">
            <w:pPr>
              <w:spacing w:after="0" w:line="276" w:lineRule="auto"/>
              <w:ind w:left="1" w:hanging="3"/>
              <w:rPr>
                <w:sz w:val="28"/>
                <w:szCs w:val="28"/>
              </w:rPr>
            </w:pPr>
            <w:r w:rsidRPr="00883EA9">
              <w:rPr>
                <w:sz w:val="28"/>
                <w:szCs w:val="28"/>
              </w:rPr>
              <w:t xml:space="preserve"> Bạn trai-bạn gái</w:t>
            </w:r>
          </w:p>
          <w:p w14:paraId="5693EA95" w14:textId="77777777" w:rsidR="008F5789" w:rsidRPr="00883EA9" w:rsidRDefault="008F5789" w:rsidP="008F5789">
            <w:pPr>
              <w:spacing w:after="0" w:line="276" w:lineRule="auto"/>
              <w:ind w:left="1" w:hanging="3"/>
              <w:rPr>
                <w:sz w:val="28"/>
                <w:szCs w:val="28"/>
              </w:rPr>
            </w:pPr>
            <w:r w:rsidRPr="00883EA9">
              <w:rPr>
                <w:sz w:val="28"/>
                <w:szCs w:val="28"/>
              </w:rPr>
              <w:t xml:space="preserve">- </w:t>
            </w:r>
            <w:r w:rsidRPr="00883EA9">
              <w:rPr>
                <w:b/>
                <w:sz w:val="28"/>
                <w:szCs w:val="28"/>
              </w:rPr>
              <w:t>Đón, trả  trẻ</w:t>
            </w:r>
            <w:r w:rsidRPr="00883EA9">
              <w:rPr>
                <w:sz w:val="28"/>
                <w:szCs w:val="28"/>
              </w:rPr>
              <w:t>: Giao tiếp với cô và bạn hàng ngày: Cho trẻ nói tên cô giáo trong lớp, tên các bạn trong lớp. Cho trẻ phân biệt bạn trai, bạn gái trong lớp.</w:t>
            </w:r>
          </w:p>
          <w:p w14:paraId="039B38D0" w14:textId="74A9DFAE" w:rsidR="008F5789" w:rsidRPr="00CD1155" w:rsidRDefault="008F5789" w:rsidP="008F5789">
            <w:pPr>
              <w:spacing w:after="0" w:line="276" w:lineRule="auto"/>
              <w:ind w:left="1" w:hanging="3"/>
              <w:rPr>
                <w:sz w:val="28"/>
                <w:szCs w:val="28"/>
                <w:lang w:val="vi-VN"/>
              </w:rPr>
            </w:pPr>
            <w:r w:rsidRPr="00883EA9">
              <w:rPr>
                <w:b/>
                <w:sz w:val="28"/>
                <w:szCs w:val="28"/>
              </w:rPr>
              <w:t xml:space="preserve">- Hoạt động chơi: </w:t>
            </w:r>
            <w:r w:rsidRPr="00883EA9">
              <w:rPr>
                <w:sz w:val="28"/>
                <w:szCs w:val="28"/>
              </w:rPr>
              <w:t>Chơi trò chơi: “Tôi là ai, đoán tên bạn” theo yêu cầu của cô ở hoạt động chiều</w:t>
            </w:r>
            <w:r>
              <w:rPr>
                <w:sz w:val="28"/>
                <w:szCs w:val="28"/>
                <w:lang w:val="vi-VN"/>
              </w:rPr>
              <w:t>.</w:t>
            </w:r>
          </w:p>
        </w:tc>
      </w:tr>
      <w:tr w:rsidR="008F5789" w:rsidRPr="00883EA9" w14:paraId="63FFD71F" w14:textId="77777777" w:rsidTr="00902D2E">
        <w:tc>
          <w:tcPr>
            <w:tcW w:w="3083" w:type="dxa"/>
            <w:tcBorders>
              <w:top w:val="single" w:sz="4" w:space="0" w:color="000000"/>
              <w:left w:val="single" w:sz="4" w:space="0" w:color="000000"/>
              <w:bottom w:val="single" w:sz="4" w:space="0" w:color="000000"/>
              <w:right w:val="single" w:sz="4" w:space="0" w:color="000000"/>
            </w:tcBorders>
          </w:tcPr>
          <w:p w14:paraId="33941DB1" w14:textId="77777777" w:rsidR="008F5789" w:rsidRPr="00883EA9" w:rsidRDefault="008F5789" w:rsidP="008F5789">
            <w:pPr>
              <w:spacing w:after="0" w:line="276" w:lineRule="auto"/>
              <w:ind w:left="1" w:hanging="3"/>
              <w:rPr>
                <w:sz w:val="28"/>
                <w:szCs w:val="28"/>
              </w:rPr>
            </w:pPr>
            <w:r w:rsidRPr="00883EA9">
              <w:rPr>
                <w:b/>
                <w:sz w:val="28"/>
                <w:szCs w:val="28"/>
              </w:rPr>
              <w:t>MT 22</w:t>
            </w:r>
            <w:r w:rsidRPr="00883EA9">
              <w:rPr>
                <w:sz w:val="28"/>
                <w:szCs w:val="28"/>
              </w:rPr>
              <w:t>. Trẻ chỉ hoặc lấy hoặc</w:t>
            </w:r>
          </w:p>
          <w:p w14:paraId="5443E372" w14:textId="77777777" w:rsidR="008F5789" w:rsidRPr="00883EA9" w:rsidRDefault="008F5789" w:rsidP="008F5789">
            <w:pPr>
              <w:spacing w:after="0" w:line="276" w:lineRule="auto"/>
              <w:ind w:left="1" w:hanging="3"/>
              <w:rPr>
                <w:sz w:val="28"/>
                <w:szCs w:val="28"/>
              </w:rPr>
            </w:pPr>
            <w:r w:rsidRPr="00883EA9">
              <w:rPr>
                <w:sz w:val="28"/>
                <w:szCs w:val="28"/>
              </w:rPr>
              <w:t>cất đúng đồ chơi có kích thước</w:t>
            </w:r>
          </w:p>
          <w:p w14:paraId="4B796594" w14:textId="77777777" w:rsidR="008F5789" w:rsidRPr="00883EA9" w:rsidRDefault="008F5789" w:rsidP="008F5789">
            <w:pPr>
              <w:spacing w:after="0" w:line="276" w:lineRule="auto"/>
              <w:ind w:left="1" w:hanging="3"/>
              <w:rPr>
                <w:sz w:val="28"/>
                <w:szCs w:val="28"/>
              </w:rPr>
            </w:pPr>
            <w:r w:rsidRPr="00883EA9">
              <w:rPr>
                <w:sz w:val="28"/>
                <w:szCs w:val="28"/>
              </w:rPr>
              <w:t>to/nhỏ theo yêu cầu.</w:t>
            </w:r>
          </w:p>
        </w:tc>
        <w:tc>
          <w:tcPr>
            <w:tcW w:w="3060" w:type="dxa"/>
            <w:gridSpan w:val="2"/>
            <w:tcBorders>
              <w:top w:val="single" w:sz="4" w:space="0" w:color="000000"/>
              <w:left w:val="single" w:sz="4" w:space="0" w:color="000000"/>
              <w:bottom w:val="single" w:sz="4" w:space="0" w:color="000000"/>
              <w:right w:val="single" w:sz="4" w:space="0" w:color="000000"/>
            </w:tcBorders>
          </w:tcPr>
          <w:p w14:paraId="0B3ABE74" w14:textId="77777777" w:rsidR="008F5789" w:rsidRPr="00883EA9" w:rsidRDefault="008F5789" w:rsidP="008F5789">
            <w:pPr>
              <w:spacing w:after="0" w:line="276" w:lineRule="auto"/>
              <w:ind w:left="1" w:hanging="3"/>
              <w:rPr>
                <w:sz w:val="28"/>
                <w:szCs w:val="28"/>
              </w:rPr>
            </w:pPr>
            <w:r w:rsidRPr="00883EA9">
              <w:rPr>
                <w:sz w:val="28"/>
                <w:szCs w:val="28"/>
              </w:rPr>
              <w:t>* Kích thước (To - nhỏ)</w:t>
            </w:r>
          </w:p>
          <w:p w14:paraId="67A919E4" w14:textId="77777777" w:rsidR="008F5789" w:rsidRPr="00883EA9" w:rsidRDefault="008F5789" w:rsidP="008F5789">
            <w:pPr>
              <w:spacing w:after="0" w:line="276" w:lineRule="auto"/>
              <w:ind w:left="1" w:hanging="3"/>
              <w:rPr>
                <w:sz w:val="28"/>
                <w:szCs w:val="28"/>
              </w:rPr>
            </w:pPr>
            <w:r w:rsidRPr="00883EA9">
              <w:rPr>
                <w:sz w:val="28"/>
                <w:szCs w:val="28"/>
              </w:rPr>
              <w:t>- NBPB:</w:t>
            </w:r>
          </w:p>
          <w:p w14:paraId="5D53310B" w14:textId="77777777" w:rsidR="008F5789" w:rsidRPr="00883EA9" w:rsidRDefault="008F5789" w:rsidP="008F5789">
            <w:pPr>
              <w:spacing w:after="0" w:line="276" w:lineRule="auto"/>
              <w:ind w:left="1" w:hanging="3"/>
              <w:rPr>
                <w:sz w:val="28"/>
                <w:szCs w:val="28"/>
              </w:rPr>
            </w:pPr>
            <w:r w:rsidRPr="00883EA9">
              <w:rPr>
                <w:sz w:val="28"/>
                <w:szCs w:val="28"/>
              </w:rPr>
              <w:t>+ Bóng to - bóng nhỏ</w:t>
            </w:r>
          </w:p>
        </w:tc>
        <w:tc>
          <w:tcPr>
            <w:tcW w:w="3780" w:type="dxa"/>
            <w:gridSpan w:val="2"/>
            <w:tcBorders>
              <w:top w:val="single" w:sz="4" w:space="0" w:color="000000"/>
              <w:left w:val="single" w:sz="4" w:space="0" w:color="000000"/>
              <w:bottom w:val="single" w:sz="4" w:space="0" w:color="000000"/>
              <w:right w:val="single" w:sz="4" w:space="0" w:color="000000"/>
            </w:tcBorders>
          </w:tcPr>
          <w:p w14:paraId="5B8D5E71" w14:textId="77777777" w:rsidR="008F5789" w:rsidRPr="00883EA9" w:rsidRDefault="008F5789" w:rsidP="008F5789">
            <w:pPr>
              <w:spacing w:after="0" w:line="276" w:lineRule="auto"/>
              <w:ind w:left="1" w:hanging="3"/>
              <w:rPr>
                <w:b/>
                <w:sz w:val="28"/>
                <w:szCs w:val="28"/>
              </w:rPr>
            </w:pPr>
            <w:r w:rsidRPr="00883EA9">
              <w:rPr>
                <w:b/>
                <w:sz w:val="28"/>
                <w:szCs w:val="28"/>
              </w:rPr>
              <w:t>- HĐ Chơi – Tập có  chủ  đị nh:</w:t>
            </w:r>
          </w:p>
          <w:p w14:paraId="596D0105" w14:textId="77777777" w:rsidR="008F5789" w:rsidRPr="00883EA9" w:rsidRDefault="008F5789" w:rsidP="008F5789">
            <w:pPr>
              <w:spacing w:after="0" w:line="276" w:lineRule="auto"/>
              <w:ind w:left="1" w:hanging="3"/>
              <w:rPr>
                <w:sz w:val="28"/>
                <w:szCs w:val="28"/>
              </w:rPr>
            </w:pPr>
            <w:r w:rsidRPr="00883EA9">
              <w:rPr>
                <w:sz w:val="28"/>
                <w:szCs w:val="28"/>
              </w:rPr>
              <w:t>- NBPB:</w:t>
            </w:r>
          </w:p>
          <w:p w14:paraId="45CD1334" w14:textId="77777777" w:rsidR="008F5789" w:rsidRPr="00883EA9" w:rsidRDefault="008F5789" w:rsidP="008F5789">
            <w:pPr>
              <w:spacing w:after="0" w:line="276" w:lineRule="auto"/>
              <w:ind w:left="1" w:hanging="3"/>
              <w:rPr>
                <w:b/>
                <w:sz w:val="28"/>
                <w:szCs w:val="28"/>
              </w:rPr>
            </w:pPr>
            <w:r w:rsidRPr="00883EA9">
              <w:rPr>
                <w:sz w:val="28"/>
                <w:szCs w:val="28"/>
              </w:rPr>
              <w:t>+ Bóng to - bóng nhỏ</w:t>
            </w:r>
            <w:r w:rsidRPr="00883EA9">
              <w:rPr>
                <w:b/>
                <w:sz w:val="28"/>
                <w:szCs w:val="28"/>
              </w:rPr>
              <w:t xml:space="preserve"> </w:t>
            </w:r>
          </w:p>
          <w:p w14:paraId="67668B6E" w14:textId="77777777" w:rsidR="008F5789" w:rsidRPr="00883EA9" w:rsidRDefault="008F5789" w:rsidP="008F5789">
            <w:pPr>
              <w:spacing w:after="0" w:line="276" w:lineRule="auto"/>
              <w:ind w:left="1" w:hanging="3"/>
              <w:rPr>
                <w:sz w:val="28"/>
                <w:szCs w:val="28"/>
              </w:rPr>
            </w:pPr>
            <w:r w:rsidRPr="00883EA9">
              <w:rPr>
                <w:b/>
                <w:sz w:val="28"/>
                <w:szCs w:val="28"/>
              </w:rPr>
              <w:t>- HĐ chơi</w:t>
            </w:r>
            <w:r w:rsidRPr="00883EA9">
              <w:rPr>
                <w:sz w:val="28"/>
                <w:szCs w:val="28"/>
              </w:rPr>
              <w:t>: Hoạt động chơi ở góc:  Chơi thao tác vai theo chủ đề: Bán hàng</w:t>
            </w:r>
          </w:p>
        </w:tc>
      </w:tr>
      <w:tr w:rsidR="008F5789" w:rsidRPr="00883EA9" w14:paraId="5A47CD71" w14:textId="77777777" w:rsidTr="00902D2E">
        <w:tc>
          <w:tcPr>
            <w:tcW w:w="9923" w:type="dxa"/>
            <w:gridSpan w:val="5"/>
            <w:tcBorders>
              <w:top w:val="single" w:sz="4" w:space="0" w:color="000000"/>
              <w:left w:val="single" w:sz="4" w:space="0" w:color="000000"/>
              <w:bottom w:val="single" w:sz="4" w:space="0" w:color="000000"/>
              <w:right w:val="single" w:sz="4" w:space="0" w:color="000000"/>
            </w:tcBorders>
          </w:tcPr>
          <w:p w14:paraId="68ECAA22" w14:textId="77777777" w:rsidR="008F5789" w:rsidRPr="00883EA9" w:rsidRDefault="008F5789" w:rsidP="008F5789">
            <w:pPr>
              <w:spacing w:after="0" w:line="276" w:lineRule="auto"/>
              <w:ind w:left="1" w:hanging="3"/>
              <w:jc w:val="center"/>
              <w:rPr>
                <w:b/>
                <w:sz w:val="28"/>
                <w:szCs w:val="28"/>
              </w:rPr>
            </w:pPr>
            <w:r w:rsidRPr="00883EA9">
              <w:rPr>
                <w:b/>
                <w:sz w:val="28"/>
                <w:szCs w:val="28"/>
              </w:rPr>
              <w:t>Lĩnh vực phát triển ngôn ngữ</w:t>
            </w:r>
          </w:p>
        </w:tc>
      </w:tr>
      <w:tr w:rsidR="008F5789" w:rsidRPr="00883EA9" w14:paraId="010D4AE6" w14:textId="77777777" w:rsidTr="00902D2E">
        <w:tc>
          <w:tcPr>
            <w:tcW w:w="3083" w:type="dxa"/>
            <w:tcBorders>
              <w:top w:val="single" w:sz="4" w:space="0" w:color="000000"/>
              <w:left w:val="single" w:sz="4" w:space="0" w:color="000000"/>
              <w:bottom w:val="single" w:sz="4" w:space="0" w:color="000000"/>
              <w:right w:val="single" w:sz="4" w:space="0" w:color="000000"/>
            </w:tcBorders>
          </w:tcPr>
          <w:p w14:paraId="0FA141E5" w14:textId="77777777" w:rsidR="008F5789" w:rsidRPr="00883EA9" w:rsidRDefault="008F5789" w:rsidP="008F5789">
            <w:pPr>
              <w:spacing w:after="0" w:line="276" w:lineRule="auto"/>
              <w:ind w:left="1" w:hanging="3"/>
              <w:rPr>
                <w:sz w:val="28"/>
                <w:szCs w:val="28"/>
              </w:rPr>
            </w:pPr>
            <w:r w:rsidRPr="00883EA9">
              <w:rPr>
                <w:b/>
                <w:sz w:val="28"/>
                <w:szCs w:val="28"/>
              </w:rPr>
              <w:lastRenderedPageBreak/>
              <w:t>MT 29</w:t>
            </w:r>
            <w:r w:rsidRPr="00883EA9">
              <w:rPr>
                <w:sz w:val="28"/>
                <w:szCs w:val="28"/>
              </w:rPr>
              <w:t>. Trẻ hiểu nội dung truyện ngắn đơn giản: trả lời được các câu hỏi về tên truyện, tên và hành động của các nhân vật</w:t>
            </w:r>
          </w:p>
        </w:tc>
        <w:tc>
          <w:tcPr>
            <w:tcW w:w="3060" w:type="dxa"/>
            <w:gridSpan w:val="2"/>
            <w:tcBorders>
              <w:top w:val="single" w:sz="4" w:space="0" w:color="000000"/>
              <w:left w:val="single" w:sz="4" w:space="0" w:color="000000"/>
              <w:bottom w:val="single" w:sz="4" w:space="0" w:color="000000"/>
              <w:right w:val="single" w:sz="4" w:space="0" w:color="000000"/>
            </w:tcBorders>
          </w:tcPr>
          <w:p w14:paraId="38699980" w14:textId="77777777" w:rsidR="008F5789" w:rsidRPr="00883EA9" w:rsidRDefault="008F5789" w:rsidP="008F5789">
            <w:pPr>
              <w:numPr>
                <w:ilvl w:val="0"/>
                <w:numId w:val="2"/>
              </w:numPr>
              <w:spacing w:after="0" w:line="276" w:lineRule="auto"/>
              <w:ind w:left="1" w:hanging="3"/>
              <w:jc w:val="both"/>
              <w:rPr>
                <w:sz w:val="28"/>
                <w:szCs w:val="28"/>
              </w:rPr>
            </w:pPr>
            <w:r w:rsidRPr="00883EA9">
              <w:rPr>
                <w:sz w:val="28"/>
                <w:szCs w:val="28"/>
              </w:rPr>
              <w:t xml:space="preserve">Lắng nghe khi người lớn đọc sách. </w:t>
            </w:r>
          </w:p>
          <w:p w14:paraId="46329CE4" w14:textId="77777777" w:rsidR="008F5789" w:rsidRPr="00883EA9" w:rsidRDefault="008F5789" w:rsidP="008F5789">
            <w:pPr>
              <w:spacing w:after="0" w:line="276" w:lineRule="auto"/>
              <w:ind w:left="1" w:hanging="3"/>
              <w:rPr>
                <w:sz w:val="28"/>
                <w:szCs w:val="28"/>
              </w:rPr>
            </w:pPr>
          </w:p>
        </w:tc>
        <w:tc>
          <w:tcPr>
            <w:tcW w:w="3780" w:type="dxa"/>
            <w:gridSpan w:val="2"/>
            <w:tcBorders>
              <w:top w:val="single" w:sz="4" w:space="0" w:color="000000"/>
              <w:left w:val="single" w:sz="4" w:space="0" w:color="000000"/>
              <w:bottom w:val="single" w:sz="4" w:space="0" w:color="000000"/>
              <w:right w:val="single" w:sz="4" w:space="0" w:color="000000"/>
            </w:tcBorders>
          </w:tcPr>
          <w:p w14:paraId="1EB9A50E" w14:textId="77777777" w:rsidR="008F5789" w:rsidRPr="00883EA9" w:rsidRDefault="008F5789" w:rsidP="008F5789">
            <w:pPr>
              <w:spacing w:after="0" w:line="276" w:lineRule="auto"/>
              <w:ind w:left="1" w:hanging="3"/>
              <w:rPr>
                <w:sz w:val="28"/>
                <w:szCs w:val="28"/>
              </w:rPr>
            </w:pPr>
            <w:r w:rsidRPr="00883EA9">
              <w:rPr>
                <w:b/>
                <w:sz w:val="28"/>
                <w:szCs w:val="28"/>
              </w:rPr>
              <w:t>- HĐ Chơi – Tập có  chủ   định:</w:t>
            </w:r>
            <w:r w:rsidRPr="00883EA9">
              <w:rPr>
                <w:sz w:val="28"/>
                <w:szCs w:val="28"/>
              </w:rPr>
              <w:t xml:space="preserve"> Nghe kể chuyện: </w:t>
            </w:r>
          </w:p>
          <w:p w14:paraId="52FDD5D6" w14:textId="77777777" w:rsidR="008F5789" w:rsidRPr="00883EA9" w:rsidRDefault="008F5789" w:rsidP="008F5789">
            <w:pPr>
              <w:spacing w:after="0" w:line="276" w:lineRule="auto"/>
              <w:ind w:left="1" w:hanging="3"/>
              <w:rPr>
                <w:sz w:val="28"/>
                <w:szCs w:val="28"/>
              </w:rPr>
            </w:pPr>
            <w:r w:rsidRPr="00883EA9">
              <w:rPr>
                <w:b/>
                <w:sz w:val="28"/>
                <w:szCs w:val="28"/>
              </w:rPr>
              <w:t xml:space="preserve">+ </w:t>
            </w:r>
            <w:r w:rsidRPr="00883EA9">
              <w:rPr>
                <w:sz w:val="28"/>
                <w:szCs w:val="28"/>
              </w:rPr>
              <w:t>Đôi bạn nhỏ.</w:t>
            </w:r>
          </w:p>
          <w:p w14:paraId="6F016515" w14:textId="77777777" w:rsidR="008F5789" w:rsidRPr="00883EA9" w:rsidRDefault="008F5789" w:rsidP="008F5789">
            <w:pPr>
              <w:spacing w:after="0" w:line="276" w:lineRule="auto"/>
              <w:ind w:left="1" w:hanging="3"/>
              <w:rPr>
                <w:sz w:val="28"/>
                <w:szCs w:val="28"/>
              </w:rPr>
            </w:pPr>
            <w:r w:rsidRPr="00883EA9">
              <w:rPr>
                <w:sz w:val="28"/>
                <w:szCs w:val="28"/>
              </w:rPr>
              <w:t>+  Chuyện về đôi bạn chó, mèo.</w:t>
            </w:r>
          </w:p>
          <w:p w14:paraId="238FB783" w14:textId="77777777" w:rsidR="008F5789" w:rsidRPr="00883EA9" w:rsidRDefault="008F5789" w:rsidP="008F5789">
            <w:pPr>
              <w:spacing w:after="0" w:line="276" w:lineRule="auto"/>
              <w:ind w:left="1" w:hanging="3"/>
              <w:rPr>
                <w:sz w:val="28"/>
                <w:szCs w:val="28"/>
              </w:rPr>
            </w:pPr>
            <w:r w:rsidRPr="00883EA9">
              <w:rPr>
                <w:sz w:val="28"/>
                <w:szCs w:val="28"/>
              </w:rPr>
              <w:t>+ Chào buổi sáng.</w:t>
            </w:r>
          </w:p>
          <w:p w14:paraId="5B7FF12F" w14:textId="77777777" w:rsidR="008F5789" w:rsidRPr="00883EA9" w:rsidRDefault="008F5789" w:rsidP="008F5789">
            <w:pPr>
              <w:spacing w:after="0" w:line="276" w:lineRule="auto"/>
              <w:ind w:left="1" w:hanging="3"/>
              <w:rPr>
                <w:sz w:val="28"/>
                <w:szCs w:val="28"/>
              </w:rPr>
            </w:pPr>
            <w:r w:rsidRPr="00883EA9">
              <w:rPr>
                <w:sz w:val="28"/>
                <w:szCs w:val="28"/>
              </w:rPr>
              <w:t>+ Sự tích Tết trung thu</w:t>
            </w:r>
          </w:p>
          <w:p w14:paraId="565474AF" w14:textId="77777777" w:rsidR="008F5789" w:rsidRPr="00883EA9" w:rsidRDefault="008F5789" w:rsidP="008F5789">
            <w:pPr>
              <w:spacing w:after="0" w:line="276" w:lineRule="auto"/>
              <w:ind w:left="1" w:hanging="3"/>
              <w:rPr>
                <w:sz w:val="28"/>
                <w:szCs w:val="28"/>
              </w:rPr>
            </w:pPr>
            <w:r w:rsidRPr="00883EA9">
              <w:rPr>
                <w:sz w:val="28"/>
                <w:szCs w:val="28"/>
              </w:rPr>
              <w:t xml:space="preserve">- </w:t>
            </w:r>
            <w:r w:rsidRPr="00883EA9">
              <w:rPr>
                <w:b/>
                <w:sz w:val="28"/>
                <w:szCs w:val="28"/>
              </w:rPr>
              <w:t>HĐ chơi:</w:t>
            </w:r>
            <w:r w:rsidRPr="00883EA9">
              <w:rPr>
                <w:sz w:val="28"/>
                <w:szCs w:val="28"/>
              </w:rPr>
              <w:t xml:space="preserve"> Nghe câu chuyện về trường, lớp mầm non: Đôi bạn tốt, ai tài giỏi hơn ở hoạt động chiều</w:t>
            </w:r>
          </w:p>
        </w:tc>
      </w:tr>
      <w:tr w:rsidR="008F5789" w:rsidRPr="00883EA9" w14:paraId="6C39F405" w14:textId="77777777" w:rsidTr="00902D2E">
        <w:tc>
          <w:tcPr>
            <w:tcW w:w="3083" w:type="dxa"/>
            <w:tcBorders>
              <w:top w:val="single" w:sz="4" w:space="0" w:color="000000"/>
              <w:left w:val="single" w:sz="4" w:space="0" w:color="000000"/>
              <w:bottom w:val="single" w:sz="4" w:space="0" w:color="000000"/>
              <w:right w:val="single" w:sz="4" w:space="0" w:color="000000"/>
            </w:tcBorders>
          </w:tcPr>
          <w:p w14:paraId="75FF0D8D" w14:textId="77777777" w:rsidR="008F5789" w:rsidRPr="00883EA9" w:rsidRDefault="008F5789" w:rsidP="008F5789">
            <w:pPr>
              <w:spacing w:after="0" w:line="276" w:lineRule="auto"/>
              <w:ind w:left="1" w:hanging="3"/>
              <w:rPr>
                <w:sz w:val="28"/>
                <w:szCs w:val="28"/>
              </w:rPr>
            </w:pPr>
            <w:r w:rsidRPr="00883EA9">
              <w:rPr>
                <w:b/>
                <w:sz w:val="28"/>
                <w:szCs w:val="28"/>
              </w:rPr>
              <w:t>MT 31</w:t>
            </w:r>
            <w:r w:rsidRPr="00883EA9">
              <w:rPr>
                <w:sz w:val="28"/>
                <w:szCs w:val="28"/>
              </w:rPr>
              <w:t>. Trẻ đọc  được bài thơ, ca dao, đồng dao với sự giúp đỡ của cô giáo.</w:t>
            </w:r>
          </w:p>
        </w:tc>
        <w:tc>
          <w:tcPr>
            <w:tcW w:w="3060" w:type="dxa"/>
            <w:gridSpan w:val="2"/>
            <w:tcBorders>
              <w:top w:val="single" w:sz="4" w:space="0" w:color="000000"/>
              <w:left w:val="single" w:sz="4" w:space="0" w:color="000000"/>
              <w:bottom w:val="single" w:sz="4" w:space="0" w:color="000000"/>
              <w:right w:val="single" w:sz="4" w:space="0" w:color="000000"/>
            </w:tcBorders>
          </w:tcPr>
          <w:p w14:paraId="54B7DCAC" w14:textId="77777777" w:rsidR="008F5789" w:rsidRPr="00883EA9" w:rsidRDefault="008F5789" w:rsidP="008F5789">
            <w:pPr>
              <w:spacing w:after="0" w:line="276" w:lineRule="auto"/>
              <w:ind w:left="1" w:hanging="3"/>
              <w:rPr>
                <w:sz w:val="28"/>
                <w:szCs w:val="28"/>
              </w:rPr>
            </w:pPr>
            <w:r w:rsidRPr="00883EA9">
              <w:rPr>
                <w:sz w:val="28"/>
                <w:szCs w:val="28"/>
              </w:rPr>
              <w:t>- Đọc các đoạn thơ, bài thơ ngắn có câu 3-4 tiếng.</w:t>
            </w:r>
          </w:p>
        </w:tc>
        <w:tc>
          <w:tcPr>
            <w:tcW w:w="3780" w:type="dxa"/>
            <w:gridSpan w:val="2"/>
            <w:tcBorders>
              <w:top w:val="single" w:sz="4" w:space="0" w:color="000000"/>
              <w:left w:val="single" w:sz="4" w:space="0" w:color="000000"/>
              <w:bottom w:val="single" w:sz="4" w:space="0" w:color="000000"/>
              <w:right w:val="single" w:sz="4" w:space="0" w:color="000000"/>
            </w:tcBorders>
          </w:tcPr>
          <w:p w14:paraId="2C99A101" w14:textId="77777777" w:rsidR="008F5789" w:rsidRPr="00883EA9" w:rsidRDefault="008F5789" w:rsidP="008F5789">
            <w:pPr>
              <w:spacing w:after="0" w:line="276" w:lineRule="auto"/>
              <w:ind w:left="1" w:hanging="3"/>
              <w:rPr>
                <w:sz w:val="28"/>
                <w:szCs w:val="28"/>
              </w:rPr>
            </w:pPr>
            <w:r w:rsidRPr="00883EA9">
              <w:rPr>
                <w:b/>
                <w:sz w:val="28"/>
                <w:szCs w:val="28"/>
              </w:rPr>
              <w:t xml:space="preserve">- HĐ Chơi – Tập có  chủ  định: </w:t>
            </w:r>
            <w:r w:rsidRPr="00883EA9">
              <w:rPr>
                <w:sz w:val="28"/>
                <w:szCs w:val="28"/>
              </w:rPr>
              <w:t>Đọc bài thơ:</w:t>
            </w:r>
          </w:p>
          <w:p w14:paraId="1CC27A22" w14:textId="77777777" w:rsidR="008F5789" w:rsidRPr="00883EA9" w:rsidRDefault="008F5789" w:rsidP="008F5789">
            <w:pPr>
              <w:spacing w:after="0" w:line="276" w:lineRule="auto"/>
              <w:ind w:left="1" w:hanging="3"/>
              <w:rPr>
                <w:sz w:val="28"/>
                <w:szCs w:val="28"/>
              </w:rPr>
            </w:pPr>
            <w:r w:rsidRPr="00883EA9">
              <w:rPr>
                <w:sz w:val="28"/>
                <w:szCs w:val="28"/>
              </w:rPr>
              <w:t>+ Đi dép</w:t>
            </w:r>
          </w:p>
          <w:p w14:paraId="6BD42ADD" w14:textId="77777777" w:rsidR="008F5789" w:rsidRPr="00883EA9" w:rsidRDefault="008F5789" w:rsidP="008F5789">
            <w:pPr>
              <w:spacing w:after="0" w:line="276" w:lineRule="auto"/>
              <w:ind w:left="1" w:hanging="3"/>
              <w:rPr>
                <w:sz w:val="28"/>
                <w:szCs w:val="28"/>
              </w:rPr>
            </w:pPr>
            <w:r w:rsidRPr="00883EA9">
              <w:rPr>
                <w:sz w:val="28"/>
                <w:szCs w:val="28"/>
              </w:rPr>
              <w:t>+  Bạn mới</w:t>
            </w:r>
          </w:p>
          <w:p w14:paraId="457D492F" w14:textId="77777777" w:rsidR="008F5789" w:rsidRPr="00883EA9" w:rsidRDefault="008F5789" w:rsidP="008F5789">
            <w:pPr>
              <w:spacing w:after="0" w:line="276" w:lineRule="auto"/>
              <w:ind w:left="1" w:hanging="3"/>
              <w:rPr>
                <w:sz w:val="28"/>
                <w:szCs w:val="28"/>
              </w:rPr>
            </w:pPr>
            <w:r w:rsidRPr="00883EA9">
              <w:rPr>
                <w:sz w:val="28"/>
                <w:szCs w:val="28"/>
              </w:rPr>
              <w:t>+ Miệng xinh</w:t>
            </w:r>
          </w:p>
          <w:p w14:paraId="726D754D" w14:textId="77777777" w:rsidR="008F5789" w:rsidRPr="00883EA9" w:rsidRDefault="008F5789" w:rsidP="008F5789">
            <w:pPr>
              <w:spacing w:after="0" w:line="276" w:lineRule="auto"/>
              <w:ind w:left="1" w:hanging="3"/>
              <w:rPr>
                <w:sz w:val="28"/>
                <w:szCs w:val="28"/>
              </w:rPr>
            </w:pPr>
            <w:r w:rsidRPr="00883EA9">
              <w:rPr>
                <w:sz w:val="28"/>
                <w:szCs w:val="28"/>
              </w:rPr>
              <w:t xml:space="preserve">- </w:t>
            </w:r>
            <w:r w:rsidRPr="00883EA9">
              <w:rPr>
                <w:b/>
                <w:sz w:val="28"/>
                <w:szCs w:val="28"/>
              </w:rPr>
              <w:t>HĐ chơi:</w:t>
            </w:r>
            <w:r w:rsidRPr="00883EA9">
              <w:rPr>
                <w:sz w:val="28"/>
                <w:szCs w:val="28"/>
              </w:rPr>
              <w:t xml:space="preserve"> Nghe bài thơ về trường, lớp mầm non: Bé đi nhà trẻ, giờ ăn ở mọi lúc mọi nơi cho trẻ đọc đồng giao.chi chi chành chành.</w:t>
            </w:r>
          </w:p>
        </w:tc>
      </w:tr>
      <w:tr w:rsidR="008F5789" w:rsidRPr="00883EA9" w14:paraId="46427BCF" w14:textId="77777777" w:rsidTr="00902D2E">
        <w:tc>
          <w:tcPr>
            <w:tcW w:w="9923" w:type="dxa"/>
            <w:gridSpan w:val="5"/>
            <w:tcBorders>
              <w:top w:val="single" w:sz="4" w:space="0" w:color="000000"/>
              <w:left w:val="single" w:sz="4" w:space="0" w:color="000000"/>
              <w:bottom w:val="single" w:sz="4" w:space="0" w:color="000000"/>
              <w:right w:val="single" w:sz="4" w:space="0" w:color="000000"/>
            </w:tcBorders>
          </w:tcPr>
          <w:p w14:paraId="06535723" w14:textId="77777777" w:rsidR="008F5789" w:rsidRPr="00883EA9" w:rsidRDefault="008F5789" w:rsidP="008F5789">
            <w:pPr>
              <w:spacing w:after="0" w:line="276" w:lineRule="auto"/>
              <w:ind w:left="1" w:hanging="3"/>
              <w:jc w:val="center"/>
              <w:rPr>
                <w:sz w:val="28"/>
                <w:szCs w:val="28"/>
              </w:rPr>
            </w:pPr>
            <w:r w:rsidRPr="00883EA9">
              <w:rPr>
                <w:b/>
                <w:sz w:val="28"/>
                <w:szCs w:val="28"/>
              </w:rPr>
              <w:t>Lĩnh vực phát triển tình cảm, kỹ năng xã hội và thẩm</w:t>
            </w:r>
            <w:r w:rsidRPr="00883EA9">
              <w:rPr>
                <w:sz w:val="28"/>
                <w:szCs w:val="28"/>
              </w:rPr>
              <w:t xml:space="preserve"> </w:t>
            </w:r>
            <w:r w:rsidRPr="00883EA9">
              <w:rPr>
                <w:b/>
                <w:sz w:val="28"/>
                <w:szCs w:val="28"/>
              </w:rPr>
              <w:t>mỹ</w:t>
            </w:r>
          </w:p>
        </w:tc>
      </w:tr>
      <w:tr w:rsidR="008F5789" w:rsidRPr="00883EA9" w14:paraId="6844384A" w14:textId="77777777" w:rsidTr="00902D2E">
        <w:trPr>
          <w:trHeight w:val="465"/>
        </w:trPr>
        <w:tc>
          <w:tcPr>
            <w:tcW w:w="3083" w:type="dxa"/>
            <w:tcBorders>
              <w:top w:val="single" w:sz="4" w:space="0" w:color="000000"/>
              <w:left w:val="single" w:sz="4" w:space="0" w:color="000000"/>
              <w:bottom w:val="single" w:sz="4" w:space="0" w:color="000000"/>
              <w:right w:val="single" w:sz="4" w:space="0" w:color="000000"/>
            </w:tcBorders>
          </w:tcPr>
          <w:p w14:paraId="7F948079" w14:textId="77777777" w:rsidR="008F5789" w:rsidRPr="00883EA9" w:rsidRDefault="008F5789" w:rsidP="008F5789">
            <w:pPr>
              <w:spacing w:after="0" w:line="276" w:lineRule="auto"/>
              <w:ind w:left="1" w:hanging="3"/>
              <w:rPr>
                <w:sz w:val="28"/>
                <w:szCs w:val="28"/>
              </w:rPr>
            </w:pPr>
            <w:r w:rsidRPr="00883EA9">
              <w:rPr>
                <w:b/>
                <w:sz w:val="28"/>
                <w:szCs w:val="28"/>
              </w:rPr>
              <w:t>MT 36</w:t>
            </w:r>
            <w:r w:rsidRPr="00883EA9">
              <w:rPr>
                <w:sz w:val="28"/>
                <w:szCs w:val="28"/>
              </w:rPr>
              <w:t>: Trẻ thể hiện điều mình thích và không thích</w:t>
            </w:r>
          </w:p>
          <w:p w14:paraId="7F119EB6" w14:textId="77777777" w:rsidR="008F5789" w:rsidRPr="00883EA9" w:rsidRDefault="008F5789" w:rsidP="008F5789">
            <w:pPr>
              <w:spacing w:after="0" w:line="276" w:lineRule="auto"/>
              <w:ind w:left="1" w:hanging="3"/>
              <w:rPr>
                <w:sz w:val="28"/>
                <w:szCs w:val="28"/>
              </w:rPr>
            </w:pPr>
          </w:p>
        </w:tc>
        <w:tc>
          <w:tcPr>
            <w:tcW w:w="3060" w:type="dxa"/>
            <w:gridSpan w:val="2"/>
            <w:tcBorders>
              <w:top w:val="single" w:sz="4" w:space="0" w:color="000000"/>
              <w:left w:val="single" w:sz="4" w:space="0" w:color="000000"/>
              <w:bottom w:val="single" w:sz="4" w:space="0" w:color="000000"/>
              <w:right w:val="single" w:sz="4" w:space="0" w:color="000000"/>
            </w:tcBorders>
          </w:tcPr>
          <w:p w14:paraId="62029697" w14:textId="77777777" w:rsidR="008F5789" w:rsidRPr="00883EA9" w:rsidRDefault="008F5789" w:rsidP="008F5789">
            <w:pPr>
              <w:spacing w:after="0" w:line="276" w:lineRule="auto"/>
              <w:ind w:left="-1"/>
              <w:rPr>
                <w:sz w:val="28"/>
                <w:szCs w:val="28"/>
              </w:rPr>
            </w:pPr>
            <w:r w:rsidRPr="00883EA9">
              <w:rPr>
                <w:sz w:val="28"/>
                <w:szCs w:val="28"/>
              </w:rPr>
              <w:t>Nhận biết một số đồ dùng , đồ chơi yêu thích của mình</w:t>
            </w:r>
          </w:p>
        </w:tc>
        <w:tc>
          <w:tcPr>
            <w:tcW w:w="3780" w:type="dxa"/>
            <w:gridSpan w:val="2"/>
            <w:tcBorders>
              <w:top w:val="single" w:sz="4" w:space="0" w:color="000000"/>
              <w:left w:val="single" w:sz="4" w:space="0" w:color="000000"/>
              <w:bottom w:val="single" w:sz="4" w:space="0" w:color="000000"/>
              <w:right w:val="single" w:sz="4" w:space="0" w:color="000000"/>
            </w:tcBorders>
          </w:tcPr>
          <w:p w14:paraId="1857FD0B" w14:textId="77777777" w:rsidR="008F5789" w:rsidRPr="00883EA9" w:rsidRDefault="008F5789" w:rsidP="008F5789">
            <w:pPr>
              <w:spacing w:after="0" w:line="276" w:lineRule="auto"/>
              <w:ind w:left="1" w:hanging="3"/>
              <w:rPr>
                <w:sz w:val="28"/>
                <w:szCs w:val="28"/>
              </w:rPr>
            </w:pPr>
          </w:p>
          <w:p w14:paraId="02934ED7" w14:textId="77777777" w:rsidR="008F5789" w:rsidRPr="00883EA9" w:rsidRDefault="008F5789" w:rsidP="008F5789">
            <w:pPr>
              <w:spacing w:after="0" w:line="276" w:lineRule="auto"/>
              <w:ind w:left="1" w:hanging="3"/>
              <w:rPr>
                <w:sz w:val="28"/>
                <w:szCs w:val="28"/>
              </w:rPr>
            </w:pPr>
            <w:r w:rsidRPr="00883EA9">
              <w:rPr>
                <w:sz w:val="28"/>
                <w:szCs w:val="28"/>
              </w:rPr>
              <w:t>Mọi lúc mọi nơi</w:t>
            </w:r>
          </w:p>
        </w:tc>
      </w:tr>
      <w:tr w:rsidR="008F5789" w:rsidRPr="00883EA9" w14:paraId="3CFDDBB2" w14:textId="77777777" w:rsidTr="00902D2E">
        <w:trPr>
          <w:trHeight w:val="2415"/>
        </w:trPr>
        <w:tc>
          <w:tcPr>
            <w:tcW w:w="3083" w:type="dxa"/>
            <w:tcBorders>
              <w:top w:val="single" w:sz="4" w:space="0" w:color="000000"/>
              <w:left w:val="single" w:sz="4" w:space="0" w:color="000000"/>
              <w:bottom w:val="single" w:sz="4" w:space="0" w:color="000000"/>
              <w:right w:val="single" w:sz="4" w:space="0" w:color="000000"/>
            </w:tcBorders>
          </w:tcPr>
          <w:p w14:paraId="1C3052D8" w14:textId="77777777" w:rsidR="008F5789" w:rsidRPr="00883EA9" w:rsidRDefault="008F5789" w:rsidP="008F5789">
            <w:pPr>
              <w:spacing w:after="0" w:line="276" w:lineRule="auto"/>
              <w:ind w:left="1" w:hanging="3"/>
              <w:rPr>
                <w:sz w:val="28"/>
                <w:szCs w:val="28"/>
              </w:rPr>
            </w:pPr>
            <w:r w:rsidRPr="00883EA9">
              <w:rPr>
                <w:b/>
                <w:sz w:val="28"/>
                <w:szCs w:val="28"/>
              </w:rPr>
              <w:t>MT 39</w:t>
            </w:r>
            <w:r w:rsidRPr="00883EA9">
              <w:rPr>
                <w:sz w:val="28"/>
                <w:szCs w:val="28"/>
              </w:rPr>
              <w:t>. Trẻ biểu lộ cảm xúc:</w:t>
            </w:r>
          </w:p>
          <w:p w14:paraId="04E6D86D" w14:textId="77777777" w:rsidR="008F5789" w:rsidRPr="00883EA9" w:rsidRDefault="008F5789" w:rsidP="008F5789">
            <w:pPr>
              <w:spacing w:after="0" w:line="276" w:lineRule="auto"/>
              <w:ind w:left="1" w:hanging="3"/>
              <w:rPr>
                <w:sz w:val="28"/>
                <w:szCs w:val="28"/>
              </w:rPr>
            </w:pPr>
            <w:r w:rsidRPr="00883EA9">
              <w:rPr>
                <w:sz w:val="28"/>
                <w:szCs w:val="28"/>
              </w:rPr>
              <w:t>Vui, buồn, sợ hãi qua nét mặt,</w:t>
            </w:r>
          </w:p>
          <w:p w14:paraId="27098AAB" w14:textId="77777777" w:rsidR="008F5789" w:rsidRPr="00883EA9" w:rsidRDefault="008F5789" w:rsidP="008F5789">
            <w:pPr>
              <w:spacing w:after="0" w:line="276" w:lineRule="auto"/>
              <w:ind w:left="1" w:hanging="3"/>
              <w:rPr>
                <w:sz w:val="28"/>
                <w:szCs w:val="28"/>
              </w:rPr>
            </w:pPr>
            <w:r w:rsidRPr="00883EA9">
              <w:rPr>
                <w:sz w:val="28"/>
                <w:szCs w:val="28"/>
              </w:rPr>
              <w:t>cử chỉ</w:t>
            </w:r>
          </w:p>
        </w:tc>
        <w:tc>
          <w:tcPr>
            <w:tcW w:w="3060" w:type="dxa"/>
            <w:gridSpan w:val="2"/>
            <w:tcBorders>
              <w:top w:val="single" w:sz="4" w:space="0" w:color="000000"/>
              <w:left w:val="single" w:sz="4" w:space="0" w:color="000000"/>
              <w:bottom w:val="single" w:sz="4" w:space="0" w:color="000000"/>
              <w:right w:val="single" w:sz="4" w:space="0" w:color="000000"/>
            </w:tcBorders>
          </w:tcPr>
          <w:p w14:paraId="34197706" w14:textId="77777777" w:rsidR="008F5789" w:rsidRPr="00883EA9" w:rsidRDefault="008F5789" w:rsidP="008F5789">
            <w:pPr>
              <w:spacing w:after="0" w:line="276" w:lineRule="auto"/>
              <w:ind w:left="1" w:hanging="3"/>
              <w:rPr>
                <w:sz w:val="28"/>
                <w:szCs w:val="28"/>
              </w:rPr>
            </w:pPr>
            <w:r w:rsidRPr="00883EA9">
              <w:rPr>
                <w:sz w:val="28"/>
                <w:szCs w:val="28"/>
              </w:rPr>
              <w:t>Thể hiện một số trạng thái cảm xúc: Vui, buồn,</w:t>
            </w:r>
          </w:p>
          <w:p w14:paraId="4FF7DDCC" w14:textId="77777777" w:rsidR="008F5789" w:rsidRPr="00883EA9" w:rsidRDefault="008F5789" w:rsidP="008F5789">
            <w:pPr>
              <w:spacing w:after="0" w:line="276" w:lineRule="auto"/>
              <w:ind w:left="1" w:hanging="3"/>
              <w:rPr>
                <w:sz w:val="28"/>
                <w:szCs w:val="28"/>
              </w:rPr>
            </w:pPr>
            <w:r w:rsidRPr="00883EA9">
              <w:rPr>
                <w:sz w:val="28"/>
                <w:szCs w:val="28"/>
              </w:rPr>
              <w:t>sợ hãi, tức giận…qua giao tiếp và các hoạt động</w:t>
            </w:r>
          </w:p>
          <w:p w14:paraId="7304B2EC" w14:textId="77777777" w:rsidR="008F5789" w:rsidRPr="00883EA9" w:rsidRDefault="008F5789" w:rsidP="008F5789">
            <w:pPr>
              <w:spacing w:after="0" w:line="276" w:lineRule="auto"/>
              <w:ind w:left="1" w:hanging="3"/>
              <w:rPr>
                <w:sz w:val="28"/>
                <w:szCs w:val="28"/>
              </w:rPr>
            </w:pPr>
            <w:r w:rsidRPr="00883EA9">
              <w:rPr>
                <w:sz w:val="28"/>
                <w:szCs w:val="28"/>
              </w:rPr>
              <w:t>hàng ngày</w:t>
            </w:r>
          </w:p>
        </w:tc>
        <w:tc>
          <w:tcPr>
            <w:tcW w:w="3780" w:type="dxa"/>
            <w:gridSpan w:val="2"/>
            <w:tcBorders>
              <w:top w:val="single" w:sz="4" w:space="0" w:color="000000"/>
              <w:left w:val="single" w:sz="4" w:space="0" w:color="000000"/>
              <w:bottom w:val="single" w:sz="4" w:space="0" w:color="000000"/>
              <w:right w:val="single" w:sz="4" w:space="0" w:color="000000"/>
            </w:tcBorders>
          </w:tcPr>
          <w:p w14:paraId="16510372" w14:textId="77777777" w:rsidR="008F5789" w:rsidRPr="00883EA9" w:rsidRDefault="008F5789" w:rsidP="008F5789">
            <w:pPr>
              <w:spacing w:after="0" w:line="276" w:lineRule="auto"/>
              <w:ind w:left="1" w:hanging="3"/>
              <w:rPr>
                <w:sz w:val="28"/>
                <w:szCs w:val="28"/>
              </w:rPr>
            </w:pPr>
            <w:r w:rsidRPr="00883EA9">
              <w:rPr>
                <w:sz w:val="28"/>
                <w:szCs w:val="28"/>
              </w:rPr>
              <w:t>- Mọi lúc mọi nơi.</w:t>
            </w:r>
          </w:p>
        </w:tc>
      </w:tr>
      <w:tr w:rsidR="005E5396" w:rsidRPr="00883EA9" w14:paraId="122E84CD" w14:textId="77777777" w:rsidTr="005E5396">
        <w:trPr>
          <w:trHeight w:val="1457"/>
        </w:trPr>
        <w:tc>
          <w:tcPr>
            <w:tcW w:w="3083" w:type="dxa"/>
            <w:tcBorders>
              <w:top w:val="single" w:sz="4" w:space="0" w:color="000000"/>
              <w:left w:val="single" w:sz="4" w:space="0" w:color="000000"/>
              <w:bottom w:val="single" w:sz="4" w:space="0" w:color="000000"/>
              <w:right w:val="single" w:sz="4" w:space="0" w:color="000000"/>
            </w:tcBorders>
          </w:tcPr>
          <w:p w14:paraId="4254DA92" w14:textId="7F91E231" w:rsidR="005E5396" w:rsidRPr="00883EA9" w:rsidRDefault="005E5396" w:rsidP="005E5396">
            <w:pPr>
              <w:spacing w:after="0" w:line="276" w:lineRule="auto"/>
              <w:ind w:left="1" w:hanging="3"/>
              <w:rPr>
                <w:b/>
                <w:sz w:val="28"/>
                <w:szCs w:val="28"/>
              </w:rPr>
            </w:pPr>
            <w:r w:rsidRPr="00F32D4A">
              <w:rPr>
                <w:b/>
                <w:color w:val="000000" w:themeColor="text1"/>
                <w:sz w:val="28"/>
                <w:szCs w:val="28"/>
              </w:rPr>
              <w:t>MT42</w:t>
            </w:r>
            <w:r w:rsidRPr="00F32D4A">
              <w:rPr>
                <w:color w:val="000000" w:themeColor="text1"/>
                <w:sz w:val="28"/>
                <w:szCs w:val="28"/>
              </w:rPr>
              <w:t>. Trẻ thể hiện một số hành vi xã hội đơn giản qua trò chơi giả bộ</w:t>
            </w:r>
          </w:p>
        </w:tc>
        <w:tc>
          <w:tcPr>
            <w:tcW w:w="3060" w:type="dxa"/>
            <w:gridSpan w:val="2"/>
            <w:tcBorders>
              <w:top w:val="single" w:sz="4" w:space="0" w:color="000000"/>
              <w:left w:val="single" w:sz="4" w:space="0" w:color="000000"/>
              <w:bottom w:val="single" w:sz="4" w:space="0" w:color="000000"/>
              <w:right w:val="single" w:sz="4" w:space="0" w:color="000000"/>
            </w:tcBorders>
          </w:tcPr>
          <w:p w14:paraId="1A9F7694" w14:textId="77777777" w:rsidR="005E5396" w:rsidRDefault="005E5396" w:rsidP="005E5396">
            <w:pPr>
              <w:spacing w:after="0" w:line="240" w:lineRule="auto"/>
              <w:rPr>
                <w:color w:val="000000" w:themeColor="text1"/>
                <w:sz w:val="28"/>
                <w:szCs w:val="28"/>
              </w:rPr>
            </w:pPr>
            <w:r w:rsidRPr="00F32D4A">
              <w:rPr>
                <w:color w:val="000000" w:themeColor="text1"/>
                <w:sz w:val="28"/>
                <w:szCs w:val="28"/>
              </w:rPr>
              <w:t xml:space="preserve">Tập sử dụng đồ dùng, đồ chơi </w:t>
            </w:r>
          </w:p>
          <w:p w14:paraId="4C51E9F5" w14:textId="7294BA25" w:rsidR="005E5396" w:rsidRPr="00883EA9" w:rsidRDefault="005E5396" w:rsidP="005E5396">
            <w:pPr>
              <w:spacing w:after="0" w:line="276" w:lineRule="auto"/>
              <w:ind w:left="1" w:hanging="3"/>
              <w:rPr>
                <w:sz w:val="28"/>
                <w:szCs w:val="28"/>
              </w:rPr>
            </w:pPr>
            <w:r w:rsidRPr="0078404E">
              <w:rPr>
                <w:color w:val="FF0000"/>
                <w:sz w:val="28"/>
                <w:szCs w:val="28"/>
              </w:rPr>
              <w:t xml:space="preserve">- </w:t>
            </w:r>
            <w:r w:rsidRPr="0078404E">
              <w:rPr>
                <w:b/>
                <w:color w:val="FF0000"/>
                <w:sz w:val="28"/>
                <w:szCs w:val="28"/>
              </w:rPr>
              <w:t>GDKNS</w:t>
            </w:r>
            <w:r>
              <w:rPr>
                <w:color w:val="FF0000"/>
                <w:sz w:val="28"/>
                <w:szCs w:val="28"/>
                <w:lang w:val="pt-BR"/>
              </w:rPr>
              <w:t xml:space="preserve"> : </w:t>
            </w:r>
            <w:r>
              <w:rPr>
                <w:color w:val="FF0000"/>
                <w:sz w:val="28"/>
                <w:szCs w:val="28"/>
                <w:lang w:val="fr-FR"/>
              </w:rPr>
              <w:t>B</w:t>
            </w:r>
            <w:r w:rsidRPr="0054387C">
              <w:rPr>
                <w:color w:val="FF0000"/>
                <w:sz w:val="28"/>
                <w:szCs w:val="28"/>
                <w:lang w:val="fr-FR"/>
              </w:rPr>
              <w:t>ế em, cho em ăn, khuấy bột</w:t>
            </w:r>
          </w:p>
        </w:tc>
        <w:tc>
          <w:tcPr>
            <w:tcW w:w="3780" w:type="dxa"/>
            <w:gridSpan w:val="2"/>
            <w:tcBorders>
              <w:top w:val="single" w:sz="4" w:space="0" w:color="000000"/>
              <w:left w:val="single" w:sz="4" w:space="0" w:color="000000"/>
              <w:bottom w:val="single" w:sz="4" w:space="0" w:color="000000"/>
              <w:right w:val="single" w:sz="4" w:space="0" w:color="000000"/>
            </w:tcBorders>
          </w:tcPr>
          <w:p w14:paraId="4EB607FD" w14:textId="77777777" w:rsidR="005E5396" w:rsidRDefault="005E5396" w:rsidP="005E5396">
            <w:pPr>
              <w:spacing w:after="0" w:line="276" w:lineRule="auto"/>
              <w:ind w:left="1" w:hanging="3"/>
              <w:rPr>
                <w:sz w:val="28"/>
                <w:szCs w:val="28"/>
              </w:rPr>
            </w:pPr>
            <w:r>
              <w:rPr>
                <w:sz w:val="28"/>
                <w:szCs w:val="28"/>
              </w:rPr>
              <w:t>- Mọi lúc mọi nơi</w:t>
            </w:r>
          </w:p>
          <w:p w14:paraId="385D5A24" w14:textId="77777777" w:rsidR="005E5396" w:rsidRDefault="005E5396" w:rsidP="005E5396">
            <w:pPr>
              <w:spacing w:after="0" w:line="276" w:lineRule="auto"/>
              <w:ind w:left="1" w:hanging="3"/>
              <w:rPr>
                <w:sz w:val="28"/>
                <w:szCs w:val="28"/>
              </w:rPr>
            </w:pPr>
          </w:p>
          <w:p w14:paraId="7D892A73" w14:textId="7057D9C3" w:rsidR="005E5396" w:rsidRPr="00883EA9" w:rsidRDefault="005E5396" w:rsidP="005E5396">
            <w:pPr>
              <w:spacing w:after="0" w:line="276" w:lineRule="auto"/>
              <w:ind w:left="1" w:hanging="3"/>
              <w:rPr>
                <w:sz w:val="28"/>
                <w:szCs w:val="28"/>
              </w:rPr>
            </w:pPr>
            <w:r>
              <w:rPr>
                <w:sz w:val="28"/>
                <w:szCs w:val="28"/>
              </w:rPr>
              <w:t>- Hoạt động có chủ định.</w:t>
            </w:r>
          </w:p>
        </w:tc>
      </w:tr>
      <w:tr w:rsidR="005E5396" w:rsidRPr="00883EA9" w14:paraId="1317F398" w14:textId="77777777" w:rsidTr="00902D2E">
        <w:trPr>
          <w:trHeight w:val="1305"/>
        </w:trPr>
        <w:tc>
          <w:tcPr>
            <w:tcW w:w="3083" w:type="dxa"/>
            <w:tcBorders>
              <w:top w:val="single" w:sz="4" w:space="0" w:color="000000"/>
              <w:left w:val="single" w:sz="4" w:space="0" w:color="000000"/>
              <w:bottom w:val="single" w:sz="4" w:space="0" w:color="000000"/>
              <w:right w:val="single" w:sz="4" w:space="0" w:color="000000"/>
            </w:tcBorders>
          </w:tcPr>
          <w:p w14:paraId="71E206BD" w14:textId="77777777" w:rsidR="005E5396" w:rsidRPr="00883EA9" w:rsidRDefault="005E5396" w:rsidP="005E5396">
            <w:pPr>
              <w:spacing w:after="0" w:line="276" w:lineRule="auto"/>
              <w:ind w:left="1" w:hanging="3"/>
              <w:rPr>
                <w:sz w:val="28"/>
                <w:szCs w:val="28"/>
              </w:rPr>
            </w:pPr>
            <w:r w:rsidRPr="00883EA9">
              <w:rPr>
                <w:b/>
                <w:sz w:val="28"/>
                <w:szCs w:val="28"/>
              </w:rPr>
              <w:t>MT 45</w:t>
            </w:r>
            <w:r w:rsidRPr="00883EA9">
              <w:rPr>
                <w:sz w:val="28"/>
                <w:szCs w:val="28"/>
              </w:rPr>
              <w:t xml:space="preserve">. Trẻ biết hát và vận động đơn giản theo </w:t>
            </w:r>
            <w:r w:rsidRPr="00883EA9">
              <w:rPr>
                <w:sz w:val="28"/>
                <w:szCs w:val="28"/>
              </w:rPr>
              <w:lastRenderedPageBreak/>
              <w:t>một vài bài hát / bản nhạc quen thuộc.</w:t>
            </w:r>
          </w:p>
        </w:tc>
        <w:tc>
          <w:tcPr>
            <w:tcW w:w="3060" w:type="dxa"/>
            <w:gridSpan w:val="2"/>
            <w:tcBorders>
              <w:top w:val="single" w:sz="4" w:space="0" w:color="000000"/>
              <w:left w:val="single" w:sz="4" w:space="0" w:color="000000"/>
              <w:bottom w:val="single" w:sz="4" w:space="0" w:color="000000"/>
              <w:right w:val="single" w:sz="4" w:space="0" w:color="000000"/>
            </w:tcBorders>
          </w:tcPr>
          <w:p w14:paraId="07298104" w14:textId="77777777" w:rsidR="005E5396" w:rsidRPr="00883EA9" w:rsidRDefault="005E5396" w:rsidP="005E5396">
            <w:pPr>
              <w:spacing w:after="0" w:line="276" w:lineRule="auto"/>
              <w:ind w:left="1" w:hanging="3"/>
              <w:jc w:val="both"/>
              <w:rPr>
                <w:sz w:val="28"/>
                <w:szCs w:val="28"/>
              </w:rPr>
            </w:pPr>
            <w:r w:rsidRPr="00883EA9">
              <w:rPr>
                <w:sz w:val="28"/>
                <w:szCs w:val="28"/>
              </w:rPr>
              <w:lastRenderedPageBreak/>
              <w:t xml:space="preserve">Nghe hát, nghe nhạc với các giai điệu khác nhau; </w:t>
            </w:r>
            <w:r w:rsidRPr="00883EA9">
              <w:rPr>
                <w:sz w:val="28"/>
                <w:szCs w:val="28"/>
              </w:rPr>
              <w:lastRenderedPageBreak/>
              <w:t>nghe âm thanh của các nhạc cụ.</w:t>
            </w:r>
          </w:p>
          <w:p w14:paraId="5E472FC6" w14:textId="77777777" w:rsidR="005E5396" w:rsidRPr="00883EA9" w:rsidRDefault="005E5396" w:rsidP="005E5396">
            <w:pPr>
              <w:spacing w:after="0" w:line="276" w:lineRule="auto"/>
              <w:ind w:left="1" w:hanging="3"/>
              <w:rPr>
                <w:sz w:val="28"/>
                <w:szCs w:val="28"/>
              </w:rPr>
            </w:pPr>
            <w:r w:rsidRPr="00883EA9">
              <w:rPr>
                <w:sz w:val="28"/>
                <w:szCs w:val="28"/>
              </w:rPr>
              <w:t>- Hát và tập vận động đơn giản theo nhạc</w:t>
            </w:r>
          </w:p>
        </w:tc>
        <w:tc>
          <w:tcPr>
            <w:tcW w:w="3780" w:type="dxa"/>
            <w:gridSpan w:val="2"/>
            <w:tcBorders>
              <w:top w:val="single" w:sz="4" w:space="0" w:color="000000"/>
              <w:left w:val="single" w:sz="4" w:space="0" w:color="000000"/>
              <w:bottom w:val="single" w:sz="4" w:space="0" w:color="000000"/>
              <w:right w:val="single" w:sz="4" w:space="0" w:color="000000"/>
            </w:tcBorders>
          </w:tcPr>
          <w:p w14:paraId="6C00970B" w14:textId="77777777" w:rsidR="005E5396" w:rsidRPr="00883EA9" w:rsidRDefault="005E5396" w:rsidP="005E5396">
            <w:pPr>
              <w:spacing w:after="0" w:line="276" w:lineRule="auto"/>
              <w:ind w:left="1" w:hanging="3"/>
              <w:rPr>
                <w:sz w:val="28"/>
                <w:szCs w:val="28"/>
              </w:rPr>
            </w:pPr>
            <w:r w:rsidRPr="00883EA9">
              <w:rPr>
                <w:b/>
                <w:sz w:val="28"/>
                <w:szCs w:val="28"/>
              </w:rPr>
              <w:lastRenderedPageBreak/>
              <w:t xml:space="preserve">- HĐ Chơi – Tập có  chủ  đinh: </w:t>
            </w:r>
          </w:p>
          <w:p w14:paraId="6DAF7236" w14:textId="77777777" w:rsidR="005E5396" w:rsidRPr="00883EA9" w:rsidRDefault="005E5396" w:rsidP="005E5396">
            <w:pPr>
              <w:spacing w:after="0" w:line="276" w:lineRule="auto"/>
              <w:ind w:left="1" w:hanging="3"/>
              <w:rPr>
                <w:sz w:val="28"/>
                <w:szCs w:val="28"/>
              </w:rPr>
            </w:pPr>
            <w:r w:rsidRPr="00883EA9">
              <w:rPr>
                <w:sz w:val="28"/>
                <w:szCs w:val="28"/>
              </w:rPr>
              <w:lastRenderedPageBreak/>
              <w:t>+ Dạy hát: (NDTT) “ Đi nhà trẻ”</w:t>
            </w:r>
          </w:p>
          <w:p w14:paraId="7EBD6D23" w14:textId="77777777" w:rsidR="005E5396" w:rsidRPr="00883EA9" w:rsidRDefault="005E5396" w:rsidP="005E5396">
            <w:pPr>
              <w:spacing w:after="0" w:line="276" w:lineRule="auto"/>
              <w:ind w:left="1" w:hanging="3"/>
              <w:rPr>
                <w:sz w:val="28"/>
                <w:szCs w:val="28"/>
              </w:rPr>
            </w:pPr>
            <w:r w:rsidRPr="00883EA9">
              <w:rPr>
                <w:sz w:val="28"/>
                <w:szCs w:val="28"/>
              </w:rPr>
              <w:t>Trò chơi: (NDKH)Nghe âm thanh to, nhỏ</w:t>
            </w:r>
          </w:p>
          <w:p w14:paraId="4410CABB" w14:textId="61D00582" w:rsidR="005E5396" w:rsidRPr="00883EA9" w:rsidRDefault="005E5396" w:rsidP="005E5396">
            <w:pPr>
              <w:spacing w:after="0" w:line="276" w:lineRule="auto"/>
              <w:ind w:left="1" w:hanging="3"/>
              <w:rPr>
                <w:sz w:val="28"/>
                <w:szCs w:val="28"/>
              </w:rPr>
            </w:pPr>
            <w:r w:rsidRPr="00883EA9">
              <w:rPr>
                <w:sz w:val="28"/>
                <w:szCs w:val="28"/>
              </w:rPr>
              <w:t>+ Vận động: (NDTT)</w:t>
            </w:r>
            <w:r>
              <w:rPr>
                <w:sz w:val="28"/>
                <w:szCs w:val="28"/>
              </w:rPr>
              <w:t xml:space="preserve"> “</w:t>
            </w:r>
            <w:r>
              <w:rPr>
                <w:sz w:val="28"/>
                <w:szCs w:val="28"/>
                <w:lang w:val="es-ES"/>
              </w:rPr>
              <w:t>Rước đèn.</w:t>
            </w:r>
            <w:r w:rsidRPr="00883EA9">
              <w:rPr>
                <w:sz w:val="28"/>
                <w:szCs w:val="28"/>
              </w:rPr>
              <w:t>”</w:t>
            </w:r>
          </w:p>
          <w:p w14:paraId="533E3AE1" w14:textId="77777777" w:rsidR="005E5396" w:rsidRPr="00883EA9" w:rsidRDefault="005E5396" w:rsidP="005E5396">
            <w:pPr>
              <w:spacing w:after="0" w:line="276" w:lineRule="auto"/>
              <w:ind w:left="1" w:hanging="3"/>
              <w:rPr>
                <w:sz w:val="28"/>
                <w:szCs w:val="28"/>
              </w:rPr>
            </w:pPr>
            <w:r w:rsidRPr="00883EA9">
              <w:rPr>
                <w:sz w:val="28"/>
                <w:szCs w:val="28"/>
              </w:rPr>
              <w:t>Nghe hát: (NDKH)“Chim mẹ chim con”</w:t>
            </w:r>
          </w:p>
          <w:p w14:paraId="1565A681" w14:textId="77777777" w:rsidR="005E5396" w:rsidRPr="00883EA9" w:rsidRDefault="005E5396" w:rsidP="005E5396">
            <w:pPr>
              <w:tabs>
                <w:tab w:val="left" w:pos="7239"/>
              </w:tabs>
              <w:spacing w:after="0" w:line="276" w:lineRule="auto"/>
              <w:ind w:left="1" w:hanging="3"/>
              <w:rPr>
                <w:sz w:val="28"/>
                <w:szCs w:val="28"/>
              </w:rPr>
            </w:pPr>
            <w:r w:rsidRPr="00883EA9">
              <w:rPr>
                <w:sz w:val="28"/>
                <w:szCs w:val="28"/>
              </w:rPr>
              <w:t>+ NH: Chiếc khăn tay</w:t>
            </w:r>
          </w:p>
          <w:p w14:paraId="77B15164" w14:textId="77777777" w:rsidR="005E5396" w:rsidRPr="00883EA9" w:rsidRDefault="005E5396" w:rsidP="005E5396">
            <w:pPr>
              <w:tabs>
                <w:tab w:val="left" w:pos="7239"/>
              </w:tabs>
              <w:spacing w:after="0" w:line="276" w:lineRule="auto"/>
              <w:ind w:left="1" w:hanging="3"/>
              <w:rPr>
                <w:sz w:val="28"/>
                <w:szCs w:val="28"/>
              </w:rPr>
            </w:pPr>
            <w:r w:rsidRPr="00883EA9">
              <w:rPr>
                <w:sz w:val="28"/>
                <w:szCs w:val="28"/>
              </w:rPr>
              <w:t xml:space="preserve">   NDKH: Trò chơi: ai đoán giỏi</w:t>
            </w:r>
          </w:p>
          <w:p w14:paraId="688C61D0" w14:textId="77777777" w:rsidR="005E5396" w:rsidRPr="00883EA9" w:rsidRDefault="005E5396" w:rsidP="005E5396">
            <w:pPr>
              <w:tabs>
                <w:tab w:val="left" w:pos="7239"/>
              </w:tabs>
              <w:spacing w:after="0" w:line="276" w:lineRule="auto"/>
              <w:ind w:left="1" w:hanging="3"/>
              <w:rPr>
                <w:sz w:val="28"/>
                <w:szCs w:val="28"/>
              </w:rPr>
            </w:pPr>
            <w:r w:rsidRPr="00883EA9">
              <w:rPr>
                <w:sz w:val="28"/>
                <w:szCs w:val="28"/>
              </w:rPr>
              <w:t>+ NDTT: DH  “Đôi dép”</w:t>
            </w:r>
          </w:p>
          <w:p w14:paraId="6C914565" w14:textId="77777777" w:rsidR="005E5396" w:rsidRPr="00883EA9" w:rsidRDefault="005E5396" w:rsidP="005E5396">
            <w:pPr>
              <w:tabs>
                <w:tab w:val="left" w:pos="7239"/>
              </w:tabs>
              <w:spacing w:after="0" w:line="276" w:lineRule="auto"/>
              <w:ind w:left="1" w:hanging="3"/>
              <w:rPr>
                <w:sz w:val="28"/>
                <w:szCs w:val="28"/>
              </w:rPr>
            </w:pPr>
            <w:r w:rsidRPr="00883EA9">
              <w:rPr>
                <w:sz w:val="28"/>
                <w:szCs w:val="28"/>
              </w:rPr>
              <w:t xml:space="preserve">    NDKH: TC: Bạn nào hát</w:t>
            </w:r>
          </w:p>
          <w:p w14:paraId="1C2035EB" w14:textId="77777777" w:rsidR="005E5396" w:rsidRPr="00883EA9" w:rsidRDefault="005E5396" w:rsidP="005E5396">
            <w:pPr>
              <w:spacing w:after="0" w:line="276" w:lineRule="auto"/>
              <w:ind w:left="1" w:hanging="3"/>
              <w:rPr>
                <w:sz w:val="28"/>
                <w:szCs w:val="28"/>
              </w:rPr>
            </w:pPr>
            <w:r w:rsidRPr="00883EA9">
              <w:rPr>
                <w:sz w:val="28"/>
                <w:szCs w:val="28"/>
              </w:rPr>
              <w:t>+ Biểu diễn: (NDTT) Đi nhà trẻ,Đôi dép</w:t>
            </w:r>
          </w:p>
          <w:p w14:paraId="1AC14686" w14:textId="77777777" w:rsidR="005E5396" w:rsidRPr="00883EA9" w:rsidRDefault="005E5396" w:rsidP="005E5396">
            <w:pPr>
              <w:spacing w:after="0" w:line="276" w:lineRule="auto"/>
              <w:ind w:left="1" w:hanging="3"/>
              <w:rPr>
                <w:sz w:val="28"/>
                <w:szCs w:val="28"/>
              </w:rPr>
            </w:pPr>
            <w:r w:rsidRPr="00883EA9">
              <w:rPr>
                <w:sz w:val="28"/>
                <w:szCs w:val="28"/>
              </w:rPr>
              <w:t>Thơ: Bạn mới</w:t>
            </w:r>
          </w:p>
          <w:p w14:paraId="03BB4778" w14:textId="77777777" w:rsidR="005E5396" w:rsidRPr="00883EA9" w:rsidRDefault="005E5396" w:rsidP="005E5396">
            <w:pPr>
              <w:spacing w:after="0" w:line="276" w:lineRule="auto"/>
              <w:ind w:left="1" w:hanging="3"/>
              <w:rPr>
                <w:sz w:val="28"/>
                <w:szCs w:val="28"/>
              </w:rPr>
            </w:pPr>
            <w:r w:rsidRPr="00883EA9">
              <w:rPr>
                <w:sz w:val="28"/>
                <w:szCs w:val="28"/>
              </w:rPr>
              <w:t>Nghe hát: (NDKH) trường chúng cháu là trường mầm non</w:t>
            </w:r>
          </w:p>
          <w:p w14:paraId="42B17054" w14:textId="77777777" w:rsidR="005E5396" w:rsidRPr="00883EA9" w:rsidRDefault="005E5396" w:rsidP="005E5396">
            <w:pPr>
              <w:spacing w:after="0" w:line="276" w:lineRule="auto"/>
              <w:ind w:left="1" w:hanging="3"/>
              <w:rPr>
                <w:sz w:val="28"/>
                <w:szCs w:val="28"/>
              </w:rPr>
            </w:pPr>
            <w:r w:rsidRPr="00883EA9">
              <w:rPr>
                <w:b/>
                <w:sz w:val="28"/>
                <w:szCs w:val="28"/>
              </w:rPr>
              <w:t>- Hoạt động chiều</w:t>
            </w:r>
            <w:r w:rsidRPr="00883EA9">
              <w:rPr>
                <w:sz w:val="28"/>
                <w:szCs w:val="28"/>
              </w:rPr>
              <w:t>: - Làm quen bài hát: Bàn tay cô giáo</w:t>
            </w:r>
          </w:p>
          <w:p w14:paraId="2C2F2706" w14:textId="77777777" w:rsidR="005E5396" w:rsidRPr="00883EA9" w:rsidRDefault="005E5396" w:rsidP="005E5396">
            <w:pPr>
              <w:spacing w:after="0" w:line="276" w:lineRule="auto"/>
              <w:ind w:left="1" w:hanging="3"/>
              <w:rPr>
                <w:sz w:val="28"/>
                <w:szCs w:val="28"/>
              </w:rPr>
            </w:pPr>
            <w:r w:rsidRPr="00883EA9">
              <w:rPr>
                <w:sz w:val="28"/>
                <w:szCs w:val="28"/>
              </w:rPr>
              <w:t>- Mọi lúc mọi nơi: Hát dân ca cho trẻ nghe.</w:t>
            </w:r>
          </w:p>
          <w:p w14:paraId="27F8E939" w14:textId="77777777" w:rsidR="005E5396" w:rsidRPr="00883EA9" w:rsidRDefault="005E5396" w:rsidP="005E5396">
            <w:pPr>
              <w:spacing w:after="0" w:line="276" w:lineRule="auto"/>
              <w:ind w:left="1" w:hanging="3"/>
              <w:rPr>
                <w:b/>
                <w:sz w:val="28"/>
                <w:szCs w:val="28"/>
              </w:rPr>
            </w:pPr>
            <w:r w:rsidRPr="00883EA9">
              <w:rPr>
                <w:b/>
                <w:sz w:val="28"/>
                <w:szCs w:val="28"/>
              </w:rPr>
              <w:t>- HĐ chơi</w:t>
            </w:r>
            <w:r w:rsidRPr="00883EA9">
              <w:rPr>
                <w:sz w:val="28"/>
                <w:szCs w:val="28"/>
              </w:rPr>
              <w:t>: Nghe các bài hát về trường mầm non sưu tầm: Trường chúng cháu là trường mầm non, địu con đi nhà trẻ…</w:t>
            </w:r>
          </w:p>
        </w:tc>
      </w:tr>
      <w:tr w:rsidR="005E5396" w:rsidRPr="00883EA9" w14:paraId="00F2CB4B" w14:textId="77777777" w:rsidTr="00902D2E">
        <w:trPr>
          <w:trHeight w:val="709"/>
        </w:trPr>
        <w:tc>
          <w:tcPr>
            <w:tcW w:w="3083" w:type="dxa"/>
            <w:tcBorders>
              <w:top w:val="single" w:sz="4" w:space="0" w:color="000000"/>
              <w:left w:val="single" w:sz="4" w:space="0" w:color="000000"/>
              <w:bottom w:val="single" w:sz="4" w:space="0" w:color="000000"/>
              <w:right w:val="single" w:sz="4" w:space="0" w:color="000000"/>
            </w:tcBorders>
          </w:tcPr>
          <w:p w14:paraId="18E8D76D" w14:textId="77777777" w:rsidR="005E5396" w:rsidRPr="00883EA9" w:rsidRDefault="005E5396" w:rsidP="005E5396">
            <w:pPr>
              <w:spacing w:line="276" w:lineRule="auto"/>
              <w:ind w:left="1" w:hanging="3"/>
              <w:rPr>
                <w:sz w:val="28"/>
                <w:szCs w:val="28"/>
              </w:rPr>
            </w:pPr>
            <w:r w:rsidRPr="00883EA9">
              <w:rPr>
                <w:b/>
                <w:sz w:val="28"/>
                <w:szCs w:val="28"/>
              </w:rPr>
              <w:lastRenderedPageBreak/>
              <w:t>MT 46</w:t>
            </w:r>
            <w:r w:rsidRPr="00883EA9">
              <w:rPr>
                <w:sz w:val="28"/>
                <w:szCs w:val="28"/>
              </w:rPr>
              <w:t>. Trẻ thích tô màu, vẽ, nặn, xé, xếp hình, xem tranh (cầm bút di màu, vẽ nguệch ngoạc).</w:t>
            </w:r>
          </w:p>
        </w:tc>
        <w:tc>
          <w:tcPr>
            <w:tcW w:w="3060" w:type="dxa"/>
            <w:gridSpan w:val="2"/>
            <w:tcBorders>
              <w:top w:val="single" w:sz="4" w:space="0" w:color="000000"/>
              <w:left w:val="single" w:sz="4" w:space="0" w:color="000000"/>
              <w:bottom w:val="single" w:sz="4" w:space="0" w:color="000000"/>
              <w:right w:val="single" w:sz="4" w:space="0" w:color="000000"/>
            </w:tcBorders>
          </w:tcPr>
          <w:p w14:paraId="379D35D5" w14:textId="77777777" w:rsidR="005E5396" w:rsidRPr="00883EA9" w:rsidRDefault="005E5396" w:rsidP="005E5396">
            <w:pPr>
              <w:spacing w:after="0" w:line="276" w:lineRule="auto"/>
              <w:ind w:left="1" w:hanging="3"/>
              <w:rPr>
                <w:sz w:val="28"/>
                <w:szCs w:val="28"/>
              </w:rPr>
            </w:pPr>
            <w:r w:rsidRPr="00883EA9">
              <w:rPr>
                <w:sz w:val="28"/>
                <w:szCs w:val="28"/>
              </w:rPr>
              <w:t>- Vẽ các đường nét khác nhau, di mầu, nặn, xé, vò, xếp hình.</w:t>
            </w:r>
          </w:p>
          <w:p w14:paraId="2526FFED" w14:textId="77777777" w:rsidR="005E5396" w:rsidRPr="00883EA9" w:rsidRDefault="005E5396" w:rsidP="005E5396">
            <w:pPr>
              <w:spacing w:after="0" w:line="276" w:lineRule="auto"/>
              <w:ind w:left="1" w:hanging="3"/>
              <w:rPr>
                <w:sz w:val="28"/>
                <w:szCs w:val="28"/>
              </w:rPr>
            </w:pPr>
            <w:r w:rsidRPr="00883EA9">
              <w:rPr>
                <w:sz w:val="28"/>
                <w:szCs w:val="28"/>
              </w:rPr>
              <w:t>- Xem tranh</w:t>
            </w:r>
          </w:p>
          <w:p w14:paraId="6434EEE1" w14:textId="77777777" w:rsidR="005E5396" w:rsidRPr="00883EA9" w:rsidRDefault="005E5396" w:rsidP="005E5396">
            <w:pPr>
              <w:spacing w:after="0" w:line="276" w:lineRule="auto"/>
              <w:ind w:left="1" w:hanging="3"/>
              <w:rPr>
                <w:sz w:val="28"/>
                <w:szCs w:val="28"/>
              </w:rPr>
            </w:pPr>
          </w:p>
        </w:tc>
        <w:tc>
          <w:tcPr>
            <w:tcW w:w="3780" w:type="dxa"/>
            <w:gridSpan w:val="2"/>
            <w:tcBorders>
              <w:top w:val="single" w:sz="4" w:space="0" w:color="000000"/>
              <w:left w:val="single" w:sz="4" w:space="0" w:color="000000"/>
              <w:bottom w:val="single" w:sz="4" w:space="0" w:color="000000"/>
              <w:right w:val="single" w:sz="4" w:space="0" w:color="000000"/>
            </w:tcBorders>
          </w:tcPr>
          <w:p w14:paraId="5DBD0806" w14:textId="77777777" w:rsidR="005E5396" w:rsidRPr="00883EA9" w:rsidRDefault="005E5396" w:rsidP="005E5396">
            <w:pPr>
              <w:spacing w:after="120" w:line="276" w:lineRule="auto"/>
              <w:ind w:left="1" w:hanging="3"/>
              <w:rPr>
                <w:b/>
                <w:sz w:val="28"/>
                <w:szCs w:val="28"/>
              </w:rPr>
            </w:pPr>
            <w:r w:rsidRPr="00883EA9">
              <w:rPr>
                <w:b/>
                <w:sz w:val="28"/>
                <w:szCs w:val="28"/>
              </w:rPr>
              <w:t>HĐ Chơi – Tập có chủ định</w:t>
            </w:r>
          </w:p>
          <w:p w14:paraId="37E9C9AA" w14:textId="77777777" w:rsidR="005E5396" w:rsidRPr="00883EA9" w:rsidRDefault="005E5396" w:rsidP="005E5396">
            <w:pPr>
              <w:spacing w:after="120" w:line="276" w:lineRule="auto"/>
              <w:ind w:left="1" w:hanging="3"/>
              <w:rPr>
                <w:sz w:val="28"/>
                <w:szCs w:val="28"/>
              </w:rPr>
            </w:pPr>
            <w:r w:rsidRPr="00883EA9">
              <w:rPr>
                <w:b/>
                <w:sz w:val="28"/>
                <w:szCs w:val="28"/>
              </w:rPr>
              <w:t>Tạo hình:</w:t>
            </w:r>
            <w:r w:rsidRPr="00883EA9">
              <w:rPr>
                <w:sz w:val="28"/>
                <w:szCs w:val="28"/>
              </w:rPr>
              <w:t>Di màu quả bóng (Mẫu)</w:t>
            </w:r>
          </w:p>
          <w:p w14:paraId="1EEA3F6C" w14:textId="77777777" w:rsidR="005E5396" w:rsidRPr="00883EA9" w:rsidRDefault="005E5396" w:rsidP="005E5396">
            <w:pPr>
              <w:spacing w:after="0" w:line="276" w:lineRule="auto"/>
              <w:ind w:left="1" w:hanging="3"/>
              <w:rPr>
                <w:sz w:val="28"/>
                <w:szCs w:val="28"/>
              </w:rPr>
            </w:pPr>
            <w:r w:rsidRPr="00883EA9">
              <w:rPr>
                <w:sz w:val="28"/>
                <w:szCs w:val="28"/>
              </w:rPr>
              <w:t>- Xếp cổng trường (Mẫu)</w:t>
            </w:r>
          </w:p>
          <w:p w14:paraId="1B8FE2B6" w14:textId="77777777" w:rsidR="005E5396" w:rsidRPr="00883EA9" w:rsidRDefault="005E5396" w:rsidP="005E5396">
            <w:pPr>
              <w:spacing w:after="0" w:line="276" w:lineRule="auto"/>
              <w:ind w:left="1" w:hanging="3"/>
              <w:rPr>
                <w:sz w:val="28"/>
                <w:szCs w:val="28"/>
              </w:rPr>
            </w:pPr>
            <w:r w:rsidRPr="00883EA9">
              <w:rPr>
                <w:sz w:val="28"/>
                <w:szCs w:val="28"/>
              </w:rPr>
              <w:t>- Tô màu bong bóng (Mẫu)</w:t>
            </w:r>
          </w:p>
          <w:p w14:paraId="79F916BD" w14:textId="77777777" w:rsidR="005E5396" w:rsidRPr="00883EA9" w:rsidRDefault="005E5396" w:rsidP="005E5396">
            <w:pPr>
              <w:spacing w:after="0" w:line="276" w:lineRule="auto"/>
              <w:ind w:left="1" w:hanging="3"/>
              <w:rPr>
                <w:sz w:val="28"/>
                <w:szCs w:val="28"/>
              </w:rPr>
            </w:pPr>
            <w:r w:rsidRPr="00883EA9">
              <w:rPr>
                <w:sz w:val="28"/>
                <w:szCs w:val="28"/>
              </w:rPr>
              <w:t>- Chơi với đất nặn</w:t>
            </w:r>
          </w:p>
          <w:p w14:paraId="63EA3A75" w14:textId="77777777" w:rsidR="005E5396" w:rsidRPr="00883EA9" w:rsidRDefault="005E5396" w:rsidP="005E5396">
            <w:pPr>
              <w:spacing w:after="0" w:line="276" w:lineRule="auto"/>
              <w:ind w:left="1" w:hanging="3"/>
              <w:rPr>
                <w:sz w:val="28"/>
                <w:szCs w:val="28"/>
              </w:rPr>
            </w:pPr>
            <w:r w:rsidRPr="00883EA9">
              <w:rPr>
                <w:sz w:val="28"/>
                <w:szCs w:val="28"/>
              </w:rPr>
              <w:t>- Tô màu cái mũ.</w:t>
            </w:r>
          </w:p>
          <w:p w14:paraId="2BD186A1" w14:textId="77777777" w:rsidR="005E5396" w:rsidRPr="00883EA9" w:rsidRDefault="005E5396" w:rsidP="005E5396">
            <w:pPr>
              <w:spacing w:after="0" w:line="276" w:lineRule="auto"/>
              <w:ind w:left="1" w:hanging="3"/>
              <w:rPr>
                <w:sz w:val="28"/>
                <w:szCs w:val="28"/>
              </w:rPr>
            </w:pPr>
            <w:r w:rsidRPr="00883EA9">
              <w:rPr>
                <w:sz w:val="28"/>
                <w:szCs w:val="28"/>
              </w:rPr>
              <w:t>- Tô màu chiếc yếm</w:t>
            </w:r>
          </w:p>
          <w:p w14:paraId="20268616" w14:textId="77777777" w:rsidR="005E5396" w:rsidRPr="00883EA9" w:rsidRDefault="005E5396" w:rsidP="005E5396">
            <w:pPr>
              <w:spacing w:after="0" w:line="276" w:lineRule="auto"/>
              <w:ind w:left="1" w:hanging="3"/>
              <w:rPr>
                <w:sz w:val="28"/>
                <w:szCs w:val="28"/>
              </w:rPr>
            </w:pPr>
            <w:r w:rsidRPr="00883EA9">
              <w:rPr>
                <w:b/>
                <w:sz w:val="28"/>
                <w:szCs w:val="28"/>
              </w:rPr>
              <w:t>HĐ chơi</w:t>
            </w:r>
            <w:r w:rsidRPr="00883EA9">
              <w:rPr>
                <w:sz w:val="28"/>
                <w:szCs w:val="28"/>
              </w:rPr>
              <w:t>: Trẻ chơi ở góc nghệ thuật với đất nặn: nặn cái bánh</w:t>
            </w:r>
          </w:p>
        </w:tc>
      </w:tr>
    </w:tbl>
    <w:p w14:paraId="7D6DB2CA" w14:textId="77777777" w:rsidR="00DE4627" w:rsidRPr="00883EA9" w:rsidRDefault="00DE4627">
      <w:pPr>
        <w:spacing w:after="0" w:line="276" w:lineRule="auto"/>
        <w:ind w:left="1" w:hanging="3"/>
        <w:rPr>
          <w:sz w:val="28"/>
          <w:szCs w:val="28"/>
        </w:rPr>
      </w:pPr>
    </w:p>
    <w:p w14:paraId="7470F893" w14:textId="77777777" w:rsidR="00DE4627" w:rsidRPr="00883EA9" w:rsidRDefault="00C2050D">
      <w:pPr>
        <w:spacing w:after="0" w:line="276" w:lineRule="auto"/>
        <w:ind w:left="1" w:hanging="3"/>
        <w:rPr>
          <w:sz w:val="28"/>
          <w:szCs w:val="28"/>
        </w:rPr>
      </w:pPr>
      <w:r w:rsidRPr="00883EA9">
        <w:rPr>
          <w:b/>
          <w:sz w:val="28"/>
          <w:szCs w:val="28"/>
        </w:rPr>
        <w:t xml:space="preserve">               </w:t>
      </w:r>
    </w:p>
    <w:p w14:paraId="027D0A46" w14:textId="78320978" w:rsidR="001F4545" w:rsidRDefault="00C2050D" w:rsidP="008432F3">
      <w:pPr>
        <w:spacing w:after="0" w:line="276" w:lineRule="auto"/>
        <w:ind w:left="1" w:hanging="3"/>
        <w:rPr>
          <w:b/>
          <w:sz w:val="28"/>
          <w:szCs w:val="28"/>
        </w:rPr>
      </w:pPr>
      <w:r w:rsidRPr="00883EA9">
        <w:rPr>
          <w:b/>
          <w:sz w:val="28"/>
          <w:szCs w:val="28"/>
        </w:rPr>
        <w:t xml:space="preserve">                                   </w:t>
      </w:r>
    </w:p>
    <w:p w14:paraId="737263C3" w14:textId="77777777" w:rsidR="00797787" w:rsidRPr="00797787" w:rsidRDefault="00797787" w:rsidP="00797787">
      <w:pPr>
        <w:tabs>
          <w:tab w:val="left" w:pos="1980"/>
          <w:tab w:val="left" w:pos="7820"/>
        </w:tabs>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lang w:val="en-US"/>
        </w:rPr>
        <w:lastRenderedPageBreak/>
        <w:t xml:space="preserve">KẾ </w:t>
      </w:r>
      <w:r w:rsidRPr="00797787">
        <w:rPr>
          <w:b/>
          <w:position w:val="-1"/>
          <w:sz w:val="28"/>
          <w:szCs w:val="28"/>
        </w:rPr>
        <w:t>HOẠCH GIÁO DỤC CHỦ ĐỀ NHÁNH</w:t>
      </w:r>
    </w:p>
    <w:p w14:paraId="066A3584" w14:textId="77777777" w:rsidR="00797787" w:rsidRPr="00797787" w:rsidRDefault="00797787" w:rsidP="00797787">
      <w:pPr>
        <w:tabs>
          <w:tab w:val="left" w:pos="1980"/>
          <w:tab w:val="left" w:pos="7820"/>
        </w:tabs>
        <w:suppressAutoHyphens/>
        <w:spacing w:after="0" w:line="276" w:lineRule="auto"/>
        <w:ind w:leftChars="-1" w:left="1" w:hangingChars="1" w:hanging="3"/>
        <w:jc w:val="center"/>
        <w:textDirection w:val="btLr"/>
        <w:textAlignment w:val="top"/>
        <w:outlineLvl w:val="0"/>
        <w:rPr>
          <w:i/>
          <w:position w:val="-1"/>
          <w:sz w:val="28"/>
          <w:szCs w:val="28"/>
        </w:rPr>
      </w:pPr>
      <w:r w:rsidRPr="00797787">
        <w:rPr>
          <w:b/>
          <w:position w:val="-1"/>
          <w:sz w:val="28"/>
          <w:szCs w:val="28"/>
        </w:rPr>
        <w:t>TUẦN 1: VUI HỘI TRUNG THU</w:t>
      </w:r>
    </w:p>
    <w:p w14:paraId="3393BE3A" w14:textId="77777777" w:rsidR="00797787" w:rsidRP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rPr>
      </w:pPr>
      <w:r w:rsidRPr="00797787">
        <w:rPr>
          <w:i/>
          <w:position w:val="-1"/>
          <w:sz w:val="28"/>
          <w:szCs w:val="28"/>
        </w:rPr>
        <w:t>Thời gian thực hiện ( Từ ngày 16/09 đến ngày 20/09/2024)</w:t>
      </w:r>
    </w:p>
    <w:tbl>
      <w:tblPr>
        <w:tblW w:w="10463" w:type="dxa"/>
        <w:tblInd w:w="-455" w:type="dxa"/>
        <w:tblLayout w:type="fixed"/>
        <w:tblLook w:val="0000" w:firstRow="0" w:lastRow="0" w:firstColumn="0" w:lastColumn="0" w:noHBand="0" w:noVBand="0"/>
      </w:tblPr>
      <w:tblGrid>
        <w:gridCol w:w="1530"/>
        <w:gridCol w:w="1592"/>
        <w:gridCol w:w="28"/>
        <w:gridCol w:w="1710"/>
        <w:gridCol w:w="1103"/>
        <w:gridCol w:w="517"/>
        <w:gridCol w:w="900"/>
        <w:gridCol w:w="743"/>
        <w:gridCol w:w="2340"/>
      </w:tblGrid>
      <w:tr w:rsidR="00797787" w:rsidRPr="00797787" w14:paraId="43B9E8A4" w14:textId="77777777" w:rsidTr="004F6111">
        <w:trPr>
          <w:trHeight w:val="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5F59687" w14:textId="77777777" w:rsidR="00797787" w:rsidRPr="00797787" w:rsidRDefault="00797787" w:rsidP="00797787">
            <w:pPr>
              <w:tabs>
                <w:tab w:val="center" w:pos="702"/>
              </w:tabs>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ab/>
              <w:t>Thứ</w:t>
            </w:r>
          </w:p>
          <w:p w14:paraId="799CA29D" w14:textId="77777777" w:rsidR="00797787" w:rsidRPr="00797787" w:rsidRDefault="00797787" w:rsidP="00797787">
            <w:pPr>
              <w:tabs>
                <w:tab w:val="center" w:pos="702"/>
              </w:tabs>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HĐ</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9175E9E"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rPr>
              <w:t>Thứ 2</w:t>
            </w:r>
          </w:p>
          <w:p w14:paraId="6095975B"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p>
        </w:tc>
        <w:tc>
          <w:tcPr>
            <w:tcW w:w="1710" w:type="dxa"/>
            <w:tcBorders>
              <w:top w:val="single" w:sz="4" w:space="0" w:color="000000"/>
              <w:left w:val="single" w:sz="4" w:space="0" w:color="000000"/>
              <w:bottom w:val="single" w:sz="4" w:space="0" w:color="000000"/>
              <w:right w:val="single" w:sz="4" w:space="0" w:color="000000"/>
            </w:tcBorders>
            <w:shd w:val="clear" w:color="auto" w:fill="FFFFFF"/>
          </w:tcPr>
          <w:p w14:paraId="65DC7498"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rPr>
              <w:t>Thứ 3</w:t>
            </w:r>
          </w:p>
          <w:p w14:paraId="5571D2B2"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14:paraId="0AACCA96"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rPr>
              <w:t>Thứ 4</w:t>
            </w:r>
          </w:p>
          <w:p w14:paraId="21E4A0C1"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F7D1CC"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rPr>
              <w:t>Thứ 5</w:t>
            </w:r>
          </w:p>
          <w:p w14:paraId="70385619"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C4BF8DD"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r w:rsidRPr="00797787">
              <w:rPr>
                <w:b/>
                <w:position w:val="-1"/>
                <w:sz w:val="28"/>
                <w:szCs w:val="28"/>
              </w:rPr>
              <w:t>Thứ 6</w:t>
            </w:r>
          </w:p>
          <w:p w14:paraId="499712D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 xml:space="preserve">     </w:t>
            </w:r>
          </w:p>
        </w:tc>
      </w:tr>
      <w:tr w:rsidR="00797787" w:rsidRPr="00797787" w14:paraId="73617AEB" w14:textId="77777777" w:rsidTr="004F6111">
        <w:trPr>
          <w:trHeight w:val="1817"/>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E1EBA10" w14:textId="77777777" w:rsidR="00797787" w:rsidRPr="00797787" w:rsidRDefault="00797787" w:rsidP="00797787">
            <w:pPr>
              <w:suppressAutoHyphens/>
              <w:spacing w:after="0" w:line="276" w:lineRule="auto"/>
              <w:ind w:leftChars="-1" w:left="1" w:right="-108" w:hangingChars="1" w:hanging="3"/>
              <w:textDirection w:val="btLr"/>
              <w:textAlignment w:val="top"/>
              <w:outlineLvl w:val="0"/>
              <w:rPr>
                <w:b/>
                <w:position w:val="-1"/>
                <w:sz w:val="28"/>
                <w:szCs w:val="28"/>
              </w:rPr>
            </w:pPr>
            <w:r w:rsidRPr="00797787">
              <w:rPr>
                <w:b/>
                <w:position w:val="-1"/>
                <w:sz w:val="28"/>
                <w:szCs w:val="28"/>
              </w:rPr>
              <w:t xml:space="preserve">Đón trẻ - Chơi </w:t>
            </w:r>
          </w:p>
          <w:p w14:paraId="0BD4D387" w14:textId="77777777" w:rsidR="00797787" w:rsidRPr="00797787" w:rsidRDefault="00797787" w:rsidP="00797787">
            <w:pPr>
              <w:suppressAutoHyphens/>
              <w:spacing w:after="0" w:line="276" w:lineRule="auto"/>
              <w:ind w:leftChars="-1" w:left="1" w:right="-108" w:hangingChars="1" w:hanging="3"/>
              <w:textDirection w:val="btLr"/>
              <w:textAlignment w:val="top"/>
              <w:outlineLvl w:val="0"/>
              <w:rPr>
                <w:b/>
                <w:position w:val="-1"/>
                <w:sz w:val="28"/>
                <w:szCs w:val="28"/>
              </w:rPr>
            </w:pPr>
            <w:r w:rsidRPr="00797787">
              <w:rPr>
                <w:b/>
                <w:position w:val="-1"/>
                <w:sz w:val="28"/>
                <w:szCs w:val="28"/>
              </w:rPr>
              <w:t>-Thể dục sáng</w:t>
            </w:r>
          </w:p>
          <w:p w14:paraId="7EC3A21A"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14:paraId="322ECB43" w14:textId="77777777" w:rsidR="00797787" w:rsidRPr="00797787" w:rsidRDefault="00797787" w:rsidP="00797787">
            <w:pPr>
              <w:tabs>
                <w:tab w:val="left" w:pos="990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Cô đến sớm trước 15 phút, quét dọn thông thoáng phòng.</w:t>
            </w:r>
          </w:p>
          <w:p w14:paraId="4838A115" w14:textId="77777777" w:rsidR="00797787" w:rsidRPr="00797787" w:rsidRDefault="00797787" w:rsidP="00797787">
            <w:pPr>
              <w:tabs>
                <w:tab w:val="left" w:pos="6912"/>
                <w:tab w:val="left" w:pos="990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  Chuẩn bị đồ dùng đồ chơi cho các hoạt động trong ngày. </w:t>
            </w:r>
          </w:p>
          <w:p w14:paraId="3F887101" w14:textId="77777777" w:rsidR="00797787" w:rsidRPr="00797787" w:rsidRDefault="00797787" w:rsidP="00797787">
            <w:pPr>
              <w:tabs>
                <w:tab w:val="left" w:pos="990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  Đón trẻ vào lớp, kiểm tra vệ sinh cá nhân.</w:t>
            </w:r>
          </w:p>
          <w:p w14:paraId="70640D0D" w14:textId="77777777" w:rsidR="00797787" w:rsidRPr="00797787" w:rsidRDefault="00797787" w:rsidP="00797787">
            <w:pPr>
              <w:suppressAutoHyphens/>
              <w:spacing w:after="0" w:line="276" w:lineRule="auto"/>
              <w:ind w:leftChars="-1" w:left="1" w:hangingChars="1" w:hanging="3"/>
              <w:textDirection w:val="btLr"/>
              <w:textAlignment w:val="top"/>
              <w:outlineLvl w:val="0"/>
              <w:rPr>
                <w:color w:val="FF0000"/>
                <w:position w:val="-1"/>
                <w:sz w:val="28"/>
                <w:szCs w:val="28"/>
              </w:rPr>
            </w:pPr>
            <w:r w:rsidRPr="00797787">
              <w:rPr>
                <w:position w:val="-1"/>
                <w:sz w:val="28"/>
                <w:szCs w:val="28"/>
              </w:rPr>
              <w:t xml:space="preserve"> -  Điểm danh – Trò chuyện – Thể dục sáng: </w:t>
            </w:r>
            <w:r w:rsidRPr="00797787">
              <w:rPr>
                <w:color w:val="FF0000"/>
                <w:position w:val="-1"/>
                <w:sz w:val="28"/>
                <w:szCs w:val="28"/>
              </w:rPr>
              <w:t xml:space="preserve"> Ồ sao bé không lắc.</w:t>
            </w:r>
          </w:p>
          <w:p w14:paraId="495595D2" w14:textId="77777777" w:rsidR="00797787" w:rsidRPr="00797787" w:rsidRDefault="00797787" w:rsidP="00797787">
            <w:pPr>
              <w:suppressAutoHyphens/>
              <w:spacing w:after="0" w:line="276" w:lineRule="auto"/>
              <w:ind w:leftChars="-1" w:left="1" w:hangingChars="1" w:hanging="3"/>
              <w:jc w:val="both"/>
              <w:textDirection w:val="btLr"/>
              <w:textAlignment w:val="top"/>
              <w:outlineLvl w:val="0"/>
              <w:rPr>
                <w:position w:val="-1"/>
                <w:sz w:val="28"/>
                <w:szCs w:val="28"/>
              </w:rPr>
            </w:pPr>
          </w:p>
        </w:tc>
      </w:tr>
      <w:tr w:rsidR="00797787" w:rsidRPr="00797787" w14:paraId="09706489" w14:textId="77777777" w:rsidTr="004F6111">
        <w:trPr>
          <w:trHeight w:val="2969"/>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DB57D35"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p>
          <w:p w14:paraId="36915390"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rPr>
            </w:pPr>
          </w:p>
          <w:p w14:paraId="003F9827"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r w:rsidRPr="00797787">
              <w:rPr>
                <w:b/>
                <w:position w:val="-1"/>
                <w:sz w:val="28"/>
                <w:szCs w:val="28"/>
              </w:rPr>
              <w:t>Chơi tập có  chủ định</w:t>
            </w:r>
          </w:p>
        </w:tc>
        <w:tc>
          <w:tcPr>
            <w:tcW w:w="1592" w:type="dxa"/>
            <w:tcBorders>
              <w:top w:val="single" w:sz="4" w:space="0" w:color="000000"/>
              <w:left w:val="single" w:sz="4" w:space="0" w:color="000000"/>
              <w:bottom w:val="single" w:sz="4" w:space="0" w:color="000000"/>
              <w:right w:val="single" w:sz="4" w:space="0" w:color="000000"/>
            </w:tcBorders>
            <w:shd w:val="clear" w:color="auto" w:fill="FFFFFF"/>
          </w:tcPr>
          <w:p w14:paraId="22BCC5AB"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 xml:space="preserve">LVPTTC </w:t>
            </w:r>
          </w:p>
          <w:p w14:paraId="3EF7FF2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PTVĐ:</w:t>
            </w:r>
            <w:r w:rsidRPr="00797787">
              <w:rPr>
                <w:position w:val="-1"/>
                <w:sz w:val="28"/>
                <w:szCs w:val="28"/>
              </w:rPr>
              <w:t xml:space="preserve"> </w:t>
            </w:r>
          </w:p>
          <w:p w14:paraId="4B0333D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VĐCB: Bò chui qua cổng </w:t>
            </w:r>
          </w:p>
          <w:p w14:paraId="54E9527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TCVĐ: Lăn bóng</w:t>
            </w:r>
          </w:p>
          <w:p w14:paraId="160D8D6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c>
          <w:tcPr>
            <w:tcW w:w="1738" w:type="dxa"/>
            <w:gridSpan w:val="2"/>
            <w:tcBorders>
              <w:top w:val="single" w:sz="4" w:space="0" w:color="000000"/>
              <w:left w:val="single" w:sz="4" w:space="0" w:color="000000"/>
              <w:bottom w:val="single" w:sz="4" w:space="0" w:color="000000"/>
              <w:right w:val="single" w:sz="4" w:space="0" w:color="000000"/>
            </w:tcBorders>
            <w:shd w:val="clear" w:color="auto" w:fill="FFFFFF"/>
          </w:tcPr>
          <w:p w14:paraId="20F5762A"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LV PT NT</w:t>
            </w:r>
          </w:p>
          <w:p w14:paraId="03C2FE61"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w:t>
            </w:r>
            <w:r w:rsidRPr="00797787">
              <w:rPr>
                <w:b/>
                <w:position w:val="-1"/>
                <w:sz w:val="28"/>
                <w:szCs w:val="28"/>
              </w:rPr>
              <w:t>NBTN:</w:t>
            </w:r>
            <w:r w:rsidRPr="00797787">
              <w:rPr>
                <w:position w:val="-1"/>
                <w:sz w:val="28"/>
                <w:szCs w:val="28"/>
              </w:rPr>
              <w:t xml:space="preserve"> </w:t>
            </w:r>
          </w:p>
          <w:p w14:paraId="6AA58FE6"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Bánh trung thu - Đèn ông sao</w:t>
            </w:r>
          </w:p>
        </w:tc>
        <w:tc>
          <w:tcPr>
            <w:tcW w:w="1103" w:type="dxa"/>
            <w:tcBorders>
              <w:top w:val="single" w:sz="4" w:space="0" w:color="000000"/>
              <w:left w:val="single" w:sz="4" w:space="0" w:color="000000"/>
              <w:bottom w:val="single" w:sz="4" w:space="0" w:color="000000"/>
              <w:right w:val="single" w:sz="4" w:space="0" w:color="000000"/>
            </w:tcBorders>
            <w:shd w:val="clear" w:color="auto" w:fill="FFFFFF"/>
          </w:tcPr>
          <w:p w14:paraId="6C8E6163"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LVPTTCXH&amp;TM</w:t>
            </w:r>
          </w:p>
          <w:p w14:paraId="2D3B165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 xml:space="preserve"> </w:t>
            </w:r>
            <w:r w:rsidRPr="00797787">
              <w:rPr>
                <w:position w:val="-1"/>
                <w:sz w:val="28"/>
                <w:szCs w:val="28"/>
              </w:rPr>
              <w:t xml:space="preserve">Tô màu bong bóng </w:t>
            </w:r>
          </w:p>
          <w:p w14:paraId="4ED3E4F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Mẫu)</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0297EA"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LVPT NN</w:t>
            </w:r>
          </w:p>
          <w:p w14:paraId="288AC5D9"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 xml:space="preserve">Văn học </w:t>
            </w:r>
          </w:p>
          <w:p w14:paraId="6ED4E780"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 xml:space="preserve">Truyện: </w:t>
            </w:r>
            <w:r w:rsidRPr="00797787">
              <w:rPr>
                <w:position w:val="-1"/>
                <w:sz w:val="28"/>
                <w:szCs w:val="28"/>
              </w:rPr>
              <w:t>Sự tích Tết Trung Thu</w:t>
            </w:r>
            <w:r w:rsidRPr="00797787">
              <w:rPr>
                <w:b/>
                <w:position w:val="-1"/>
                <w:sz w:val="28"/>
                <w:szCs w:val="28"/>
              </w:rPr>
              <w:t>.</w:t>
            </w: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FFFFFF"/>
          </w:tcPr>
          <w:p w14:paraId="78C21940" w14:textId="77777777" w:rsidR="00797787" w:rsidRPr="00797787" w:rsidRDefault="00797787" w:rsidP="00797787">
            <w:pPr>
              <w:tabs>
                <w:tab w:val="left" w:pos="7239"/>
              </w:tabs>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LVPTTCXH&amp;TM</w:t>
            </w:r>
          </w:p>
          <w:p w14:paraId="494FA0EA"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Vận động: (NDTT) “</w:t>
            </w:r>
            <w:r w:rsidRPr="00797787">
              <w:rPr>
                <w:position w:val="-1"/>
                <w:sz w:val="28"/>
                <w:szCs w:val="28"/>
                <w:lang w:val="es-ES"/>
              </w:rPr>
              <w:t>Rước đèn</w:t>
            </w:r>
            <w:r w:rsidRPr="00797787">
              <w:rPr>
                <w:position w:val="-1"/>
                <w:sz w:val="28"/>
                <w:szCs w:val="28"/>
              </w:rPr>
              <w:t>”</w:t>
            </w:r>
          </w:p>
          <w:p w14:paraId="0EDD03CF"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Nghe hát: (NDKH)“Chim mẹ chim con”</w:t>
            </w:r>
          </w:p>
          <w:p w14:paraId="4FE7C4A9"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r>
      <w:tr w:rsidR="00797787" w:rsidRPr="00797787" w14:paraId="6629896F" w14:textId="77777777" w:rsidTr="004F6111">
        <w:trPr>
          <w:trHeight w:val="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37CD86C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Dạo chơi ngoài trời</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14:paraId="62B8642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Hoạt động có mục đích: tham quan sân trường, quan sát Cây Xoài, Quan sát cầu trượt, quan sát vườn rau...</w:t>
            </w:r>
          </w:p>
          <w:p w14:paraId="56E7CAB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Trò chơi vận động: Dung dăng dung dẻ, nu na nu nống, lộn cầu vồng,</w:t>
            </w:r>
          </w:p>
          <w:p w14:paraId="1557D8E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Chơi tự do: Cô chuẩn bị một số đồ chơi và các nguyên liệu cho trẻ chơi, chơi với đồ chơi vận động</w:t>
            </w:r>
          </w:p>
        </w:tc>
      </w:tr>
      <w:tr w:rsidR="00797787" w:rsidRPr="00797787" w14:paraId="2071D9B3" w14:textId="77777777" w:rsidTr="004F6111">
        <w:trPr>
          <w:trHeight w:val="1610"/>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28A4DE6"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rPr>
            </w:pPr>
            <w:r w:rsidRPr="00797787">
              <w:rPr>
                <w:b/>
                <w:position w:val="-1"/>
                <w:sz w:val="28"/>
                <w:szCs w:val="28"/>
              </w:rPr>
              <w:t>Chơi hoạt động ở các</w:t>
            </w:r>
          </w:p>
          <w:p w14:paraId="6EDB63F1"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rPr>
            </w:pPr>
            <w:r w:rsidRPr="00797787">
              <w:rPr>
                <w:b/>
                <w:position w:val="-1"/>
                <w:sz w:val="28"/>
                <w:szCs w:val="28"/>
              </w:rPr>
              <w:t>Góc</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14:paraId="71960A43"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Góc thao tác vai: Tập bế em, cho em ăn, tắm cho em, ru em</w:t>
            </w:r>
          </w:p>
          <w:p w14:paraId="241493F8"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Góc HĐVĐV: Chơi xâu vòng, Xếp đồ chơi tặng bạn, xếp tháp chóp, tháo lắp vòng, chọn đồ dùng có màu xanh đỏ, tô màu, dán..</w:t>
            </w:r>
          </w:p>
          <w:p w14:paraId="447D4CA9"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Góc vận động: Chơi với bóng, ném bóng, lăn bóng..</w:t>
            </w:r>
          </w:p>
          <w:p w14:paraId="15F2D8BF"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r>
      <w:tr w:rsidR="00797787" w:rsidRPr="00797787" w14:paraId="08606B30" w14:textId="77777777" w:rsidTr="004F6111">
        <w:trPr>
          <w:trHeight w:val="915"/>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AB9785A"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 xml:space="preserve">     Ăn, ngủ  </w:t>
            </w:r>
          </w:p>
        </w:tc>
        <w:tc>
          <w:tcPr>
            <w:tcW w:w="8933" w:type="dxa"/>
            <w:gridSpan w:val="8"/>
            <w:tcBorders>
              <w:top w:val="single" w:sz="4" w:space="0" w:color="000000"/>
              <w:left w:val="single" w:sz="4" w:space="0" w:color="000000"/>
              <w:bottom w:val="single" w:sz="4" w:space="0" w:color="000000"/>
              <w:right w:val="single" w:sz="4" w:space="0" w:color="000000"/>
            </w:tcBorders>
            <w:shd w:val="clear" w:color="auto" w:fill="FFFFFF"/>
          </w:tcPr>
          <w:p w14:paraId="484AE3BF" w14:textId="77777777" w:rsidR="00797787" w:rsidRPr="00797787" w:rsidRDefault="00797787" w:rsidP="00797787">
            <w:pPr>
              <w:tabs>
                <w:tab w:val="left" w:pos="36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Nhắc trẻ sử dụng các từ như: mời cô, mời bạn khi vào bữa ăn.</w:t>
            </w:r>
          </w:p>
          <w:p w14:paraId="7C0FE21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Cho trẻ đi vệ sinh trước và sau khi ăn. </w:t>
            </w:r>
          </w:p>
        </w:tc>
      </w:tr>
      <w:tr w:rsidR="00797787" w:rsidRPr="00797787" w14:paraId="731B6E1A" w14:textId="77777777" w:rsidTr="004F6111">
        <w:trPr>
          <w:trHeight w:val="161"/>
        </w:trPr>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5FCCF26"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Chơi tập buổi chiều</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A3E64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HDTC: Chi chi chành chành</w:t>
            </w:r>
          </w:p>
          <w:p w14:paraId="70C62D3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Chơi theo ý thích  </w:t>
            </w:r>
          </w:p>
        </w:tc>
        <w:tc>
          <w:tcPr>
            <w:tcW w:w="1710" w:type="dxa"/>
            <w:tcBorders>
              <w:top w:val="single" w:sz="4" w:space="0" w:color="000000"/>
              <w:left w:val="single" w:sz="4" w:space="0" w:color="000000"/>
              <w:bottom w:val="single" w:sz="4" w:space="0" w:color="000000"/>
              <w:right w:val="single" w:sz="4" w:space="0" w:color="000000"/>
            </w:tcBorders>
            <w:shd w:val="clear" w:color="auto" w:fill="FFFFFF"/>
          </w:tcPr>
          <w:p w14:paraId="7DC0DDA8"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b/>
                <w:position w:val="-1"/>
                <w:sz w:val="28"/>
                <w:szCs w:val="28"/>
              </w:rPr>
              <w:t xml:space="preserve">- </w:t>
            </w:r>
            <w:r w:rsidRPr="00797787">
              <w:rPr>
                <w:position w:val="-1"/>
                <w:sz w:val="28"/>
                <w:szCs w:val="28"/>
              </w:rPr>
              <w:t xml:space="preserve">Ôn NBTN: </w:t>
            </w:r>
          </w:p>
          <w:p w14:paraId="6B047808"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Bánh trung thu - Đèn ông sao</w:t>
            </w:r>
          </w:p>
          <w:p w14:paraId="257DAA7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Chơi theo ý thích  </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1007B4E"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Sinh hoạt chuyên môn</w:t>
            </w:r>
          </w:p>
          <w:p w14:paraId="6A873966"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c>
          <w:tcPr>
            <w:tcW w:w="1643" w:type="dxa"/>
            <w:gridSpan w:val="2"/>
            <w:tcBorders>
              <w:top w:val="single" w:sz="4" w:space="0" w:color="000000"/>
              <w:left w:val="single" w:sz="4" w:space="0" w:color="000000"/>
              <w:bottom w:val="single" w:sz="4" w:space="0" w:color="000000"/>
              <w:right w:val="single" w:sz="4" w:space="0" w:color="000000"/>
            </w:tcBorders>
            <w:shd w:val="clear" w:color="auto" w:fill="FFFFFF"/>
          </w:tcPr>
          <w:p w14:paraId="60B1E4A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LQBM: “Rước đèn”</w:t>
            </w:r>
          </w:p>
          <w:p w14:paraId="239CE7E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xml:space="preserve">- Chơi theo ý thích.  </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Pr>
          <w:p w14:paraId="55787216"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Tổ chức tết trung thu</w:t>
            </w:r>
          </w:p>
          <w:p w14:paraId="08BD9D8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r w:rsidRPr="00797787">
              <w:rPr>
                <w:position w:val="-1"/>
                <w:sz w:val="28"/>
                <w:szCs w:val="28"/>
              </w:rPr>
              <w:t>- Vệ sinh nhóm lớp, môi trường -  Nêu gương cuối tuần</w:t>
            </w:r>
          </w:p>
          <w:p w14:paraId="6D51B86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rPr>
            </w:pPr>
          </w:p>
        </w:tc>
      </w:tr>
    </w:tbl>
    <w:p w14:paraId="0799F1EB" w14:textId="77777777" w:rsid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vi-VN"/>
        </w:rPr>
      </w:pPr>
    </w:p>
    <w:p w14:paraId="08E8514E" w14:textId="77777777" w:rsid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vi-VN"/>
        </w:rPr>
      </w:pPr>
    </w:p>
    <w:p w14:paraId="7E5BC7DD" w14:textId="37E28A81"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vi-VN"/>
        </w:rPr>
        <w:lastRenderedPageBreak/>
        <w:t>K</w:t>
      </w:r>
      <w:r w:rsidRPr="00797787">
        <w:rPr>
          <w:b/>
          <w:position w:val="-1"/>
          <w:sz w:val="28"/>
          <w:szCs w:val="28"/>
          <w:lang w:val="en-US"/>
        </w:rPr>
        <w:t>Ế HOACH CHỦ ĐỀ NHÁNH 2 :  Bé và các bạn</w:t>
      </w:r>
    </w:p>
    <w:p w14:paraId="220F6332"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r w:rsidRPr="00797787">
        <w:rPr>
          <w:position w:val="-1"/>
          <w:sz w:val="28"/>
          <w:szCs w:val="28"/>
          <w:lang w:val="en-US"/>
        </w:rPr>
        <w:t>(Thực hiện 1 tuần: Từ ngày 23/9 đến ngày 27/9/2024)</w:t>
      </w:r>
    </w:p>
    <w:tbl>
      <w:tblPr>
        <w:tblpPr w:leftFromText="180" w:rightFromText="180" w:vertAnchor="text" w:tblpX="-185" w:tblpY="12"/>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5"/>
        <w:gridCol w:w="2074"/>
        <w:gridCol w:w="1616"/>
        <w:gridCol w:w="360"/>
        <w:gridCol w:w="1260"/>
        <w:gridCol w:w="1442"/>
        <w:gridCol w:w="538"/>
        <w:gridCol w:w="1588"/>
      </w:tblGrid>
      <w:tr w:rsidR="00797787" w:rsidRPr="00797787" w14:paraId="67EA77D0" w14:textId="77777777" w:rsidTr="004F6111">
        <w:trPr>
          <w:trHeight w:val="887"/>
        </w:trPr>
        <w:tc>
          <w:tcPr>
            <w:tcW w:w="1465" w:type="dxa"/>
            <w:tcBorders>
              <w:top w:val="single" w:sz="4" w:space="0" w:color="000000"/>
              <w:left w:val="single" w:sz="4" w:space="0" w:color="000000"/>
              <w:bottom w:val="single" w:sz="4" w:space="0" w:color="000000"/>
              <w:right w:val="single" w:sz="4" w:space="0" w:color="000000"/>
            </w:tcBorders>
          </w:tcPr>
          <w:p w14:paraId="435D3D05"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 Ngày</w:t>
            </w:r>
          </w:p>
          <w:p w14:paraId="6AFACA12"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p w14:paraId="32270BE7"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HĐ</w:t>
            </w:r>
          </w:p>
        </w:tc>
        <w:tc>
          <w:tcPr>
            <w:tcW w:w="2074" w:type="dxa"/>
            <w:tcBorders>
              <w:top w:val="single" w:sz="4" w:space="0" w:color="000000"/>
              <w:left w:val="single" w:sz="4" w:space="0" w:color="000000"/>
              <w:bottom w:val="single" w:sz="4" w:space="0" w:color="000000"/>
              <w:right w:val="single" w:sz="4" w:space="0" w:color="000000"/>
            </w:tcBorders>
          </w:tcPr>
          <w:p w14:paraId="1F005E08"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Thứ 2 </w:t>
            </w:r>
          </w:p>
          <w:p w14:paraId="6C242CD3"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p>
        </w:tc>
        <w:tc>
          <w:tcPr>
            <w:tcW w:w="1616" w:type="dxa"/>
            <w:tcBorders>
              <w:top w:val="single" w:sz="4" w:space="0" w:color="000000"/>
              <w:left w:val="single" w:sz="4" w:space="0" w:color="000000"/>
              <w:bottom w:val="single" w:sz="4" w:space="0" w:color="000000"/>
              <w:right w:val="single" w:sz="4" w:space="0" w:color="000000"/>
            </w:tcBorders>
          </w:tcPr>
          <w:p w14:paraId="42D88547"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Thứ 3</w:t>
            </w:r>
          </w:p>
          <w:p w14:paraId="077DBA8E"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p>
        </w:tc>
        <w:tc>
          <w:tcPr>
            <w:tcW w:w="1620" w:type="dxa"/>
            <w:gridSpan w:val="2"/>
            <w:tcBorders>
              <w:top w:val="single" w:sz="4" w:space="0" w:color="000000"/>
              <w:left w:val="single" w:sz="4" w:space="0" w:color="000000"/>
              <w:bottom w:val="single" w:sz="4" w:space="0" w:color="000000"/>
              <w:right w:val="single" w:sz="4" w:space="0" w:color="000000"/>
            </w:tcBorders>
          </w:tcPr>
          <w:p w14:paraId="7D6A912E"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Thứ 4 </w:t>
            </w:r>
          </w:p>
        </w:tc>
        <w:tc>
          <w:tcPr>
            <w:tcW w:w="1442" w:type="dxa"/>
            <w:tcBorders>
              <w:top w:val="single" w:sz="4" w:space="0" w:color="000000"/>
              <w:left w:val="single" w:sz="4" w:space="0" w:color="000000"/>
              <w:bottom w:val="single" w:sz="4" w:space="0" w:color="000000"/>
              <w:right w:val="single" w:sz="4" w:space="0" w:color="000000"/>
            </w:tcBorders>
          </w:tcPr>
          <w:p w14:paraId="7C50895E"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Thứ 5 </w:t>
            </w:r>
          </w:p>
        </w:tc>
        <w:tc>
          <w:tcPr>
            <w:tcW w:w="2126" w:type="dxa"/>
            <w:gridSpan w:val="2"/>
            <w:tcBorders>
              <w:top w:val="single" w:sz="4" w:space="0" w:color="000000"/>
              <w:left w:val="single" w:sz="4" w:space="0" w:color="000000"/>
              <w:bottom w:val="single" w:sz="4" w:space="0" w:color="000000"/>
              <w:right w:val="single" w:sz="4" w:space="0" w:color="000000"/>
            </w:tcBorders>
          </w:tcPr>
          <w:p w14:paraId="38B2DE80"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Thứ 6 </w:t>
            </w:r>
          </w:p>
          <w:p w14:paraId="410E9803"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p>
        </w:tc>
      </w:tr>
      <w:tr w:rsidR="00797787" w:rsidRPr="00797787" w14:paraId="75A424C7" w14:textId="77777777" w:rsidTr="004F6111">
        <w:trPr>
          <w:trHeight w:val="710"/>
        </w:trPr>
        <w:tc>
          <w:tcPr>
            <w:tcW w:w="1465" w:type="dxa"/>
            <w:tcBorders>
              <w:top w:val="single" w:sz="4" w:space="0" w:color="000000"/>
              <w:left w:val="single" w:sz="4" w:space="0" w:color="000000"/>
              <w:bottom w:val="single" w:sz="4" w:space="0" w:color="000000"/>
              <w:right w:val="single" w:sz="4" w:space="0" w:color="000000"/>
            </w:tcBorders>
            <w:vAlign w:val="center"/>
          </w:tcPr>
          <w:p w14:paraId="290366C4" w14:textId="77777777" w:rsidR="00797787" w:rsidRPr="00797787" w:rsidRDefault="00797787" w:rsidP="00797787">
            <w:pPr>
              <w:suppressAutoHyphens/>
              <w:spacing w:after="0" w:line="276" w:lineRule="auto"/>
              <w:ind w:leftChars="-1" w:left="1" w:hangingChars="1" w:hanging="3"/>
              <w:jc w:val="center"/>
              <w:textAlignment w:val="top"/>
              <w:outlineLvl w:val="0"/>
              <w:rPr>
                <w:position w:val="-1"/>
                <w:sz w:val="28"/>
                <w:szCs w:val="28"/>
                <w:lang w:val="en-US"/>
              </w:rPr>
            </w:pPr>
            <w:r w:rsidRPr="00797787">
              <w:rPr>
                <w:b/>
                <w:position w:val="-1"/>
                <w:sz w:val="28"/>
                <w:szCs w:val="28"/>
                <w:lang w:val="en-US"/>
              </w:rPr>
              <w:t>Đón trẻ, thể dục sáng, điểm danh,</w:t>
            </w:r>
          </w:p>
        </w:tc>
        <w:tc>
          <w:tcPr>
            <w:tcW w:w="8878" w:type="dxa"/>
            <w:gridSpan w:val="7"/>
            <w:tcBorders>
              <w:top w:val="single" w:sz="4" w:space="0" w:color="000000"/>
              <w:left w:val="single" w:sz="4" w:space="0" w:color="000000"/>
              <w:bottom w:val="single" w:sz="4" w:space="0" w:color="000000"/>
              <w:right w:val="single" w:sz="4" w:space="0" w:color="000000"/>
            </w:tcBorders>
          </w:tcPr>
          <w:p w14:paraId="028A3EE1"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 Cô đi sớm vệ sinh phòng nhóm, chuẩn bị đồ dùng, đồ chơi cho tất cả các hoạt động trong ngày</w:t>
            </w:r>
          </w:p>
          <w:p w14:paraId="0C9AF0C5"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Trẻ đến cô niềm nở đón trẻ trò chuyện với phụ huynh</w:t>
            </w:r>
          </w:p>
          <w:p w14:paraId="2F135D6F" w14:textId="77777777" w:rsidR="00797787" w:rsidRPr="00797787" w:rsidRDefault="00797787" w:rsidP="00797787">
            <w:pPr>
              <w:suppressAutoHyphens/>
              <w:spacing w:after="0" w:line="276" w:lineRule="auto"/>
              <w:ind w:leftChars="-1" w:left="1" w:right="1492" w:hangingChars="1" w:hanging="3"/>
              <w:textAlignment w:val="top"/>
              <w:outlineLvl w:val="0"/>
              <w:rPr>
                <w:position w:val="-1"/>
                <w:sz w:val="28"/>
                <w:szCs w:val="28"/>
                <w:lang w:val="en-US"/>
              </w:rPr>
            </w:pPr>
            <w:r w:rsidRPr="00797787">
              <w:rPr>
                <w:position w:val="-1"/>
                <w:sz w:val="28"/>
                <w:szCs w:val="28"/>
                <w:lang w:val="en-US"/>
              </w:rPr>
              <w:t xml:space="preserve">- Gợi ý cho trẻ chơi theo ý thích. </w:t>
            </w:r>
          </w:p>
          <w:p w14:paraId="14F427B6" w14:textId="77777777" w:rsidR="00797787" w:rsidRPr="00797787" w:rsidRDefault="00797787" w:rsidP="00797787">
            <w:pPr>
              <w:suppressAutoHyphens/>
              <w:spacing w:after="0" w:line="276" w:lineRule="auto"/>
              <w:ind w:leftChars="-1" w:left="1" w:hangingChars="1" w:hanging="3"/>
              <w:textAlignment w:val="top"/>
              <w:outlineLvl w:val="0"/>
              <w:rPr>
                <w:color w:val="FF0000"/>
                <w:position w:val="-1"/>
                <w:sz w:val="28"/>
                <w:szCs w:val="28"/>
                <w:lang w:val="en-US"/>
              </w:rPr>
            </w:pPr>
            <w:r w:rsidRPr="00797787">
              <w:rPr>
                <w:position w:val="-1"/>
                <w:sz w:val="28"/>
                <w:szCs w:val="28"/>
                <w:lang w:val="en-US"/>
              </w:rPr>
              <w:t xml:space="preserve">- Tập bài thể dục sáng: </w:t>
            </w:r>
            <w:r w:rsidRPr="00797787">
              <w:rPr>
                <w:color w:val="FF0000"/>
                <w:position w:val="-1"/>
                <w:sz w:val="28"/>
                <w:szCs w:val="28"/>
                <w:lang w:val="en-US"/>
              </w:rPr>
              <w:t xml:space="preserve"> Ồ sao bé không lắc.</w:t>
            </w:r>
          </w:p>
        </w:tc>
      </w:tr>
      <w:tr w:rsidR="00797787" w:rsidRPr="00797787" w14:paraId="6B23A133" w14:textId="77777777" w:rsidTr="004F6111">
        <w:trPr>
          <w:trHeight w:val="2228"/>
        </w:trPr>
        <w:tc>
          <w:tcPr>
            <w:tcW w:w="1465" w:type="dxa"/>
            <w:tcBorders>
              <w:top w:val="single" w:sz="4" w:space="0" w:color="000000"/>
              <w:left w:val="single" w:sz="4" w:space="0" w:color="000000"/>
              <w:bottom w:val="single" w:sz="4" w:space="0" w:color="000000"/>
              <w:right w:val="single" w:sz="4" w:space="0" w:color="000000"/>
            </w:tcBorders>
            <w:vAlign w:val="center"/>
          </w:tcPr>
          <w:p w14:paraId="3523DC91" w14:textId="77777777" w:rsidR="00797787" w:rsidRPr="00797787" w:rsidRDefault="00797787" w:rsidP="00797787">
            <w:pPr>
              <w:suppressAutoHyphens/>
              <w:spacing w:after="0" w:line="276" w:lineRule="auto"/>
              <w:ind w:leftChars="-1" w:left="1" w:hangingChars="1" w:hanging="3"/>
              <w:jc w:val="center"/>
              <w:textAlignment w:val="top"/>
              <w:outlineLvl w:val="0"/>
              <w:rPr>
                <w:position w:val="-1"/>
                <w:sz w:val="28"/>
                <w:szCs w:val="28"/>
                <w:lang w:val="en-US"/>
              </w:rPr>
            </w:pPr>
            <w:r w:rsidRPr="00797787">
              <w:rPr>
                <w:b/>
                <w:position w:val="-1"/>
                <w:sz w:val="28"/>
                <w:szCs w:val="28"/>
                <w:lang w:val="en-US"/>
              </w:rPr>
              <w:t>Chơi- tập có chủ đích</w:t>
            </w:r>
          </w:p>
        </w:tc>
        <w:tc>
          <w:tcPr>
            <w:tcW w:w="2074" w:type="dxa"/>
            <w:tcBorders>
              <w:top w:val="single" w:sz="4" w:space="0" w:color="000000"/>
              <w:left w:val="single" w:sz="4" w:space="0" w:color="000000"/>
              <w:bottom w:val="single" w:sz="4" w:space="0" w:color="000000"/>
              <w:right w:val="single" w:sz="4" w:space="0" w:color="000000"/>
            </w:tcBorders>
          </w:tcPr>
          <w:p w14:paraId="3BD1890F"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LVPTTC</w:t>
            </w:r>
          </w:p>
          <w:p w14:paraId="7083CAE1"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PTVĐ </w:t>
            </w:r>
          </w:p>
          <w:p w14:paraId="0B0B100E"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w:t>
            </w:r>
            <w:r w:rsidRPr="00797787">
              <w:rPr>
                <w:color w:val="000000" w:themeColor="text1"/>
                <w:position w:val="-1"/>
                <w:sz w:val="28"/>
                <w:szCs w:val="28"/>
                <w:highlight w:val="yellow"/>
                <w:lang w:val="pt-BR"/>
              </w:rPr>
              <w:t>-</w:t>
            </w:r>
            <w:r w:rsidRPr="00797787">
              <w:rPr>
                <w:color w:val="000000" w:themeColor="text1"/>
                <w:spacing w:val="-8"/>
                <w:position w:val="-1"/>
                <w:sz w:val="28"/>
                <w:szCs w:val="28"/>
                <w:highlight w:val="yellow"/>
                <w:lang w:val="pt-BR"/>
              </w:rPr>
              <w:t xml:space="preserve"> Đi trong đường hẹp</w:t>
            </w:r>
          </w:p>
          <w:p w14:paraId="4273955E"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TCVĐ: Lăn bóng</w:t>
            </w:r>
          </w:p>
        </w:tc>
        <w:tc>
          <w:tcPr>
            <w:tcW w:w="1616" w:type="dxa"/>
            <w:tcBorders>
              <w:top w:val="single" w:sz="4" w:space="0" w:color="000000"/>
              <w:left w:val="single" w:sz="4" w:space="0" w:color="000000"/>
              <w:bottom w:val="single" w:sz="4" w:space="0" w:color="000000"/>
              <w:right w:val="single" w:sz="4" w:space="0" w:color="000000"/>
            </w:tcBorders>
          </w:tcPr>
          <w:p w14:paraId="67361E66"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LVPTNT</w:t>
            </w:r>
          </w:p>
          <w:p w14:paraId="2239146F"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(NBTN)</w:t>
            </w:r>
          </w:p>
          <w:p w14:paraId="02D1B6F3"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Bạn trai – bạn gái</w:t>
            </w:r>
          </w:p>
          <w:p w14:paraId="42644CD6"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tc>
        <w:tc>
          <w:tcPr>
            <w:tcW w:w="1620" w:type="dxa"/>
            <w:gridSpan w:val="2"/>
            <w:tcBorders>
              <w:top w:val="single" w:sz="4" w:space="0" w:color="000000"/>
              <w:left w:val="single" w:sz="4" w:space="0" w:color="000000"/>
              <w:bottom w:val="single" w:sz="4" w:space="0" w:color="000000"/>
              <w:right w:val="single" w:sz="4" w:space="0" w:color="000000"/>
            </w:tcBorders>
          </w:tcPr>
          <w:p w14:paraId="1CE48F4E"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LVPTTCXH &amp; TM</w:t>
            </w:r>
          </w:p>
          <w:p w14:paraId="075A5A7D"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Tạo hình</w:t>
            </w:r>
          </w:p>
          <w:p w14:paraId="304E14E6"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Di màu quả bóng (Mẫu)</w:t>
            </w:r>
          </w:p>
        </w:tc>
        <w:tc>
          <w:tcPr>
            <w:tcW w:w="1442" w:type="dxa"/>
            <w:tcBorders>
              <w:top w:val="single" w:sz="4" w:space="0" w:color="000000"/>
              <w:left w:val="single" w:sz="4" w:space="0" w:color="000000"/>
              <w:bottom w:val="single" w:sz="4" w:space="0" w:color="000000"/>
              <w:right w:val="single" w:sz="4" w:space="0" w:color="000000"/>
            </w:tcBorders>
          </w:tcPr>
          <w:p w14:paraId="3E848AD4"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LVPT NN</w:t>
            </w:r>
          </w:p>
          <w:p w14:paraId="7DCEC798"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p>
          <w:p w14:paraId="00CC1798"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Truyện:</w:t>
            </w:r>
          </w:p>
          <w:p w14:paraId="30B1E1FC"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Đôi bạn nhỏ</w:t>
            </w:r>
          </w:p>
        </w:tc>
        <w:tc>
          <w:tcPr>
            <w:tcW w:w="2126" w:type="dxa"/>
            <w:gridSpan w:val="2"/>
            <w:tcBorders>
              <w:top w:val="single" w:sz="4" w:space="0" w:color="000000"/>
              <w:left w:val="single" w:sz="4" w:space="0" w:color="000000"/>
              <w:bottom w:val="single" w:sz="4" w:space="0" w:color="000000"/>
              <w:right w:val="single" w:sz="4" w:space="0" w:color="000000"/>
            </w:tcBorders>
          </w:tcPr>
          <w:p w14:paraId="33374A21" w14:textId="77777777" w:rsidR="00797787" w:rsidRPr="00797787" w:rsidRDefault="00797787" w:rsidP="00797787">
            <w:pPr>
              <w:suppressAutoHyphens/>
              <w:spacing w:after="0" w:line="276" w:lineRule="auto"/>
              <w:ind w:leftChars="-1" w:left="1" w:right="25" w:hangingChars="1" w:hanging="3"/>
              <w:textAlignment w:val="top"/>
              <w:outlineLvl w:val="0"/>
              <w:rPr>
                <w:position w:val="-1"/>
                <w:sz w:val="28"/>
                <w:szCs w:val="28"/>
                <w:lang w:val="en-US"/>
              </w:rPr>
            </w:pPr>
            <w:r w:rsidRPr="00797787">
              <w:rPr>
                <w:b/>
                <w:position w:val="-1"/>
                <w:sz w:val="28"/>
                <w:szCs w:val="28"/>
                <w:lang w:val="en-US"/>
              </w:rPr>
              <w:t>Đại hội CNVC</w:t>
            </w:r>
          </w:p>
        </w:tc>
      </w:tr>
      <w:tr w:rsidR="00797787" w:rsidRPr="00797787" w14:paraId="5ED7339B" w14:textId="77777777" w:rsidTr="004F6111">
        <w:trPr>
          <w:trHeight w:val="1900"/>
        </w:trPr>
        <w:tc>
          <w:tcPr>
            <w:tcW w:w="1465" w:type="dxa"/>
            <w:tcBorders>
              <w:top w:val="single" w:sz="4" w:space="0" w:color="000000"/>
              <w:left w:val="single" w:sz="4" w:space="0" w:color="000000"/>
              <w:bottom w:val="single" w:sz="4" w:space="0" w:color="000000"/>
              <w:right w:val="single" w:sz="4" w:space="0" w:color="000000"/>
            </w:tcBorders>
            <w:vAlign w:val="center"/>
          </w:tcPr>
          <w:p w14:paraId="50EC157A"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Chơi,</w:t>
            </w:r>
          </w:p>
          <w:p w14:paraId="0C00D9CB"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hoạt động  ở  các góc</w:t>
            </w:r>
          </w:p>
        </w:tc>
        <w:tc>
          <w:tcPr>
            <w:tcW w:w="8878" w:type="dxa"/>
            <w:gridSpan w:val="7"/>
            <w:tcBorders>
              <w:top w:val="single" w:sz="4" w:space="0" w:color="000000"/>
              <w:left w:val="single" w:sz="4" w:space="0" w:color="000000"/>
              <w:bottom w:val="single" w:sz="4" w:space="0" w:color="000000"/>
              <w:right w:val="single" w:sz="4" w:space="0" w:color="000000"/>
            </w:tcBorders>
          </w:tcPr>
          <w:p w14:paraId="17AFE683"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Góc thao tác vai vai: nấu cho em ăn, ru em ngủ, bán hàng, quấy bột cho em</w:t>
            </w:r>
          </w:p>
          <w:p w14:paraId="522AF80B"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Góc hoạt động với đồ vật: Xếp hình từ các khối, xếp đồ chơi tặng bạn, xâu vòng màu đỏ, tháo lắp lồng hộp</w:t>
            </w:r>
          </w:p>
          <w:p w14:paraId="557AB0A3"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 Góc vận động: Lăn bóng, ném bóng, túi cát.  </w:t>
            </w:r>
          </w:p>
        </w:tc>
      </w:tr>
      <w:tr w:rsidR="00797787" w:rsidRPr="00797787" w14:paraId="2FE3FB7C" w14:textId="77777777" w:rsidTr="004F6111">
        <w:trPr>
          <w:trHeight w:val="1530"/>
        </w:trPr>
        <w:tc>
          <w:tcPr>
            <w:tcW w:w="1465" w:type="dxa"/>
            <w:tcBorders>
              <w:top w:val="single" w:sz="4" w:space="0" w:color="000000"/>
              <w:left w:val="single" w:sz="4" w:space="0" w:color="000000"/>
              <w:bottom w:val="single" w:sz="4" w:space="0" w:color="000000"/>
              <w:right w:val="single" w:sz="4" w:space="0" w:color="000000"/>
            </w:tcBorders>
            <w:vAlign w:val="center"/>
          </w:tcPr>
          <w:p w14:paraId="00E3ABB6" w14:textId="77777777" w:rsidR="00797787" w:rsidRPr="00797787" w:rsidRDefault="00797787" w:rsidP="00797787">
            <w:pPr>
              <w:suppressAutoHyphens/>
              <w:spacing w:after="0" w:line="276" w:lineRule="auto"/>
              <w:ind w:leftChars="-1" w:left="1" w:hangingChars="1" w:hanging="3"/>
              <w:jc w:val="center"/>
              <w:textAlignment w:val="top"/>
              <w:outlineLvl w:val="0"/>
              <w:rPr>
                <w:b/>
                <w:position w:val="-1"/>
                <w:sz w:val="28"/>
                <w:szCs w:val="28"/>
                <w:lang w:val="en-US"/>
              </w:rPr>
            </w:pPr>
            <w:r w:rsidRPr="00797787">
              <w:rPr>
                <w:b/>
                <w:position w:val="-1"/>
                <w:sz w:val="28"/>
                <w:szCs w:val="28"/>
                <w:lang w:val="en-US"/>
              </w:rPr>
              <w:t xml:space="preserve">Dạo chơi ngoài trời </w:t>
            </w:r>
          </w:p>
        </w:tc>
        <w:tc>
          <w:tcPr>
            <w:tcW w:w="8878" w:type="dxa"/>
            <w:gridSpan w:val="7"/>
            <w:tcBorders>
              <w:top w:val="single" w:sz="4" w:space="0" w:color="000000"/>
              <w:left w:val="single" w:sz="4" w:space="0" w:color="000000"/>
              <w:bottom w:val="single" w:sz="4" w:space="0" w:color="000000"/>
              <w:right w:val="single" w:sz="4" w:space="0" w:color="000000"/>
            </w:tcBorders>
          </w:tcPr>
          <w:p w14:paraId="393F15E5"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Hoạt động có mục đích: Dạo chơi sân trường, quan sát phòng học, cây xanh, cây hoa, nhặt lá trên sân trường</w:t>
            </w:r>
          </w:p>
          <w:p w14:paraId="4437D58C"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Trò chơi vận động: </w:t>
            </w:r>
            <w:r w:rsidRPr="00797787">
              <w:rPr>
                <w:position w:val="-1"/>
                <w:sz w:val="28"/>
                <w:szCs w:val="28"/>
                <w:highlight w:val="yellow"/>
                <w:lang w:val="en-US"/>
              </w:rPr>
              <w:t>Lăn bóng, tìm bạn thân,  bóng tròn to</w:t>
            </w:r>
          </w:p>
          <w:p w14:paraId="2D083B9F"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Chơi tự do: Cô chuẩn bị một số đồ chơi và các nguyên vật liệu cho trẻ chơi </w:t>
            </w:r>
          </w:p>
        </w:tc>
      </w:tr>
      <w:tr w:rsidR="00797787" w:rsidRPr="00797787" w14:paraId="0A697C08" w14:textId="77777777" w:rsidTr="004F6111">
        <w:trPr>
          <w:trHeight w:val="1178"/>
        </w:trPr>
        <w:tc>
          <w:tcPr>
            <w:tcW w:w="1465" w:type="dxa"/>
            <w:tcBorders>
              <w:top w:val="single" w:sz="4" w:space="0" w:color="000000"/>
              <w:left w:val="single" w:sz="4" w:space="0" w:color="000000"/>
              <w:bottom w:val="single" w:sz="4" w:space="0" w:color="000000"/>
              <w:right w:val="single" w:sz="4" w:space="0" w:color="000000"/>
            </w:tcBorders>
            <w:vAlign w:val="center"/>
          </w:tcPr>
          <w:p w14:paraId="58338AC7"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Ăn – ngủ</w:t>
            </w:r>
          </w:p>
          <w:p w14:paraId="4C5FE01D"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p w14:paraId="1525A0FD"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p w14:paraId="5F9DC554"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tc>
        <w:tc>
          <w:tcPr>
            <w:tcW w:w="8878" w:type="dxa"/>
            <w:gridSpan w:val="7"/>
            <w:tcBorders>
              <w:top w:val="single" w:sz="4" w:space="0" w:color="000000"/>
              <w:left w:val="single" w:sz="4" w:space="0" w:color="000000"/>
              <w:bottom w:val="single" w:sz="4" w:space="0" w:color="000000"/>
              <w:right w:val="single" w:sz="4" w:space="0" w:color="000000"/>
            </w:tcBorders>
          </w:tcPr>
          <w:p w14:paraId="42A802EE" w14:textId="77777777" w:rsidR="00797787" w:rsidRPr="00797787" w:rsidRDefault="00797787" w:rsidP="00797787">
            <w:pPr>
              <w:tabs>
                <w:tab w:val="left" w:pos="1152"/>
              </w:tabs>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 Trẻ biết ngồi ngay ngắn vào bàn, trước khi ăn phải biết mời cô, mời các bạn không đùa nghịch. Biết bỏ bát thìa đúng nơi quy định </w:t>
            </w:r>
          </w:p>
          <w:p w14:paraId="42852F04"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Trẻ có thói quen ngủ ở trường đủ giấc</w:t>
            </w:r>
          </w:p>
        </w:tc>
      </w:tr>
      <w:tr w:rsidR="00797787" w:rsidRPr="00797787" w14:paraId="0659348D" w14:textId="77777777" w:rsidTr="004F6111">
        <w:trPr>
          <w:trHeight w:val="2430"/>
        </w:trPr>
        <w:tc>
          <w:tcPr>
            <w:tcW w:w="1465" w:type="dxa"/>
            <w:tcBorders>
              <w:top w:val="single" w:sz="4" w:space="0" w:color="000000"/>
              <w:left w:val="single" w:sz="4" w:space="0" w:color="000000"/>
              <w:bottom w:val="single" w:sz="4" w:space="0" w:color="000000"/>
              <w:right w:val="single" w:sz="4" w:space="0" w:color="000000"/>
            </w:tcBorders>
          </w:tcPr>
          <w:p w14:paraId="0BC7EEA4"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 xml:space="preserve">    </w:t>
            </w:r>
          </w:p>
          <w:p w14:paraId="101AB1BE"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 xml:space="preserve">Chơi tập buổi </w:t>
            </w:r>
          </w:p>
          <w:p w14:paraId="6B218749"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Chiều</w:t>
            </w:r>
          </w:p>
        </w:tc>
        <w:tc>
          <w:tcPr>
            <w:tcW w:w="2074" w:type="dxa"/>
            <w:tcBorders>
              <w:top w:val="single" w:sz="4" w:space="0" w:color="000000"/>
              <w:left w:val="single" w:sz="4" w:space="0" w:color="000000"/>
              <w:bottom w:val="single" w:sz="4" w:space="0" w:color="000000"/>
              <w:right w:val="single" w:sz="4" w:space="0" w:color="000000"/>
            </w:tcBorders>
          </w:tcPr>
          <w:p w14:paraId="004FDD61" w14:textId="77777777" w:rsidR="00797787" w:rsidRPr="00797787" w:rsidRDefault="00797787" w:rsidP="00797787">
            <w:pPr>
              <w:suppressAutoHyphens/>
              <w:spacing w:after="0" w:line="276" w:lineRule="auto"/>
              <w:ind w:hanging="3"/>
              <w:textAlignment w:val="top"/>
              <w:outlineLvl w:val="0"/>
              <w:rPr>
                <w:position w:val="-1"/>
                <w:sz w:val="28"/>
                <w:szCs w:val="28"/>
                <w:lang w:val="en-US"/>
              </w:rPr>
            </w:pPr>
            <w:r w:rsidRPr="00797787">
              <w:rPr>
                <w:position w:val="-1"/>
                <w:sz w:val="28"/>
                <w:szCs w:val="28"/>
                <w:lang w:val="en-US"/>
              </w:rPr>
              <w:t>- Hoạt động giao lưu làm quen với các bạn trong khối.</w:t>
            </w:r>
          </w:p>
          <w:p w14:paraId="12EC8E69"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18200028"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tc>
        <w:tc>
          <w:tcPr>
            <w:tcW w:w="1976" w:type="dxa"/>
            <w:gridSpan w:val="2"/>
            <w:tcBorders>
              <w:top w:val="single" w:sz="4" w:space="0" w:color="000000"/>
              <w:left w:val="single" w:sz="4" w:space="0" w:color="000000"/>
              <w:bottom w:val="single" w:sz="4" w:space="0" w:color="000000"/>
              <w:right w:val="single" w:sz="4" w:space="0" w:color="000000"/>
            </w:tcBorders>
          </w:tcPr>
          <w:p w14:paraId="1EB2AE3F"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Cho trẻ đọc đồng dao: Chi chi chành chành.</w:t>
            </w:r>
          </w:p>
          <w:p w14:paraId="47D356E6"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tc>
        <w:tc>
          <w:tcPr>
            <w:tcW w:w="1260" w:type="dxa"/>
            <w:tcBorders>
              <w:top w:val="single" w:sz="4" w:space="0" w:color="000000"/>
              <w:left w:val="single" w:sz="4" w:space="0" w:color="000000"/>
              <w:bottom w:val="single" w:sz="4" w:space="0" w:color="000000"/>
              <w:right w:val="single" w:sz="4" w:space="0" w:color="000000"/>
            </w:tcBorders>
          </w:tcPr>
          <w:p w14:paraId="11B98176"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Nghỉ sinh hoạt chuyên môn.</w:t>
            </w:r>
          </w:p>
          <w:p w14:paraId="14A83F6C"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tc>
        <w:tc>
          <w:tcPr>
            <w:tcW w:w="1980" w:type="dxa"/>
            <w:gridSpan w:val="2"/>
            <w:tcBorders>
              <w:top w:val="single" w:sz="4" w:space="0" w:color="000000"/>
              <w:left w:val="single" w:sz="4" w:space="0" w:color="000000"/>
              <w:bottom w:val="single" w:sz="4" w:space="0" w:color="000000"/>
              <w:right w:val="single" w:sz="4" w:space="0" w:color="000000"/>
            </w:tcBorders>
          </w:tcPr>
          <w:p w14:paraId="1595C484"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Montessorri:</w:t>
            </w:r>
          </w:p>
          <w:p w14:paraId="2DA0AADC"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Cách cầm thìa</w:t>
            </w:r>
          </w:p>
          <w:p w14:paraId="07C78887"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0CCD44EA"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p>
        </w:tc>
        <w:tc>
          <w:tcPr>
            <w:tcW w:w="1588" w:type="dxa"/>
            <w:tcBorders>
              <w:top w:val="single" w:sz="4" w:space="0" w:color="000000"/>
              <w:left w:val="single" w:sz="4" w:space="0" w:color="000000"/>
              <w:bottom w:val="single" w:sz="4" w:space="0" w:color="000000"/>
              <w:right w:val="single" w:sz="4" w:space="0" w:color="000000"/>
            </w:tcBorders>
          </w:tcPr>
          <w:p w14:paraId="39D97C61"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r w:rsidRPr="00797787">
              <w:rPr>
                <w:b/>
                <w:position w:val="-1"/>
                <w:sz w:val="28"/>
                <w:szCs w:val="28"/>
                <w:lang w:val="en-US"/>
              </w:rPr>
              <w:t>Đại hội công đoàn</w:t>
            </w:r>
          </w:p>
          <w:p w14:paraId="678577FE" w14:textId="77777777" w:rsidR="00797787" w:rsidRPr="00797787" w:rsidRDefault="00797787" w:rsidP="00797787">
            <w:pPr>
              <w:suppressAutoHyphens/>
              <w:spacing w:after="0" w:line="276" w:lineRule="auto"/>
              <w:ind w:leftChars="-1" w:left="1" w:hangingChars="1" w:hanging="3"/>
              <w:textAlignment w:val="top"/>
              <w:outlineLvl w:val="0"/>
              <w:rPr>
                <w:b/>
                <w:position w:val="-1"/>
                <w:sz w:val="28"/>
                <w:szCs w:val="28"/>
                <w:lang w:val="en-US"/>
              </w:rPr>
            </w:pPr>
          </w:p>
        </w:tc>
      </w:tr>
    </w:tbl>
    <w:p w14:paraId="2741C091" w14:textId="77777777" w:rsidR="00797787" w:rsidRPr="00797787" w:rsidRDefault="00797787" w:rsidP="00797787">
      <w:pPr>
        <w:suppressAutoHyphens/>
        <w:spacing w:after="0" w:line="1" w:lineRule="atLeast"/>
        <w:ind w:leftChars="-1" w:left="1" w:hangingChars="1" w:hanging="3"/>
        <w:textDirection w:val="btLr"/>
        <w:textAlignment w:val="top"/>
        <w:outlineLvl w:val="0"/>
        <w:rPr>
          <w:b/>
          <w:position w:val="-1"/>
          <w:sz w:val="28"/>
          <w:szCs w:val="28"/>
          <w:lang w:val="en-US"/>
        </w:rPr>
      </w:pPr>
    </w:p>
    <w:p w14:paraId="20854F1F" w14:textId="77777777" w:rsidR="00797787" w:rsidRPr="00797787" w:rsidRDefault="00797787" w:rsidP="00797787">
      <w:pPr>
        <w:tabs>
          <w:tab w:val="left" w:pos="1440"/>
        </w:tabs>
        <w:suppressAutoHyphens/>
        <w:spacing w:after="0" w:line="1" w:lineRule="atLeast"/>
        <w:ind w:leftChars="-1" w:left="1" w:hangingChars="1" w:hanging="3"/>
        <w:jc w:val="both"/>
        <w:textDirection w:val="btLr"/>
        <w:textAlignment w:val="top"/>
        <w:outlineLvl w:val="0"/>
        <w:rPr>
          <w:b/>
          <w:color w:val="000000"/>
          <w:position w:val="-1"/>
          <w:sz w:val="28"/>
          <w:szCs w:val="28"/>
          <w:lang w:val="en-US"/>
        </w:rPr>
      </w:pPr>
    </w:p>
    <w:p w14:paraId="04501D55" w14:textId="77777777" w:rsid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p w14:paraId="63FD589A" w14:textId="77777777" w:rsid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p w14:paraId="353926F0" w14:textId="1081F0BE"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lastRenderedPageBreak/>
        <w:t>KẾ HOẠCH CHỦ ĐỀ NHÁNH 3:  Lớp học của bé</w:t>
      </w:r>
    </w:p>
    <w:p w14:paraId="6C979462"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i/>
          <w:position w:val="-1"/>
          <w:sz w:val="28"/>
          <w:szCs w:val="28"/>
          <w:lang w:val="en-US"/>
        </w:rPr>
      </w:pPr>
      <w:r w:rsidRPr="00797787">
        <w:rPr>
          <w:i/>
          <w:position w:val="-1"/>
          <w:sz w:val="28"/>
          <w:szCs w:val="28"/>
          <w:lang w:val="en-US"/>
        </w:rPr>
        <w:t>(Thực hiện trong 1 tuần: Từ ngày:  30/9 - 04/10/2024)</w:t>
      </w:r>
    </w:p>
    <w:tbl>
      <w:tblPr>
        <w:tblW w:w="1008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3"/>
        <w:gridCol w:w="7"/>
        <w:gridCol w:w="1590"/>
        <w:gridCol w:w="23"/>
        <w:gridCol w:w="1440"/>
        <w:gridCol w:w="337"/>
        <w:gridCol w:w="1463"/>
        <w:gridCol w:w="67"/>
        <w:gridCol w:w="1373"/>
        <w:gridCol w:w="67"/>
        <w:gridCol w:w="2250"/>
      </w:tblGrid>
      <w:tr w:rsidR="00797787" w:rsidRPr="00797787" w14:paraId="49DFCD7C" w14:textId="77777777" w:rsidTr="004F6111">
        <w:trPr>
          <w:trHeight w:val="912"/>
        </w:trPr>
        <w:tc>
          <w:tcPr>
            <w:tcW w:w="1463" w:type="dxa"/>
            <w:tcBorders>
              <w:top w:val="single" w:sz="4" w:space="0" w:color="000000"/>
              <w:left w:val="single" w:sz="4" w:space="0" w:color="000000"/>
              <w:bottom w:val="single" w:sz="4" w:space="0" w:color="000000"/>
              <w:right w:val="single" w:sz="4" w:space="0" w:color="000000"/>
            </w:tcBorders>
          </w:tcPr>
          <w:p w14:paraId="0E247395"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 xml:space="preserve">         Ngày</w:t>
            </w:r>
          </w:p>
          <w:p w14:paraId="2772D7E6"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HĐ</w:t>
            </w:r>
          </w:p>
        </w:tc>
        <w:tc>
          <w:tcPr>
            <w:tcW w:w="1620" w:type="dxa"/>
            <w:gridSpan w:val="3"/>
            <w:tcBorders>
              <w:top w:val="single" w:sz="4" w:space="0" w:color="000000"/>
              <w:left w:val="single" w:sz="4" w:space="0" w:color="000000"/>
              <w:bottom w:val="single" w:sz="4" w:space="0" w:color="000000"/>
              <w:right w:val="single" w:sz="4" w:space="0" w:color="000000"/>
            </w:tcBorders>
          </w:tcPr>
          <w:p w14:paraId="7BD151F1"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2</w:t>
            </w:r>
          </w:p>
          <w:p w14:paraId="28417E04"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tc>
        <w:tc>
          <w:tcPr>
            <w:tcW w:w="1440" w:type="dxa"/>
            <w:tcBorders>
              <w:top w:val="single" w:sz="4" w:space="0" w:color="000000"/>
              <w:left w:val="single" w:sz="4" w:space="0" w:color="000000"/>
              <w:bottom w:val="single" w:sz="4" w:space="0" w:color="000000"/>
              <w:right w:val="single" w:sz="4" w:space="0" w:color="000000"/>
            </w:tcBorders>
          </w:tcPr>
          <w:p w14:paraId="738C35D8"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Thứ 3 </w:t>
            </w:r>
          </w:p>
        </w:tc>
        <w:tc>
          <w:tcPr>
            <w:tcW w:w="1800" w:type="dxa"/>
            <w:gridSpan w:val="2"/>
            <w:tcBorders>
              <w:top w:val="single" w:sz="4" w:space="0" w:color="000000"/>
              <w:left w:val="single" w:sz="4" w:space="0" w:color="000000"/>
              <w:bottom w:val="single" w:sz="4" w:space="0" w:color="000000"/>
              <w:right w:val="single" w:sz="4" w:space="0" w:color="000000"/>
            </w:tcBorders>
          </w:tcPr>
          <w:p w14:paraId="64FA89DD"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Thứ 4 </w:t>
            </w:r>
          </w:p>
        </w:tc>
        <w:tc>
          <w:tcPr>
            <w:tcW w:w="1440" w:type="dxa"/>
            <w:gridSpan w:val="2"/>
            <w:tcBorders>
              <w:top w:val="single" w:sz="4" w:space="0" w:color="000000"/>
              <w:left w:val="single" w:sz="4" w:space="0" w:color="000000"/>
              <w:bottom w:val="single" w:sz="4" w:space="0" w:color="000000"/>
              <w:right w:val="single" w:sz="4" w:space="0" w:color="000000"/>
            </w:tcBorders>
          </w:tcPr>
          <w:p w14:paraId="7A87E0C9"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Thứ 5 </w:t>
            </w:r>
          </w:p>
        </w:tc>
        <w:tc>
          <w:tcPr>
            <w:tcW w:w="2317" w:type="dxa"/>
            <w:gridSpan w:val="2"/>
            <w:tcBorders>
              <w:top w:val="single" w:sz="4" w:space="0" w:color="000000"/>
              <w:left w:val="single" w:sz="4" w:space="0" w:color="000000"/>
              <w:bottom w:val="single" w:sz="4" w:space="0" w:color="000000"/>
              <w:right w:val="single" w:sz="4" w:space="0" w:color="000000"/>
            </w:tcBorders>
          </w:tcPr>
          <w:p w14:paraId="49C788BD"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6</w:t>
            </w:r>
          </w:p>
          <w:p w14:paraId="06D58F1C"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tc>
      </w:tr>
      <w:tr w:rsidR="00797787" w:rsidRPr="00797787" w14:paraId="75E03970" w14:textId="77777777" w:rsidTr="004F6111">
        <w:tc>
          <w:tcPr>
            <w:tcW w:w="1463" w:type="dxa"/>
            <w:tcBorders>
              <w:top w:val="single" w:sz="4" w:space="0" w:color="000000"/>
              <w:left w:val="single" w:sz="4" w:space="0" w:color="000000"/>
              <w:bottom w:val="single" w:sz="4" w:space="0" w:color="000000"/>
              <w:right w:val="single" w:sz="4" w:space="0" w:color="000000"/>
            </w:tcBorders>
            <w:vAlign w:val="center"/>
          </w:tcPr>
          <w:p w14:paraId="29DADD3F"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Đón trẻ, thể dục sáng, điểm danh, </w:t>
            </w:r>
          </w:p>
        </w:tc>
        <w:tc>
          <w:tcPr>
            <w:tcW w:w="8617" w:type="dxa"/>
            <w:gridSpan w:val="10"/>
            <w:tcBorders>
              <w:top w:val="single" w:sz="4" w:space="0" w:color="000000"/>
              <w:left w:val="single" w:sz="4" w:space="0" w:color="000000"/>
              <w:bottom w:val="single" w:sz="4" w:space="0" w:color="000000"/>
              <w:right w:val="single" w:sz="4" w:space="0" w:color="000000"/>
            </w:tcBorders>
          </w:tcPr>
          <w:p w14:paraId="4C66938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Cô đi sớm vệ sinh phòng nhóm, chuẩn bị đồ dùng, đồ chơi cho tất cả các hoạt động trong ngày</w:t>
            </w:r>
          </w:p>
          <w:p w14:paraId="163578A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Trẻ đến cô niềm nở đón trẻ trò chuyện với phụ huynh</w:t>
            </w:r>
          </w:p>
          <w:p w14:paraId="1C619E3E"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gợi ý cho trẻ chơi theo ý thích. </w:t>
            </w:r>
          </w:p>
          <w:p w14:paraId="68007D9F" w14:textId="77777777" w:rsidR="00797787" w:rsidRPr="00797787" w:rsidRDefault="00797787" w:rsidP="00797787">
            <w:pPr>
              <w:suppressAutoHyphens/>
              <w:spacing w:after="0" w:line="276" w:lineRule="auto"/>
              <w:ind w:leftChars="-1" w:left="1" w:hangingChars="1" w:hanging="3"/>
              <w:textDirection w:val="btLr"/>
              <w:textAlignment w:val="top"/>
              <w:outlineLvl w:val="0"/>
              <w:rPr>
                <w:color w:val="FF0000"/>
                <w:position w:val="-1"/>
                <w:sz w:val="28"/>
                <w:szCs w:val="28"/>
                <w:lang w:val="en-US"/>
              </w:rPr>
            </w:pPr>
            <w:r w:rsidRPr="00797787">
              <w:rPr>
                <w:position w:val="-1"/>
                <w:sz w:val="28"/>
                <w:szCs w:val="28"/>
                <w:lang w:val="en-US"/>
              </w:rPr>
              <w:t>- Tập bài thể dục sáng:  Ồ</w:t>
            </w:r>
            <w:r w:rsidRPr="00797787">
              <w:rPr>
                <w:color w:val="FF0000"/>
                <w:position w:val="-1"/>
                <w:sz w:val="28"/>
                <w:szCs w:val="28"/>
                <w:lang w:val="en-US"/>
              </w:rPr>
              <w:t xml:space="preserve"> sao bé không lắc.</w:t>
            </w:r>
          </w:p>
        </w:tc>
      </w:tr>
      <w:tr w:rsidR="00797787" w:rsidRPr="00797787" w14:paraId="677ABA28" w14:textId="77777777" w:rsidTr="004F6111">
        <w:tc>
          <w:tcPr>
            <w:tcW w:w="1463" w:type="dxa"/>
            <w:tcBorders>
              <w:top w:val="single" w:sz="4" w:space="0" w:color="000000"/>
              <w:left w:val="single" w:sz="4" w:space="0" w:color="000000"/>
              <w:bottom w:val="single" w:sz="4" w:space="0" w:color="000000"/>
              <w:right w:val="single" w:sz="4" w:space="0" w:color="000000"/>
            </w:tcBorders>
            <w:vAlign w:val="center"/>
          </w:tcPr>
          <w:p w14:paraId="3608877B"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Chơi- tập có chủ đích</w:t>
            </w:r>
          </w:p>
        </w:tc>
        <w:tc>
          <w:tcPr>
            <w:tcW w:w="1620" w:type="dxa"/>
            <w:gridSpan w:val="3"/>
            <w:tcBorders>
              <w:top w:val="single" w:sz="4" w:space="0" w:color="000000"/>
              <w:left w:val="single" w:sz="4" w:space="0" w:color="000000"/>
              <w:bottom w:val="single" w:sz="4" w:space="0" w:color="000000"/>
              <w:right w:val="single" w:sz="4" w:space="0" w:color="000000"/>
            </w:tcBorders>
          </w:tcPr>
          <w:p w14:paraId="00425507"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 LVPTTC</w:t>
            </w:r>
          </w:p>
          <w:p w14:paraId="0BC48AC5"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PTVĐ </w:t>
            </w:r>
          </w:p>
          <w:p w14:paraId="0E0C54E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Đi theo hiệu lệnh</w:t>
            </w:r>
          </w:p>
          <w:p w14:paraId="0A21DFA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TCVĐ: Lộn cầu vồng</w:t>
            </w:r>
          </w:p>
        </w:tc>
        <w:tc>
          <w:tcPr>
            <w:tcW w:w="1440" w:type="dxa"/>
            <w:tcBorders>
              <w:top w:val="single" w:sz="4" w:space="0" w:color="000000"/>
              <w:left w:val="single" w:sz="4" w:space="0" w:color="000000"/>
              <w:bottom w:val="single" w:sz="4" w:space="0" w:color="000000"/>
              <w:right w:val="single" w:sz="4" w:space="0" w:color="000000"/>
            </w:tcBorders>
          </w:tcPr>
          <w:p w14:paraId="508DC7AC"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LVPTNT</w:t>
            </w:r>
          </w:p>
          <w:p w14:paraId="6A31E3F1"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*NBTN</w:t>
            </w:r>
          </w:p>
          <w:p w14:paraId="17027D9A"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Đất nặn, sáp màu</w:t>
            </w:r>
          </w:p>
        </w:tc>
        <w:tc>
          <w:tcPr>
            <w:tcW w:w="1800" w:type="dxa"/>
            <w:gridSpan w:val="2"/>
            <w:tcBorders>
              <w:top w:val="single" w:sz="4" w:space="0" w:color="000000"/>
              <w:left w:val="single" w:sz="4" w:space="0" w:color="000000"/>
              <w:bottom w:val="single" w:sz="4" w:space="0" w:color="000000"/>
              <w:right w:val="single" w:sz="4" w:space="0" w:color="000000"/>
            </w:tcBorders>
          </w:tcPr>
          <w:p w14:paraId="559949B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LVPTTCXH &amp;TM</w:t>
            </w:r>
          </w:p>
          <w:p w14:paraId="74AF053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Chơi với đất nặn</w:t>
            </w:r>
          </w:p>
        </w:tc>
        <w:tc>
          <w:tcPr>
            <w:tcW w:w="1440" w:type="dxa"/>
            <w:gridSpan w:val="2"/>
            <w:tcBorders>
              <w:top w:val="single" w:sz="4" w:space="0" w:color="000000"/>
              <w:left w:val="single" w:sz="4" w:space="0" w:color="000000"/>
              <w:bottom w:val="single" w:sz="4" w:space="0" w:color="000000"/>
              <w:right w:val="single" w:sz="4" w:space="0" w:color="000000"/>
            </w:tcBorders>
          </w:tcPr>
          <w:p w14:paraId="79671CB6"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LVPT NN</w:t>
            </w:r>
          </w:p>
          <w:p w14:paraId="03C57253"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Thơ:</w:t>
            </w:r>
          </w:p>
          <w:p w14:paraId="48BF8589"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Bạn mới </w:t>
            </w:r>
          </w:p>
        </w:tc>
        <w:tc>
          <w:tcPr>
            <w:tcW w:w="2317" w:type="dxa"/>
            <w:gridSpan w:val="2"/>
            <w:tcBorders>
              <w:top w:val="single" w:sz="4" w:space="0" w:color="000000"/>
              <w:left w:val="single" w:sz="4" w:space="0" w:color="000000"/>
              <w:bottom w:val="single" w:sz="4" w:space="0" w:color="000000"/>
              <w:right w:val="single" w:sz="4" w:space="0" w:color="000000"/>
            </w:tcBorders>
          </w:tcPr>
          <w:p w14:paraId="7672B920"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LVPTTCXH &amp; TM</w:t>
            </w:r>
          </w:p>
          <w:p w14:paraId="2A34F118"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DH: “Lời chào buổi sáng”</w:t>
            </w:r>
          </w:p>
          <w:p w14:paraId="4C11F1E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TC: “Tai ai tinh”</w:t>
            </w:r>
          </w:p>
        </w:tc>
      </w:tr>
      <w:tr w:rsidR="00797787" w:rsidRPr="00797787" w14:paraId="71C39119" w14:textId="77777777" w:rsidTr="004F6111">
        <w:trPr>
          <w:trHeight w:val="1547"/>
        </w:trPr>
        <w:tc>
          <w:tcPr>
            <w:tcW w:w="1463" w:type="dxa"/>
            <w:tcBorders>
              <w:top w:val="single" w:sz="4" w:space="0" w:color="000000"/>
              <w:left w:val="single" w:sz="4" w:space="0" w:color="000000"/>
              <w:bottom w:val="single" w:sz="4" w:space="0" w:color="000000"/>
              <w:right w:val="single" w:sz="4" w:space="0" w:color="000000"/>
            </w:tcBorders>
            <w:vAlign w:val="center"/>
          </w:tcPr>
          <w:p w14:paraId="6A447F0C"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Chơi, hoạt động ở các góc:</w:t>
            </w:r>
          </w:p>
        </w:tc>
        <w:tc>
          <w:tcPr>
            <w:tcW w:w="8617" w:type="dxa"/>
            <w:gridSpan w:val="10"/>
            <w:tcBorders>
              <w:top w:val="single" w:sz="4" w:space="0" w:color="000000"/>
              <w:left w:val="single" w:sz="4" w:space="0" w:color="000000"/>
              <w:bottom w:val="single" w:sz="4" w:space="0" w:color="000000"/>
              <w:right w:val="single" w:sz="4" w:space="0" w:color="000000"/>
            </w:tcBorders>
          </w:tcPr>
          <w:p w14:paraId="60CAEC7D"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Góc thao tác vai: Tập bế em, cho em ăn, ru em ngủ.</w:t>
            </w:r>
          </w:p>
          <w:p w14:paraId="63DF5E49"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Góc hoạt động với đồ vật: Xếp hình, lắp ghép, xâu vòng màu đỏ, xếp hàng rào</w:t>
            </w:r>
          </w:p>
          <w:p w14:paraId="0B30FF6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Góc vận động:  Chơi với bóng, vòng, gậy, đi trong đường hẹp. </w:t>
            </w:r>
          </w:p>
        </w:tc>
      </w:tr>
      <w:tr w:rsidR="00797787" w:rsidRPr="00797787" w14:paraId="4EDB2A93" w14:textId="77777777" w:rsidTr="004F6111">
        <w:trPr>
          <w:trHeight w:val="1528"/>
        </w:trPr>
        <w:tc>
          <w:tcPr>
            <w:tcW w:w="1463" w:type="dxa"/>
            <w:tcBorders>
              <w:top w:val="single" w:sz="4" w:space="0" w:color="000000"/>
              <w:left w:val="single" w:sz="4" w:space="0" w:color="000000"/>
              <w:bottom w:val="single" w:sz="4" w:space="0" w:color="000000"/>
              <w:right w:val="single" w:sz="4" w:space="0" w:color="000000"/>
            </w:tcBorders>
            <w:vAlign w:val="center"/>
          </w:tcPr>
          <w:p w14:paraId="76A25521"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 xml:space="preserve">Dạo chơi ngoài trời </w:t>
            </w:r>
          </w:p>
        </w:tc>
        <w:tc>
          <w:tcPr>
            <w:tcW w:w="8617" w:type="dxa"/>
            <w:gridSpan w:val="10"/>
            <w:tcBorders>
              <w:top w:val="single" w:sz="4" w:space="0" w:color="000000"/>
              <w:left w:val="single" w:sz="4" w:space="0" w:color="000000"/>
              <w:bottom w:val="single" w:sz="4" w:space="0" w:color="000000"/>
              <w:right w:val="single" w:sz="4" w:space="0" w:color="000000"/>
            </w:tcBorders>
          </w:tcPr>
          <w:p w14:paraId="4CA8C64D"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Hoạt động có mục đích: Quan sát cầu trượt, quan sát cái mũ, cây xoài, Hoạt động thay thế trò chơi dân gian kéo cưa lừa xẻ, Quan sát rau mùng tơi.</w:t>
            </w:r>
          </w:p>
          <w:p w14:paraId="01CC66C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Trò chơi vận động</w:t>
            </w:r>
            <w:r w:rsidRPr="00797787">
              <w:rPr>
                <w:position w:val="-1"/>
                <w:sz w:val="28"/>
                <w:szCs w:val="28"/>
                <w:highlight w:val="yellow"/>
                <w:lang w:val="en-US"/>
              </w:rPr>
              <w:t>:</w:t>
            </w:r>
            <w:r w:rsidRPr="00797787">
              <w:rPr>
                <w:position w:val="-1"/>
                <w:sz w:val="28"/>
                <w:szCs w:val="28"/>
                <w:lang w:val="en-US"/>
              </w:rPr>
              <w:t xml:space="preserve"> Thổi bóng, ném bóng</w:t>
            </w:r>
          </w:p>
          <w:p w14:paraId="1990460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tự do: Cô chuẩn bị một số đồ chơi và các nguyên vật liệu cho trẻ chơi </w:t>
            </w:r>
          </w:p>
        </w:tc>
      </w:tr>
      <w:tr w:rsidR="00797787" w:rsidRPr="00797787" w14:paraId="50F97C38" w14:textId="77777777" w:rsidTr="004F6111">
        <w:trPr>
          <w:trHeight w:val="970"/>
        </w:trPr>
        <w:tc>
          <w:tcPr>
            <w:tcW w:w="1463" w:type="dxa"/>
            <w:tcBorders>
              <w:top w:val="single" w:sz="4" w:space="0" w:color="000000"/>
              <w:left w:val="single" w:sz="4" w:space="0" w:color="000000"/>
              <w:bottom w:val="single" w:sz="4" w:space="0" w:color="000000"/>
              <w:right w:val="single" w:sz="4" w:space="0" w:color="000000"/>
            </w:tcBorders>
            <w:vAlign w:val="center"/>
          </w:tcPr>
          <w:p w14:paraId="48FD2471"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Ăn, ngủ</w:t>
            </w:r>
          </w:p>
          <w:p w14:paraId="326BD12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8617" w:type="dxa"/>
            <w:gridSpan w:val="10"/>
            <w:tcBorders>
              <w:top w:val="single" w:sz="4" w:space="0" w:color="000000"/>
              <w:left w:val="single" w:sz="4" w:space="0" w:color="000000"/>
              <w:bottom w:val="single" w:sz="4" w:space="0" w:color="000000"/>
              <w:right w:val="single" w:sz="4" w:space="0" w:color="000000"/>
            </w:tcBorders>
          </w:tcPr>
          <w:p w14:paraId="6D429CCD" w14:textId="77777777" w:rsidR="00797787" w:rsidRPr="00797787" w:rsidRDefault="00797787" w:rsidP="00797787">
            <w:pPr>
              <w:tabs>
                <w:tab w:val="left" w:pos="1152"/>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Trẻ biết ngồi ngay ngắn vào bàn, trước khi ăn phải biết mời cô, mời các bạn không đùa nghịch. Biết bỏ bát thìa đúng nơi quy định </w:t>
            </w:r>
          </w:p>
          <w:p w14:paraId="2F865F0F"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Trẻ có thói quen ngủ ở trường đủ giấc</w:t>
            </w:r>
          </w:p>
        </w:tc>
      </w:tr>
      <w:tr w:rsidR="00797787" w:rsidRPr="00797787" w14:paraId="3901FF71" w14:textId="77777777" w:rsidTr="004F6111">
        <w:trPr>
          <w:trHeight w:val="1754"/>
        </w:trPr>
        <w:tc>
          <w:tcPr>
            <w:tcW w:w="1470" w:type="dxa"/>
            <w:gridSpan w:val="2"/>
          </w:tcPr>
          <w:p w14:paraId="0E1F4BE9" w14:textId="77777777" w:rsidR="00797787" w:rsidRPr="00797787" w:rsidRDefault="00797787" w:rsidP="00797787">
            <w:pPr>
              <w:suppressAutoHyphens/>
              <w:spacing w:after="0" w:line="240"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 xml:space="preserve">Chơi tập buổi </w:t>
            </w:r>
          </w:p>
          <w:p w14:paraId="61AFDBC5"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Chiều</w:t>
            </w:r>
          </w:p>
        </w:tc>
        <w:tc>
          <w:tcPr>
            <w:tcW w:w="1590" w:type="dxa"/>
          </w:tcPr>
          <w:p w14:paraId="328F0243"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PBTCM: TCHT: Tôi là ai. </w:t>
            </w:r>
          </w:p>
          <w:p w14:paraId="33569B2F"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1C8C218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p>
        </w:tc>
        <w:tc>
          <w:tcPr>
            <w:tcW w:w="1800" w:type="dxa"/>
            <w:gridSpan w:val="3"/>
          </w:tcPr>
          <w:p w14:paraId="46F0295D"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Montessori: cách bưng ghế.</w:t>
            </w:r>
          </w:p>
          <w:p w14:paraId="066FBA64"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074E4D7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p>
        </w:tc>
        <w:tc>
          <w:tcPr>
            <w:tcW w:w="1530" w:type="dxa"/>
            <w:gridSpan w:val="2"/>
          </w:tcPr>
          <w:p w14:paraId="61FFB955"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LQBM: Đôi bạn nhỏ.</w:t>
            </w:r>
          </w:p>
          <w:p w14:paraId="2A75D49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w:t>
            </w:r>
            <w:r w:rsidRPr="00797787">
              <w:rPr>
                <w:position w:val="-1"/>
                <w:sz w:val="28"/>
                <w:szCs w:val="28"/>
                <w:lang w:val="en-US"/>
              </w:rPr>
              <w:t>Chơi theo ý thích</w:t>
            </w:r>
          </w:p>
        </w:tc>
        <w:tc>
          <w:tcPr>
            <w:tcW w:w="1440" w:type="dxa"/>
            <w:gridSpan w:val="2"/>
          </w:tcPr>
          <w:p w14:paraId="05685442"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Cho trẻ nghe hát dân ca.  </w:t>
            </w:r>
          </w:p>
          <w:p w14:paraId="0E752772"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3F76EE1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p>
        </w:tc>
        <w:tc>
          <w:tcPr>
            <w:tcW w:w="2250" w:type="dxa"/>
          </w:tcPr>
          <w:p w14:paraId="5099ED75" w14:textId="77777777" w:rsidR="00797787" w:rsidRPr="00797787" w:rsidRDefault="00797787" w:rsidP="00797787">
            <w:pPr>
              <w:suppressAutoHyphens/>
              <w:spacing w:after="0" w:line="240"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Lao động vệ sinh trong lớp</w:t>
            </w:r>
          </w:p>
          <w:p w14:paraId="3C37854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position w:val="-1"/>
                <w:sz w:val="28"/>
                <w:szCs w:val="28"/>
                <w:lang w:val="en-US"/>
              </w:rPr>
              <w:t>- Nêu gương cuối tuần</w:t>
            </w:r>
          </w:p>
        </w:tc>
      </w:tr>
    </w:tbl>
    <w:p w14:paraId="1CB1606E"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b/>
          <w:position w:val="-1"/>
          <w:sz w:val="28"/>
          <w:szCs w:val="28"/>
          <w:lang w:val="en-US"/>
        </w:rPr>
      </w:pPr>
    </w:p>
    <w:p w14:paraId="023F2B10" w14:textId="77777777" w:rsidR="00797787" w:rsidRDefault="00797787" w:rsidP="00797787">
      <w:pPr>
        <w:tabs>
          <w:tab w:val="left" w:pos="7820"/>
        </w:tabs>
        <w:suppressAutoHyphens/>
        <w:spacing w:after="0" w:line="1" w:lineRule="atLeast"/>
        <w:ind w:leftChars="50" w:left="113" w:hangingChars="1" w:hanging="3"/>
        <w:jc w:val="center"/>
        <w:textDirection w:val="btLr"/>
        <w:textAlignment w:val="top"/>
        <w:outlineLvl w:val="0"/>
        <w:rPr>
          <w:b/>
          <w:position w:val="-1"/>
          <w:sz w:val="28"/>
          <w:szCs w:val="28"/>
          <w:lang w:val="en-US"/>
        </w:rPr>
      </w:pPr>
    </w:p>
    <w:p w14:paraId="29B89404" w14:textId="77777777" w:rsidR="00797787" w:rsidRDefault="00797787" w:rsidP="00797787">
      <w:pPr>
        <w:tabs>
          <w:tab w:val="left" w:pos="7820"/>
        </w:tabs>
        <w:suppressAutoHyphens/>
        <w:spacing w:after="0" w:line="1" w:lineRule="atLeast"/>
        <w:ind w:leftChars="50" w:left="113" w:hangingChars="1" w:hanging="3"/>
        <w:jc w:val="center"/>
        <w:textDirection w:val="btLr"/>
        <w:textAlignment w:val="top"/>
        <w:outlineLvl w:val="0"/>
        <w:rPr>
          <w:b/>
          <w:position w:val="-1"/>
          <w:sz w:val="28"/>
          <w:szCs w:val="28"/>
          <w:lang w:val="en-US"/>
        </w:rPr>
      </w:pPr>
    </w:p>
    <w:p w14:paraId="5C748102" w14:textId="77777777" w:rsidR="00797787" w:rsidRDefault="00797787" w:rsidP="00797787">
      <w:pPr>
        <w:tabs>
          <w:tab w:val="left" w:pos="7820"/>
        </w:tabs>
        <w:suppressAutoHyphens/>
        <w:spacing w:after="0" w:line="1" w:lineRule="atLeast"/>
        <w:ind w:leftChars="50" w:left="113" w:hangingChars="1" w:hanging="3"/>
        <w:jc w:val="center"/>
        <w:textDirection w:val="btLr"/>
        <w:textAlignment w:val="top"/>
        <w:outlineLvl w:val="0"/>
        <w:rPr>
          <w:b/>
          <w:position w:val="-1"/>
          <w:sz w:val="28"/>
          <w:szCs w:val="28"/>
          <w:lang w:val="en-US"/>
        </w:rPr>
      </w:pPr>
    </w:p>
    <w:p w14:paraId="409371B0" w14:textId="77777777" w:rsidR="00797787" w:rsidRDefault="00797787" w:rsidP="00797787">
      <w:pPr>
        <w:tabs>
          <w:tab w:val="left" w:pos="7820"/>
        </w:tabs>
        <w:suppressAutoHyphens/>
        <w:spacing w:after="0" w:line="1" w:lineRule="atLeast"/>
        <w:ind w:leftChars="50" w:left="113" w:hangingChars="1" w:hanging="3"/>
        <w:jc w:val="center"/>
        <w:textDirection w:val="btLr"/>
        <w:textAlignment w:val="top"/>
        <w:outlineLvl w:val="0"/>
        <w:rPr>
          <w:b/>
          <w:position w:val="-1"/>
          <w:sz w:val="28"/>
          <w:szCs w:val="28"/>
          <w:lang w:val="en-US"/>
        </w:rPr>
      </w:pPr>
    </w:p>
    <w:p w14:paraId="5BCD0F49" w14:textId="7C862056" w:rsidR="00797787" w:rsidRPr="00797787" w:rsidRDefault="00797787" w:rsidP="00797787">
      <w:pPr>
        <w:tabs>
          <w:tab w:val="left" w:pos="7820"/>
        </w:tabs>
        <w:suppressAutoHyphens/>
        <w:spacing w:after="0" w:line="1" w:lineRule="atLeast"/>
        <w:ind w:leftChars="50" w:left="113" w:hangingChars="1" w:hanging="3"/>
        <w:jc w:val="center"/>
        <w:textDirection w:val="btLr"/>
        <w:textAlignment w:val="top"/>
        <w:outlineLvl w:val="0"/>
        <w:rPr>
          <w:position w:val="-1"/>
          <w:sz w:val="28"/>
          <w:szCs w:val="28"/>
          <w:lang w:val="en-US"/>
        </w:rPr>
      </w:pPr>
      <w:r w:rsidRPr="00797787">
        <w:rPr>
          <w:b/>
          <w:position w:val="-1"/>
          <w:sz w:val="28"/>
          <w:szCs w:val="28"/>
          <w:lang w:val="en-US"/>
        </w:rPr>
        <w:lastRenderedPageBreak/>
        <w:t>KẾ HOẠCH GIÁO DỤC CHỦ ĐỀ NHÁNH 4</w:t>
      </w:r>
    </w:p>
    <w:p w14:paraId="64D04D9E" w14:textId="77777777" w:rsidR="00797787" w:rsidRPr="00797787" w:rsidRDefault="00797787" w:rsidP="00797787">
      <w:pPr>
        <w:tabs>
          <w:tab w:val="left" w:pos="7820"/>
        </w:tabs>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TUẦN: ĐỒ DÙNG CỦA BÉ</w:t>
      </w:r>
      <w:r w:rsidRPr="00797787">
        <w:rPr>
          <w:i/>
          <w:position w:val="-1"/>
          <w:sz w:val="28"/>
          <w:szCs w:val="28"/>
          <w:lang w:val="en-US"/>
        </w:rPr>
        <w:t xml:space="preserve">                          </w:t>
      </w:r>
    </w:p>
    <w:p w14:paraId="263E8808" w14:textId="77777777" w:rsidR="00797787" w:rsidRPr="00797787" w:rsidRDefault="00797787" w:rsidP="00797787">
      <w:pPr>
        <w:tabs>
          <w:tab w:val="left" w:pos="7820"/>
        </w:tabs>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i/>
          <w:position w:val="-1"/>
          <w:sz w:val="28"/>
          <w:szCs w:val="28"/>
          <w:lang w:val="en-US"/>
        </w:rPr>
        <w:t>Thời gian thực hiện ( từ ngày 07/10 đến ngày11/10/2024)</w:t>
      </w:r>
    </w:p>
    <w:p w14:paraId="47F56862" w14:textId="77777777" w:rsidR="00797787" w:rsidRPr="00797787" w:rsidRDefault="00797787" w:rsidP="00797787">
      <w:pPr>
        <w:tabs>
          <w:tab w:val="left" w:pos="7239"/>
        </w:tabs>
        <w:suppressAutoHyphens/>
        <w:spacing w:after="0" w:line="1" w:lineRule="atLeast"/>
        <w:ind w:leftChars="-1" w:left="1" w:hangingChars="1" w:hanging="3"/>
        <w:textDirection w:val="btLr"/>
        <w:textAlignment w:val="top"/>
        <w:outlineLvl w:val="0"/>
        <w:rPr>
          <w:position w:val="-1"/>
          <w:sz w:val="28"/>
          <w:szCs w:val="28"/>
          <w:lang w:val="en-US"/>
        </w:rPr>
      </w:pPr>
    </w:p>
    <w:tbl>
      <w:tblPr>
        <w:tblW w:w="9535" w:type="dxa"/>
        <w:tblLayout w:type="fixed"/>
        <w:tblLook w:val="0000" w:firstRow="0" w:lastRow="0" w:firstColumn="0" w:lastColumn="0" w:noHBand="0" w:noVBand="0"/>
      </w:tblPr>
      <w:tblGrid>
        <w:gridCol w:w="1276"/>
        <w:gridCol w:w="1419"/>
        <w:gridCol w:w="241"/>
        <w:gridCol w:w="1440"/>
        <w:gridCol w:w="29"/>
        <w:gridCol w:w="1355"/>
        <w:gridCol w:w="236"/>
        <w:gridCol w:w="1620"/>
        <w:gridCol w:w="124"/>
        <w:gridCol w:w="1795"/>
      </w:tblGrid>
      <w:tr w:rsidR="00797787" w:rsidRPr="00797787" w14:paraId="4E7DA5AE" w14:textId="77777777" w:rsidTr="004F6111">
        <w:trPr>
          <w:trHeight w:val="1"/>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2CB24A66" w14:textId="77777777" w:rsidR="00797787" w:rsidRPr="00797787" w:rsidRDefault="00797787" w:rsidP="00797787">
            <w:pPr>
              <w:tabs>
                <w:tab w:val="center" w:pos="702"/>
              </w:tabs>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ab/>
              <w:t>Thứ</w:t>
            </w:r>
          </w:p>
          <w:p w14:paraId="4EDCF9E1" w14:textId="77777777" w:rsidR="00797787" w:rsidRPr="00797787" w:rsidRDefault="00797787" w:rsidP="00797787">
            <w:pPr>
              <w:tabs>
                <w:tab w:val="center" w:pos="702"/>
              </w:tabs>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HĐ</w:t>
            </w: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E6B09E1"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Thứ 2</w:t>
            </w:r>
          </w:p>
          <w:p w14:paraId="3B66A7BF" w14:textId="77777777" w:rsidR="00797787" w:rsidRPr="00797787" w:rsidRDefault="00797787" w:rsidP="00797787">
            <w:pPr>
              <w:suppressAutoHyphens/>
              <w:spacing w:after="0" w:line="1" w:lineRule="atLeast"/>
              <w:ind w:leftChars="-1" w:hangingChars="1" w:hanging="2"/>
              <w:jc w:val="center"/>
              <w:textDirection w:val="btLr"/>
              <w:textAlignment w:val="top"/>
              <w:outlineLvl w:val="0"/>
              <w:rPr>
                <w:position w:val="-1"/>
                <w:lang w:val="en-US"/>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6C3E2E44"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Thứ 3</w:t>
            </w:r>
          </w:p>
          <w:p w14:paraId="2881C56A" w14:textId="77777777" w:rsidR="00797787" w:rsidRPr="00797787" w:rsidRDefault="00797787" w:rsidP="00797787">
            <w:pPr>
              <w:suppressAutoHyphens/>
              <w:spacing w:after="0" w:line="1" w:lineRule="atLeast"/>
              <w:ind w:leftChars="-1" w:hangingChars="1" w:hanging="2"/>
              <w:jc w:val="center"/>
              <w:textDirection w:val="btLr"/>
              <w:textAlignment w:val="top"/>
              <w:outlineLvl w:val="0"/>
              <w:rPr>
                <w:position w:val="-1"/>
                <w:lang w:val="en-US"/>
              </w:rP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7F3DC4"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Thứ 4</w:t>
            </w:r>
          </w:p>
          <w:p w14:paraId="4D713BE7" w14:textId="77777777" w:rsidR="00797787" w:rsidRPr="00797787" w:rsidRDefault="00797787" w:rsidP="00797787">
            <w:pPr>
              <w:suppressAutoHyphens/>
              <w:spacing w:after="0" w:line="1" w:lineRule="atLeast"/>
              <w:ind w:leftChars="-1" w:hangingChars="1" w:hanging="2"/>
              <w:jc w:val="center"/>
              <w:textDirection w:val="btLr"/>
              <w:textAlignment w:val="top"/>
              <w:outlineLvl w:val="0"/>
              <w:rPr>
                <w:position w:val="-1"/>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0C13F380"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Thứ 5</w:t>
            </w:r>
          </w:p>
          <w:p w14:paraId="74711C29" w14:textId="77777777" w:rsidR="00797787" w:rsidRPr="00797787" w:rsidRDefault="00797787" w:rsidP="00797787">
            <w:pPr>
              <w:suppressAutoHyphens/>
              <w:spacing w:after="0" w:line="1" w:lineRule="atLeast"/>
              <w:ind w:leftChars="-1" w:hangingChars="1" w:hanging="2"/>
              <w:jc w:val="center"/>
              <w:textDirection w:val="btLr"/>
              <w:textAlignment w:val="top"/>
              <w:outlineLvl w:val="0"/>
              <w:rPr>
                <w:position w:val="-1"/>
                <w:lang w:val="en-US"/>
              </w:rPr>
            </w:pP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52469C"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Thứ 6</w:t>
            </w:r>
          </w:p>
          <w:p w14:paraId="196B8FF0"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 xml:space="preserve">     </w:t>
            </w:r>
          </w:p>
        </w:tc>
      </w:tr>
      <w:tr w:rsidR="00797787" w:rsidRPr="00797787" w14:paraId="4B46D299" w14:textId="77777777" w:rsidTr="004F6111">
        <w:trPr>
          <w:trHeight w:val="1409"/>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549E697" w14:textId="77777777" w:rsidR="00797787" w:rsidRPr="00797787" w:rsidRDefault="00797787" w:rsidP="00797787">
            <w:pPr>
              <w:suppressAutoHyphens/>
              <w:spacing w:after="0" w:line="1" w:lineRule="atLeast"/>
              <w:ind w:leftChars="-1" w:left="1" w:right="-108" w:hangingChars="1" w:hanging="3"/>
              <w:textDirection w:val="btLr"/>
              <w:textAlignment w:val="top"/>
              <w:outlineLvl w:val="0"/>
              <w:rPr>
                <w:position w:val="-1"/>
                <w:sz w:val="28"/>
                <w:szCs w:val="28"/>
                <w:lang w:val="en-US"/>
              </w:rPr>
            </w:pPr>
            <w:r w:rsidRPr="00797787">
              <w:rPr>
                <w:b/>
                <w:position w:val="-1"/>
                <w:sz w:val="28"/>
                <w:szCs w:val="28"/>
                <w:lang w:val="en-US"/>
              </w:rPr>
              <w:t xml:space="preserve">Đón trẻ - Chơi </w:t>
            </w:r>
          </w:p>
          <w:p w14:paraId="3F201BA7" w14:textId="77777777" w:rsidR="00797787" w:rsidRPr="00797787" w:rsidRDefault="00797787" w:rsidP="00797787">
            <w:pPr>
              <w:suppressAutoHyphens/>
              <w:spacing w:after="0" w:line="1" w:lineRule="atLeast"/>
              <w:ind w:leftChars="-1" w:left="1" w:right="-108" w:hangingChars="1" w:hanging="3"/>
              <w:textDirection w:val="btLr"/>
              <w:textAlignment w:val="top"/>
              <w:outlineLvl w:val="0"/>
              <w:rPr>
                <w:position w:val="-1"/>
                <w:sz w:val="28"/>
                <w:szCs w:val="28"/>
                <w:lang w:val="en-US"/>
              </w:rPr>
            </w:pPr>
            <w:r w:rsidRPr="00797787">
              <w:rPr>
                <w:b/>
                <w:position w:val="-1"/>
                <w:sz w:val="28"/>
                <w:szCs w:val="28"/>
                <w:lang w:val="en-US"/>
              </w:rPr>
              <w:t>-Thể dục sáng</w:t>
            </w:r>
          </w:p>
          <w:p w14:paraId="4DD1A59E" w14:textId="77777777" w:rsidR="00797787" w:rsidRPr="00797787" w:rsidRDefault="00797787" w:rsidP="00797787">
            <w:pPr>
              <w:suppressAutoHyphens/>
              <w:spacing w:after="0" w:line="1" w:lineRule="atLeast"/>
              <w:ind w:leftChars="-1" w:hangingChars="1" w:hanging="2"/>
              <w:textDirection w:val="btLr"/>
              <w:textAlignment w:val="top"/>
              <w:outlineLvl w:val="0"/>
              <w:rPr>
                <w:position w:val="-1"/>
                <w:lang w:val="en-US"/>
              </w:rPr>
            </w:pPr>
          </w:p>
        </w:tc>
        <w:tc>
          <w:tcPr>
            <w:tcW w:w="8259" w:type="dxa"/>
            <w:gridSpan w:val="9"/>
            <w:tcBorders>
              <w:top w:val="single" w:sz="4" w:space="0" w:color="000000"/>
              <w:left w:val="single" w:sz="4" w:space="0" w:color="000000"/>
              <w:bottom w:val="single" w:sz="4" w:space="0" w:color="000000"/>
              <w:right w:val="single" w:sz="4" w:space="0" w:color="000000"/>
            </w:tcBorders>
            <w:shd w:val="clear" w:color="auto" w:fill="FFFFFF"/>
          </w:tcPr>
          <w:p w14:paraId="7ECB70F7" w14:textId="77777777" w:rsidR="00797787" w:rsidRPr="00797787" w:rsidRDefault="00797787" w:rsidP="00797787">
            <w:pPr>
              <w:tabs>
                <w:tab w:val="left" w:pos="990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Cô đến sớm trước 15 phút, quét dọn thông thoáng phòng.</w:t>
            </w:r>
          </w:p>
          <w:p w14:paraId="5DB9BA60" w14:textId="77777777" w:rsidR="00797787" w:rsidRPr="00797787" w:rsidRDefault="00797787" w:rsidP="00797787">
            <w:pPr>
              <w:tabs>
                <w:tab w:val="left" w:pos="6912"/>
                <w:tab w:val="left" w:pos="990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  Chuẩn bị đồ dùng đồ chơi cho các hoạt động trong ngày. </w:t>
            </w:r>
          </w:p>
          <w:p w14:paraId="392FDE73" w14:textId="77777777" w:rsidR="00797787" w:rsidRPr="00797787" w:rsidRDefault="00797787" w:rsidP="00797787">
            <w:pPr>
              <w:tabs>
                <w:tab w:val="left" w:pos="990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  Đón trẻ vào lớp, kiểm tra vệ sinh cá nhân.</w:t>
            </w:r>
          </w:p>
          <w:p w14:paraId="7C75B8FE" w14:textId="77777777" w:rsidR="00797787" w:rsidRPr="00797787" w:rsidRDefault="00797787" w:rsidP="00797787">
            <w:pPr>
              <w:suppressAutoHyphens/>
              <w:spacing w:after="0" w:line="1" w:lineRule="atLeast"/>
              <w:ind w:leftChars="-1" w:left="1" w:hangingChars="1" w:hanging="3"/>
              <w:jc w:val="both"/>
              <w:textDirection w:val="btLr"/>
              <w:textAlignment w:val="top"/>
              <w:outlineLvl w:val="0"/>
              <w:rPr>
                <w:position w:val="-1"/>
                <w:lang w:val="en-US"/>
              </w:rPr>
            </w:pPr>
            <w:r w:rsidRPr="00797787">
              <w:rPr>
                <w:position w:val="-1"/>
                <w:sz w:val="28"/>
                <w:szCs w:val="28"/>
                <w:lang w:val="en-US"/>
              </w:rPr>
              <w:t xml:space="preserve"> -  Điểm danh – Trò chuyện – Thể dục sáng: Tập với bài: “Ồ sao bé không lắc”</w:t>
            </w:r>
          </w:p>
        </w:tc>
      </w:tr>
      <w:tr w:rsidR="00797787" w:rsidRPr="00797787" w14:paraId="7B60D512" w14:textId="77777777" w:rsidTr="004F6111">
        <w:trPr>
          <w:trHeight w:val="1"/>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70A07D4"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p>
          <w:p w14:paraId="56DB3E75"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p>
          <w:p w14:paraId="33F804D1"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lang w:val="en-US"/>
              </w:rPr>
            </w:pPr>
            <w:r w:rsidRPr="00797787">
              <w:rPr>
                <w:b/>
                <w:position w:val="-1"/>
                <w:sz w:val="28"/>
                <w:szCs w:val="28"/>
                <w:lang w:val="en-US"/>
              </w:rPr>
              <w:t>Chơi tập có  chủ định</w:t>
            </w:r>
          </w:p>
        </w:tc>
        <w:tc>
          <w:tcPr>
            <w:tcW w:w="16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CDD987F"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LVPTTC </w:t>
            </w:r>
          </w:p>
          <w:p w14:paraId="6C30206B"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PTVĐ:</w:t>
            </w:r>
            <w:r w:rsidRPr="00797787">
              <w:rPr>
                <w:position w:val="-1"/>
                <w:sz w:val="28"/>
                <w:szCs w:val="28"/>
                <w:lang w:val="en-US"/>
              </w:rPr>
              <w:t xml:space="preserve"> </w:t>
            </w:r>
          </w:p>
          <w:p w14:paraId="0D589260"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VĐCB: Đứng co một chân</w:t>
            </w:r>
          </w:p>
          <w:p w14:paraId="19F416C3"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TCVĐ: Lộn cầu vồng</w:t>
            </w:r>
          </w:p>
          <w:p w14:paraId="4419FEEC" w14:textId="77777777" w:rsidR="00797787" w:rsidRPr="00797787" w:rsidRDefault="00797787" w:rsidP="00797787">
            <w:pPr>
              <w:suppressAutoHyphens/>
              <w:spacing w:after="0" w:line="1" w:lineRule="atLeast"/>
              <w:ind w:leftChars="-1" w:hangingChars="1" w:hanging="2"/>
              <w:textDirection w:val="btLr"/>
              <w:textAlignment w:val="top"/>
              <w:outlineLvl w:val="0"/>
              <w:rPr>
                <w:position w:val="-1"/>
                <w:lang w:val="en-US"/>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Pr>
          <w:p w14:paraId="34557389"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LV PT NT</w:t>
            </w:r>
          </w:p>
          <w:p w14:paraId="4D3E1367" w14:textId="77777777" w:rsidR="00797787" w:rsidRPr="00797787" w:rsidRDefault="00797787" w:rsidP="00797787">
            <w:pPr>
              <w:tabs>
                <w:tab w:val="left" w:pos="144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w:t>
            </w:r>
            <w:r w:rsidRPr="00797787">
              <w:rPr>
                <w:b/>
                <w:position w:val="-1"/>
                <w:sz w:val="28"/>
                <w:szCs w:val="28"/>
                <w:lang w:val="en-US"/>
              </w:rPr>
              <w:t>NBPB</w:t>
            </w:r>
          </w:p>
          <w:p w14:paraId="617B3EF1" w14:textId="77777777" w:rsidR="00797787" w:rsidRPr="00797787" w:rsidRDefault="00797787" w:rsidP="00797787">
            <w:pPr>
              <w:tabs>
                <w:tab w:val="left" w:pos="144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Cái quần cái áo</w:t>
            </w:r>
          </w:p>
          <w:p w14:paraId="502A8C4D" w14:textId="77777777" w:rsidR="00797787" w:rsidRPr="00797787" w:rsidRDefault="00797787" w:rsidP="00797787">
            <w:pPr>
              <w:suppressAutoHyphens/>
              <w:spacing w:after="0" w:line="1" w:lineRule="atLeast"/>
              <w:ind w:leftChars="-1" w:hangingChars="1" w:hanging="2"/>
              <w:textDirection w:val="btLr"/>
              <w:textAlignment w:val="top"/>
              <w:outlineLvl w:val="0"/>
              <w:rPr>
                <w:position w:val="-1"/>
                <w:lang w:val="en-US"/>
              </w:rPr>
            </w:pPr>
          </w:p>
        </w:tc>
        <w:tc>
          <w:tcPr>
            <w:tcW w:w="1620" w:type="dxa"/>
            <w:gridSpan w:val="3"/>
            <w:tcBorders>
              <w:top w:val="single" w:sz="4" w:space="0" w:color="000000"/>
              <w:left w:val="single" w:sz="4" w:space="0" w:color="000000"/>
              <w:bottom w:val="single" w:sz="4" w:space="0" w:color="000000"/>
              <w:right w:val="single" w:sz="4" w:space="0" w:color="000000"/>
            </w:tcBorders>
            <w:shd w:val="clear" w:color="auto" w:fill="FFFFFF"/>
          </w:tcPr>
          <w:p w14:paraId="0B553D45"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LVPTTCXH&amp;TM</w:t>
            </w:r>
          </w:p>
          <w:p w14:paraId="601C24A1"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(Tạo hình)</w:t>
            </w:r>
          </w:p>
          <w:p w14:paraId="32B626E8"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Tô màu chiếc yếm</w:t>
            </w:r>
          </w:p>
          <w:p w14:paraId="10FF53C6"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 xml:space="preserve">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2E3D7CF7"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LVPT NN</w:t>
            </w:r>
          </w:p>
          <w:p w14:paraId="07EFE5C0"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Văn học </w:t>
            </w:r>
          </w:p>
          <w:p w14:paraId="194DBE4F" w14:textId="77777777" w:rsidR="00797787" w:rsidRPr="00797787" w:rsidRDefault="00797787" w:rsidP="00797787">
            <w:pPr>
              <w:tabs>
                <w:tab w:val="left" w:pos="1440"/>
              </w:tabs>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 xml:space="preserve">Truyện </w:t>
            </w:r>
            <w:r w:rsidRPr="00797787">
              <w:rPr>
                <w:position w:val="-1"/>
                <w:sz w:val="28"/>
                <w:szCs w:val="28"/>
                <w:lang w:val="en-US"/>
              </w:rPr>
              <w:t>: Chào buổi sáng</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FFFFFF"/>
          </w:tcPr>
          <w:p w14:paraId="568AA215" w14:textId="77777777" w:rsidR="00797787" w:rsidRPr="00797787" w:rsidRDefault="00797787" w:rsidP="00797787">
            <w:pPr>
              <w:tabs>
                <w:tab w:val="left" w:pos="7239"/>
              </w:tabs>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LVPTTCXH&amp;TM+NDTT: </w:t>
            </w:r>
            <w:r w:rsidRPr="00797787">
              <w:rPr>
                <w:position w:val="-1"/>
                <w:sz w:val="28"/>
                <w:szCs w:val="28"/>
                <w:lang w:val="en-US"/>
              </w:rPr>
              <w:t>NH: Chiếc khăn tay</w:t>
            </w:r>
          </w:p>
          <w:p w14:paraId="1F78E11D" w14:textId="77777777" w:rsidR="00797787" w:rsidRPr="00797787" w:rsidRDefault="00797787" w:rsidP="00797787">
            <w:pPr>
              <w:tabs>
                <w:tab w:val="left" w:pos="7239"/>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NDKH: Trò chơi: ai đoán giỏi</w:t>
            </w:r>
          </w:p>
        </w:tc>
      </w:tr>
      <w:tr w:rsidR="00797787" w:rsidRPr="00797787" w14:paraId="183AA4ED" w14:textId="77777777" w:rsidTr="004F6111">
        <w:trPr>
          <w:trHeight w:val="1"/>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4CDB14F1"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Dạo chơi ngoài trời</w:t>
            </w:r>
          </w:p>
        </w:tc>
        <w:tc>
          <w:tcPr>
            <w:tcW w:w="8259" w:type="dxa"/>
            <w:gridSpan w:val="9"/>
            <w:tcBorders>
              <w:top w:val="single" w:sz="4" w:space="0" w:color="000000"/>
              <w:left w:val="single" w:sz="4" w:space="0" w:color="000000"/>
              <w:bottom w:val="single" w:sz="4" w:space="0" w:color="000000"/>
              <w:right w:val="single" w:sz="4" w:space="0" w:color="000000"/>
            </w:tcBorders>
            <w:shd w:val="clear" w:color="auto" w:fill="FFFFFF"/>
          </w:tcPr>
          <w:p w14:paraId="0BBF2FB4"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Hoạt động có mục đích: tham quan sân trường, quan sát cây vú sữa, quan sát thời tiết, dạo chơi sân trường, quan sát vườn hoa</w:t>
            </w:r>
          </w:p>
          <w:p w14:paraId="4095D12D"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Trò chơi vận động: Dung dăng dung dẻ, nu na nu nống, lộn cầu vồng.</w:t>
            </w:r>
          </w:p>
          <w:p w14:paraId="4E867B72"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lang w:val="en-US"/>
              </w:rPr>
            </w:pPr>
            <w:r w:rsidRPr="00797787">
              <w:rPr>
                <w:position w:val="-1"/>
                <w:sz w:val="28"/>
                <w:szCs w:val="28"/>
                <w:lang w:val="en-US"/>
              </w:rPr>
              <w:t>- Chơi tự do: Cô chuẩn bị một số đồ chơi và các nguyên liệu cho trẻ chơi, chơi với đồ chơi vận động</w:t>
            </w:r>
          </w:p>
        </w:tc>
      </w:tr>
      <w:tr w:rsidR="00797787" w:rsidRPr="00797787" w14:paraId="149375DB" w14:textId="77777777" w:rsidTr="004F6111">
        <w:trPr>
          <w:trHeight w:val="1372"/>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CD5C9C7"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t>Chơi hoạt động ở các góc</w:t>
            </w:r>
          </w:p>
        </w:tc>
        <w:tc>
          <w:tcPr>
            <w:tcW w:w="8259" w:type="dxa"/>
            <w:gridSpan w:val="9"/>
            <w:tcBorders>
              <w:top w:val="single" w:sz="4" w:space="0" w:color="000000"/>
              <w:left w:val="single" w:sz="4" w:space="0" w:color="000000"/>
              <w:bottom w:val="single" w:sz="4" w:space="0" w:color="000000"/>
              <w:right w:val="single" w:sz="4" w:space="0" w:color="000000"/>
            </w:tcBorders>
            <w:shd w:val="clear" w:color="auto" w:fill="FFFFFF"/>
          </w:tcPr>
          <w:p w14:paraId="50AA9B2D"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Góc thao tác vai: Tập bế em, cho em ăn, tắm cho em, ru em</w:t>
            </w:r>
          </w:p>
          <w:p w14:paraId="3C0FFCEB"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Góc HĐVĐV: Chơi xâu vòng, Xếp đồ chơi tặng bạn, xếp tháp chóp, tháo lắp vòng, chọn đồ dùng có màu xanh đỏ, múa hát, to màu, dán...</w:t>
            </w:r>
          </w:p>
          <w:p w14:paraId="4C66889B"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Góc vận động: Chơi với bóng, ném bóng, lăn bóng..</w:t>
            </w:r>
          </w:p>
        </w:tc>
      </w:tr>
      <w:tr w:rsidR="00797787" w:rsidRPr="00797787" w14:paraId="3EAC2899" w14:textId="77777777" w:rsidTr="004F6111">
        <w:trPr>
          <w:trHeight w:val="915"/>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781D1A56" w14:textId="77777777" w:rsidR="00797787" w:rsidRPr="00797787" w:rsidRDefault="00797787" w:rsidP="00797787">
            <w:pPr>
              <w:tabs>
                <w:tab w:val="left" w:pos="1440"/>
              </w:tabs>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 xml:space="preserve">     Ăn, ngủ  </w:t>
            </w:r>
          </w:p>
        </w:tc>
        <w:tc>
          <w:tcPr>
            <w:tcW w:w="8259" w:type="dxa"/>
            <w:gridSpan w:val="9"/>
            <w:tcBorders>
              <w:top w:val="single" w:sz="4" w:space="0" w:color="000000"/>
              <w:left w:val="single" w:sz="4" w:space="0" w:color="000000"/>
              <w:bottom w:val="single" w:sz="4" w:space="0" w:color="000000"/>
              <w:right w:val="single" w:sz="4" w:space="0" w:color="000000"/>
            </w:tcBorders>
            <w:shd w:val="clear" w:color="auto" w:fill="FFFFFF"/>
          </w:tcPr>
          <w:p w14:paraId="0F8855E6" w14:textId="77777777" w:rsidR="00797787" w:rsidRPr="00797787" w:rsidRDefault="00797787" w:rsidP="00797787">
            <w:pPr>
              <w:tabs>
                <w:tab w:val="left" w:pos="1152"/>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Trẻ biết ngồi ngay ngắn vào bàn, trước khi ăn phải biết mời cô, mời các bạn không đùa nghịch. Biết bỏ bát thìa đúng nơi quy định </w:t>
            </w:r>
          </w:p>
          <w:p w14:paraId="7C540762" w14:textId="77777777" w:rsidR="00797787" w:rsidRPr="00797787" w:rsidRDefault="00797787" w:rsidP="00797787">
            <w:pPr>
              <w:tabs>
                <w:tab w:val="left" w:pos="360"/>
              </w:tabs>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Trẻ có thói quen ngủ ở trường đủ giấc</w:t>
            </w:r>
          </w:p>
        </w:tc>
      </w:tr>
      <w:tr w:rsidR="00797787" w:rsidRPr="00797787" w14:paraId="0EA45953" w14:textId="77777777" w:rsidTr="004F6111">
        <w:trPr>
          <w:trHeight w:val="2517"/>
        </w:trPr>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D9E41EE" w14:textId="77777777" w:rsidR="00797787" w:rsidRPr="00797787" w:rsidRDefault="00797787" w:rsidP="00797787">
            <w:pPr>
              <w:tabs>
                <w:tab w:val="left" w:pos="1440"/>
              </w:tabs>
              <w:suppressAutoHyphens/>
              <w:spacing w:after="0" w:line="1" w:lineRule="atLeast"/>
              <w:ind w:leftChars="-1" w:left="1" w:hangingChars="1" w:hanging="3"/>
              <w:textDirection w:val="btLr"/>
              <w:textAlignment w:val="top"/>
              <w:outlineLvl w:val="0"/>
              <w:rPr>
                <w:position w:val="-1"/>
                <w:lang w:val="en-US"/>
              </w:rPr>
            </w:pPr>
            <w:r w:rsidRPr="00797787">
              <w:rPr>
                <w:b/>
                <w:position w:val="-1"/>
                <w:sz w:val="28"/>
                <w:szCs w:val="28"/>
                <w:lang w:val="en-US"/>
              </w:rPr>
              <w:t>Chơi tập buổi chiều</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cPr>
          <w:p w14:paraId="6B544B2F"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Hướng dẫn trò chơi: tập tầm vông</w:t>
            </w:r>
          </w:p>
          <w:p w14:paraId="1BD53081"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5CB28407" w14:textId="77777777" w:rsidR="00797787" w:rsidRPr="00797787" w:rsidRDefault="00797787" w:rsidP="00797787">
            <w:pPr>
              <w:suppressAutoHyphens/>
              <w:spacing w:after="0" w:line="1" w:lineRule="atLeast"/>
              <w:ind w:leftChars="-1" w:hangingChars="1" w:hanging="2"/>
              <w:textDirection w:val="btLr"/>
              <w:textAlignment w:val="top"/>
              <w:outlineLvl w:val="0"/>
              <w:rPr>
                <w:position w:val="-1"/>
                <w:lang w:val="en-US"/>
              </w:rPr>
            </w:pPr>
          </w:p>
        </w:tc>
        <w:tc>
          <w:tcPr>
            <w:tcW w:w="1710" w:type="dxa"/>
            <w:gridSpan w:val="3"/>
            <w:tcBorders>
              <w:top w:val="single" w:sz="4" w:space="0" w:color="000000"/>
              <w:left w:val="single" w:sz="4" w:space="0" w:color="000000"/>
              <w:bottom w:val="single" w:sz="4" w:space="0" w:color="000000"/>
              <w:right w:val="single" w:sz="4" w:space="0" w:color="000000"/>
            </w:tcBorders>
            <w:shd w:val="clear" w:color="auto" w:fill="FFFFFF"/>
          </w:tcPr>
          <w:p w14:paraId="477FDF1A"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Montessori cách dung môi</w:t>
            </w:r>
          </w:p>
          <w:p w14:paraId="0F9ECB21"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tc>
        <w:tc>
          <w:tcPr>
            <w:tcW w:w="1355" w:type="dxa"/>
            <w:tcBorders>
              <w:top w:val="single" w:sz="4" w:space="0" w:color="000000"/>
              <w:left w:val="single" w:sz="4" w:space="0" w:color="000000"/>
              <w:bottom w:val="single" w:sz="4" w:space="0" w:color="000000"/>
              <w:right w:val="single" w:sz="4" w:space="0" w:color="000000"/>
            </w:tcBorders>
            <w:shd w:val="clear" w:color="auto" w:fill="FFFFFF"/>
          </w:tcPr>
          <w:p w14:paraId="59E36CEE"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LQBM: truyện: Chào buổi sáng</w:t>
            </w:r>
          </w:p>
          <w:p w14:paraId="04D6CC4B"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3F6806F4"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FFFFFF"/>
          </w:tcPr>
          <w:p w14:paraId="14DF90D7"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1. Cho trẻ thự hiện vở Toán:  Tô màu quả bóng màu đỏ - màu xanh</w:t>
            </w:r>
          </w:p>
          <w:p w14:paraId="5FC4458C"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7ACE39B"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lang w:val="en-US"/>
              </w:rPr>
            </w:pPr>
            <w:r w:rsidRPr="00797787">
              <w:rPr>
                <w:position w:val="-1"/>
                <w:sz w:val="28"/>
                <w:szCs w:val="28"/>
                <w:lang w:val="en-US"/>
              </w:rPr>
              <w:t>- Vệ sinh nhóm lớp, môi trường -  Nêu gương cuối tuần</w:t>
            </w:r>
          </w:p>
        </w:tc>
      </w:tr>
    </w:tbl>
    <w:p w14:paraId="5203787A" w14:textId="77777777" w:rsidR="00797787" w:rsidRPr="00797787" w:rsidRDefault="00797787" w:rsidP="00797787">
      <w:pPr>
        <w:tabs>
          <w:tab w:val="left" w:pos="1440"/>
        </w:tabs>
        <w:suppressAutoHyphens/>
        <w:spacing w:after="0" w:line="1" w:lineRule="atLeast"/>
        <w:textDirection w:val="btLr"/>
        <w:textAlignment w:val="top"/>
        <w:outlineLvl w:val="0"/>
        <w:rPr>
          <w:b/>
          <w:color w:val="000000"/>
          <w:position w:val="-1"/>
          <w:sz w:val="28"/>
          <w:szCs w:val="28"/>
          <w:lang w:val="en-US"/>
        </w:rPr>
      </w:pPr>
    </w:p>
    <w:p w14:paraId="6A31CA6B" w14:textId="77777777" w:rsidR="00797787" w:rsidRPr="00797787" w:rsidRDefault="00797787" w:rsidP="00797787">
      <w:pPr>
        <w:tabs>
          <w:tab w:val="left" w:pos="7820"/>
        </w:tabs>
        <w:suppressAutoHyphens/>
        <w:spacing w:after="0" w:line="1" w:lineRule="atLeast"/>
        <w:ind w:leftChars="-1" w:left="1" w:hangingChars="1" w:hanging="3"/>
        <w:jc w:val="center"/>
        <w:textDirection w:val="btLr"/>
        <w:textAlignment w:val="top"/>
        <w:outlineLvl w:val="0"/>
        <w:rPr>
          <w:b/>
          <w:color w:val="000000"/>
          <w:position w:val="-1"/>
          <w:sz w:val="28"/>
          <w:szCs w:val="28"/>
          <w:lang w:val="en-US"/>
        </w:rPr>
      </w:pPr>
    </w:p>
    <w:p w14:paraId="132F4C81" w14:textId="77777777" w:rsidR="00797787" w:rsidRPr="00797787" w:rsidRDefault="00797787" w:rsidP="00797787">
      <w:pPr>
        <w:tabs>
          <w:tab w:val="left" w:pos="7820"/>
        </w:tabs>
        <w:suppressAutoHyphens/>
        <w:spacing w:after="0" w:line="1" w:lineRule="atLeast"/>
        <w:ind w:leftChars="-1" w:left="1" w:hangingChars="1" w:hanging="3"/>
        <w:textDirection w:val="btLr"/>
        <w:textAlignment w:val="top"/>
        <w:outlineLvl w:val="0"/>
        <w:rPr>
          <w:color w:val="000000"/>
          <w:position w:val="-1"/>
          <w:sz w:val="28"/>
          <w:szCs w:val="28"/>
          <w:lang w:val="en-US"/>
        </w:rPr>
      </w:pPr>
      <w:r w:rsidRPr="00797787">
        <w:rPr>
          <w:b/>
          <w:position w:val="-1"/>
          <w:sz w:val="28"/>
          <w:szCs w:val="28"/>
          <w:lang w:val="en-US"/>
        </w:rPr>
        <w:t xml:space="preserve">                               </w:t>
      </w:r>
    </w:p>
    <w:p w14:paraId="1896BE58" w14:textId="77777777" w:rsidR="00797787" w:rsidRPr="00797787" w:rsidRDefault="00797787" w:rsidP="00797787">
      <w:pPr>
        <w:tabs>
          <w:tab w:val="left" w:pos="7820"/>
        </w:tabs>
        <w:suppressAutoHyphens/>
        <w:spacing w:after="0" w:line="1" w:lineRule="atLeast"/>
        <w:ind w:leftChars="-1" w:left="1" w:hangingChars="1" w:hanging="3"/>
        <w:jc w:val="center"/>
        <w:textDirection w:val="btLr"/>
        <w:textAlignment w:val="top"/>
        <w:outlineLvl w:val="0"/>
        <w:rPr>
          <w:b/>
          <w:color w:val="000000"/>
          <w:position w:val="-1"/>
          <w:sz w:val="28"/>
          <w:szCs w:val="28"/>
          <w:lang w:val="en-US"/>
        </w:rPr>
      </w:pPr>
      <w:r w:rsidRPr="00797787">
        <w:rPr>
          <w:b/>
          <w:color w:val="000000"/>
          <w:position w:val="-1"/>
          <w:sz w:val="28"/>
          <w:szCs w:val="28"/>
          <w:lang w:val="en-US"/>
        </w:rPr>
        <w:t xml:space="preserve"> </w:t>
      </w:r>
    </w:p>
    <w:p w14:paraId="2695A30A" w14:textId="77777777" w:rsid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lang w:val="en-US"/>
        </w:rPr>
      </w:pPr>
    </w:p>
    <w:p w14:paraId="6D9C7A76" w14:textId="77777777" w:rsid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lang w:val="en-US"/>
        </w:rPr>
      </w:pPr>
    </w:p>
    <w:p w14:paraId="1C70C011" w14:textId="77777777" w:rsid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lang w:val="en-US"/>
        </w:rPr>
      </w:pPr>
    </w:p>
    <w:p w14:paraId="6A10E266" w14:textId="2712EF3D" w:rsidR="00797787" w:rsidRP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KẾ HOẠCH GIÁO DỤC CHỦ ĐỀ NHÁNH 5: ĐỒ CHƠI BÉ</w:t>
      </w:r>
      <w:r w:rsidRPr="00797787">
        <w:rPr>
          <w:i/>
          <w:position w:val="-1"/>
          <w:sz w:val="28"/>
          <w:szCs w:val="28"/>
          <w:lang w:val="en-US"/>
        </w:rPr>
        <w:t xml:space="preserve"> </w:t>
      </w:r>
      <w:r w:rsidRPr="00797787">
        <w:rPr>
          <w:b/>
          <w:position w:val="-1"/>
          <w:sz w:val="28"/>
          <w:szCs w:val="28"/>
          <w:lang w:val="en-US"/>
        </w:rPr>
        <w:t>THÍCH</w:t>
      </w:r>
      <w:r w:rsidRPr="00797787">
        <w:rPr>
          <w:i/>
          <w:position w:val="-1"/>
          <w:sz w:val="28"/>
          <w:szCs w:val="28"/>
          <w:lang w:val="en-US"/>
        </w:rPr>
        <w:t xml:space="preserve">                     </w:t>
      </w:r>
    </w:p>
    <w:p w14:paraId="24CA583F" w14:textId="77777777" w:rsidR="00797787" w:rsidRPr="00797787" w:rsidRDefault="00797787" w:rsidP="00797787">
      <w:pPr>
        <w:tabs>
          <w:tab w:val="left" w:pos="7820"/>
        </w:tabs>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i/>
          <w:position w:val="-1"/>
          <w:sz w:val="28"/>
          <w:szCs w:val="28"/>
          <w:lang w:val="en-US"/>
        </w:rPr>
        <w:t>Thời gian thực hiện ( Từ ngày 14/10 đến ngày 18/10/2024)</w:t>
      </w:r>
    </w:p>
    <w:p w14:paraId="01A81FAA" w14:textId="77777777" w:rsidR="00797787" w:rsidRPr="00797787" w:rsidRDefault="00797787" w:rsidP="00797787">
      <w:pPr>
        <w:tabs>
          <w:tab w:val="left" w:pos="7239"/>
        </w:tabs>
        <w:suppressAutoHyphens/>
        <w:spacing w:after="0" w:line="276" w:lineRule="auto"/>
        <w:ind w:leftChars="-1" w:left="1" w:hangingChars="1" w:hanging="3"/>
        <w:textDirection w:val="btLr"/>
        <w:textAlignment w:val="top"/>
        <w:outlineLvl w:val="0"/>
        <w:rPr>
          <w:position w:val="-1"/>
          <w:sz w:val="28"/>
          <w:szCs w:val="28"/>
          <w:lang w:val="en-US"/>
        </w:rPr>
      </w:pPr>
    </w:p>
    <w:tbl>
      <w:tblPr>
        <w:tblW w:w="10800" w:type="dxa"/>
        <w:tblInd w:w="-792" w:type="dxa"/>
        <w:tblLayout w:type="fixed"/>
        <w:tblLook w:val="0000" w:firstRow="0" w:lastRow="0" w:firstColumn="0" w:lastColumn="0" w:noHBand="0" w:noVBand="0"/>
      </w:tblPr>
      <w:tblGrid>
        <w:gridCol w:w="1620"/>
        <w:gridCol w:w="1515"/>
        <w:gridCol w:w="105"/>
        <w:gridCol w:w="1620"/>
        <w:gridCol w:w="1680"/>
        <w:gridCol w:w="1740"/>
        <w:gridCol w:w="600"/>
        <w:gridCol w:w="1920"/>
      </w:tblGrid>
      <w:tr w:rsidR="00797787" w:rsidRPr="00797787" w14:paraId="1DED21D5" w14:textId="77777777" w:rsidTr="004F6111">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29D367C5" w14:textId="77777777" w:rsidR="00797787" w:rsidRPr="00797787" w:rsidRDefault="00797787" w:rsidP="00797787">
            <w:pPr>
              <w:tabs>
                <w:tab w:val="center" w:pos="702"/>
              </w:tabs>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ab/>
              <w:t>Thứ</w:t>
            </w:r>
          </w:p>
          <w:p w14:paraId="2E40AE16" w14:textId="77777777" w:rsidR="00797787" w:rsidRPr="00797787" w:rsidRDefault="00797787" w:rsidP="00797787">
            <w:pPr>
              <w:tabs>
                <w:tab w:val="center" w:pos="702"/>
              </w:tabs>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HĐ</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6345D8"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2</w:t>
            </w:r>
          </w:p>
          <w:p w14:paraId="357B2202"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4FD48134"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3</w:t>
            </w:r>
          </w:p>
          <w:p w14:paraId="266D9237"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14:paraId="548F1827"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4</w:t>
            </w:r>
          </w:p>
          <w:p w14:paraId="109E77A6"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p>
        </w:tc>
        <w:tc>
          <w:tcPr>
            <w:tcW w:w="1740" w:type="dxa"/>
            <w:tcBorders>
              <w:top w:val="single" w:sz="4" w:space="0" w:color="000000"/>
              <w:left w:val="single" w:sz="4" w:space="0" w:color="000000"/>
              <w:bottom w:val="single" w:sz="4" w:space="0" w:color="000000"/>
              <w:right w:val="single" w:sz="4" w:space="0" w:color="000000"/>
            </w:tcBorders>
            <w:shd w:val="clear" w:color="auto" w:fill="FFFFFF"/>
          </w:tcPr>
          <w:p w14:paraId="2A60C8DD"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5</w:t>
            </w:r>
          </w:p>
          <w:p w14:paraId="5E068A8B"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BFDE28B"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r w:rsidRPr="00797787">
              <w:rPr>
                <w:b/>
                <w:position w:val="-1"/>
                <w:sz w:val="28"/>
                <w:szCs w:val="28"/>
                <w:lang w:val="en-US"/>
              </w:rPr>
              <w:t>Thứ 6</w:t>
            </w:r>
          </w:p>
          <w:p w14:paraId="15E8C57E"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w:t>
            </w:r>
          </w:p>
        </w:tc>
      </w:tr>
      <w:tr w:rsidR="00797787" w:rsidRPr="00797787" w14:paraId="474CDC9A" w14:textId="77777777" w:rsidTr="004F6111">
        <w:trPr>
          <w:trHeight w:val="1409"/>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2D379E8E" w14:textId="77777777" w:rsidR="00797787" w:rsidRPr="00797787" w:rsidRDefault="00797787" w:rsidP="00797787">
            <w:pPr>
              <w:suppressAutoHyphens/>
              <w:spacing w:after="0" w:line="276" w:lineRule="auto"/>
              <w:ind w:leftChars="-1" w:left="1" w:right="-108" w:hangingChars="1" w:hanging="3"/>
              <w:textDirection w:val="btLr"/>
              <w:textAlignment w:val="top"/>
              <w:outlineLvl w:val="0"/>
              <w:rPr>
                <w:b/>
                <w:position w:val="-1"/>
                <w:sz w:val="28"/>
                <w:szCs w:val="28"/>
                <w:lang w:val="en-US"/>
              </w:rPr>
            </w:pPr>
            <w:r w:rsidRPr="00797787">
              <w:rPr>
                <w:b/>
                <w:position w:val="-1"/>
                <w:sz w:val="28"/>
                <w:szCs w:val="28"/>
                <w:lang w:val="en-US"/>
              </w:rPr>
              <w:t xml:space="preserve">Đón trẻ - Chơi </w:t>
            </w:r>
          </w:p>
          <w:p w14:paraId="49CA6D93" w14:textId="77777777" w:rsidR="00797787" w:rsidRPr="00797787" w:rsidRDefault="00797787" w:rsidP="00797787">
            <w:pPr>
              <w:suppressAutoHyphens/>
              <w:spacing w:after="0" w:line="276" w:lineRule="auto"/>
              <w:ind w:leftChars="-1" w:left="1" w:right="-108" w:hangingChars="1" w:hanging="3"/>
              <w:textDirection w:val="btLr"/>
              <w:textAlignment w:val="top"/>
              <w:outlineLvl w:val="0"/>
              <w:rPr>
                <w:b/>
                <w:position w:val="-1"/>
                <w:sz w:val="28"/>
                <w:szCs w:val="28"/>
                <w:lang w:val="en-US"/>
              </w:rPr>
            </w:pPr>
            <w:r w:rsidRPr="00797787">
              <w:rPr>
                <w:b/>
                <w:position w:val="-1"/>
                <w:sz w:val="28"/>
                <w:szCs w:val="28"/>
                <w:lang w:val="en-US"/>
              </w:rPr>
              <w:t>-Thể dục sáng</w:t>
            </w:r>
          </w:p>
          <w:p w14:paraId="75DA7EE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14:paraId="5A42A62D" w14:textId="77777777" w:rsidR="00797787" w:rsidRPr="00797787" w:rsidRDefault="00797787" w:rsidP="00797787">
            <w:pPr>
              <w:tabs>
                <w:tab w:val="left" w:pos="9900"/>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Cô đến sớm trước 15 phút, quét dọn thông thoáng phòng.</w:t>
            </w:r>
          </w:p>
          <w:p w14:paraId="49EDF2C6" w14:textId="77777777" w:rsidR="00797787" w:rsidRPr="00797787" w:rsidRDefault="00797787" w:rsidP="00797787">
            <w:pPr>
              <w:tabs>
                <w:tab w:val="left" w:pos="6912"/>
                <w:tab w:val="left" w:pos="9900"/>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  Chuẩn bị đồ dùng đồ chơi cho các hoạt động trong ngày. </w:t>
            </w:r>
          </w:p>
          <w:p w14:paraId="48877B62" w14:textId="77777777" w:rsidR="00797787" w:rsidRPr="00797787" w:rsidRDefault="00797787" w:rsidP="00797787">
            <w:pPr>
              <w:tabs>
                <w:tab w:val="left" w:pos="9900"/>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  Đón trẻ vào lớp, kiểm tra vệ sinh cá nhân.</w:t>
            </w:r>
          </w:p>
          <w:p w14:paraId="10953632" w14:textId="77777777" w:rsidR="00797787" w:rsidRPr="00797787" w:rsidRDefault="00797787" w:rsidP="00797787">
            <w:pPr>
              <w:suppressAutoHyphens/>
              <w:spacing w:after="0" w:line="276" w:lineRule="auto"/>
              <w:ind w:leftChars="-1" w:left="1" w:hangingChars="1" w:hanging="3"/>
              <w:jc w:val="both"/>
              <w:textDirection w:val="btLr"/>
              <w:textAlignment w:val="top"/>
              <w:outlineLvl w:val="0"/>
              <w:rPr>
                <w:position w:val="-1"/>
                <w:sz w:val="28"/>
                <w:szCs w:val="28"/>
                <w:lang w:val="en-US"/>
              </w:rPr>
            </w:pPr>
            <w:r w:rsidRPr="00797787">
              <w:rPr>
                <w:position w:val="-1"/>
                <w:sz w:val="28"/>
                <w:szCs w:val="28"/>
                <w:lang w:val="en-US"/>
              </w:rPr>
              <w:t xml:space="preserve"> -  Điểm danh – Trò chuyện - Thể dục sáng: Tập với bài: Ồ sao bé không lắc.</w:t>
            </w:r>
          </w:p>
        </w:tc>
      </w:tr>
      <w:tr w:rsidR="00797787" w:rsidRPr="00797787" w14:paraId="0FB900E1" w14:textId="77777777" w:rsidTr="004F6111">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6AB7E1E0"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p w14:paraId="2B6137BA"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b/>
                <w:position w:val="-1"/>
                <w:sz w:val="28"/>
                <w:szCs w:val="28"/>
                <w:lang w:val="en-US"/>
              </w:rPr>
            </w:pPr>
          </w:p>
          <w:p w14:paraId="4BA39CE2"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Chơi tập có  chủ định</w:t>
            </w:r>
          </w:p>
        </w:tc>
        <w:tc>
          <w:tcPr>
            <w:tcW w:w="16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EC65A6C"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 xml:space="preserve">LVPTTC </w:t>
            </w:r>
          </w:p>
          <w:p w14:paraId="7A87D6A5"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PTVĐ:</w:t>
            </w:r>
            <w:r w:rsidRPr="00797787">
              <w:rPr>
                <w:position w:val="-1"/>
                <w:sz w:val="28"/>
                <w:szCs w:val="28"/>
                <w:lang w:val="en-US"/>
              </w:rPr>
              <w:t xml:space="preserve"> </w:t>
            </w:r>
          </w:p>
          <w:p w14:paraId="484269FB"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VĐCB: Nhún bật tại chỗ</w:t>
            </w:r>
          </w:p>
          <w:p w14:paraId="36E8ADB5"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TCVĐ: Tung bóng.</w:t>
            </w:r>
          </w:p>
          <w:p w14:paraId="175CC555"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5D0B19C8"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LVPTTCXH&amp;TM</w:t>
            </w:r>
          </w:p>
          <w:p w14:paraId="0DE8E793"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KNS:</w:t>
            </w:r>
          </w:p>
          <w:p w14:paraId="3B08A4AE"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Dạy trẻ đi dép</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14:paraId="55A27C7A"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LVPTTCXH&amp;TM</w:t>
            </w:r>
          </w:p>
          <w:p w14:paraId="558E4948"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 xml:space="preserve"> (Tạo hình)</w:t>
            </w:r>
          </w:p>
          <w:p w14:paraId="4E9E3DC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Tô màu cái mũ</w:t>
            </w:r>
          </w:p>
          <w:p w14:paraId="27B3CC7D"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w:t>
            </w:r>
          </w:p>
        </w:tc>
        <w:tc>
          <w:tcPr>
            <w:tcW w:w="1740" w:type="dxa"/>
            <w:tcBorders>
              <w:top w:val="single" w:sz="4" w:space="0" w:color="000000"/>
              <w:left w:val="single" w:sz="4" w:space="0" w:color="000000"/>
              <w:bottom w:val="single" w:sz="4" w:space="0" w:color="000000"/>
              <w:right w:val="single" w:sz="4" w:space="0" w:color="000000"/>
            </w:tcBorders>
            <w:shd w:val="clear" w:color="auto" w:fill="FFFFFF"/>
          </w:tcPr>
          <w:p w14:paraId="37B893CE"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 NN</w:t>
            </w:r>
          </w:p>
          <w:p w14:paraId="3F0B08BF"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 xml:space="preserve">Văn học </w:t>
            </w:r>
          </w:p>
          <w:p w14:paraId="255B6918"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Thơ: </w:t>
            </w:r>
            <w:r w:rsidRPr="00797787">
              <w:rPr>
                <w:position w:val="-1"/>
                <w:sz w:val="28"/>
                <w:szCs w:val="28"/>
                <w:lang w:val="en-US"/>
              </w:rPr>
              <w:t>Miệng xinh</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EDB922A" w14:textId="77777777" w:rsidR="00797787" w:rsidRPr="00797787" w:rsidRDefault="00797787" w:rsidP="00797787">
            <w:pPr>
              <w:tabs>
                <w:tab w:val="left" w:pos="7239"/>
              </w:tabs>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LVPTTCXH&amp;TM</w:t>
            </w:r>
          </w:p>
          <w:p w14:paraId="088323F0" w14:textId="77777777" w:rsidR="00797787" w:rsidRPr="00797787" w:rsidRDefault="00797787" w:rsidP="00797787">
            <w:pPr>
              <w:tabs>
                <w:tab w:val="left" w:pos="7239"/>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NDTT: DH “Đôi dép”</w:t>
            </w:r>
          </w:p>
          <w:p w14:paraId="2A065706" w14:textId="77777777" w:rsidR="00797787" w:rsidRPr="00797787" w:rsidRDefault="00797787" w:rsidP="00797787">
            <w:pPr>
              <w:tabs>
                <w:tab w:val="left" w:pos="7239"/>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NDKH: TC: Bạn nào hát</w:t>
            </w:r>
          </w:p>
          <w:p w14:paraId="50455ACB"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r>
      <w:tr w:rsidR="00797787" w:rsidRPr="00797787" w14:paraId="30E7BB46" w14:textId="77777777" w:rsidTr="004F6111">
        <w:trPr>
          <w:trHeight w:val="1"/>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47637721"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Dạo chơi ngoài trời</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14:paraId="4DDDFA17"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Hoạt động có mục đích: quan sát cầu trượt, quan sát thuyền rồng, quan sát bầu trời, quan sát vườn rau, dạo chơi sân trường</w:t>
            </w:r>
          </w:p>
          <w:p w14:paraId="57D01AA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Trò chơi vận động: Dung dăng dung dẻ, nu na nu nống, lộn cầu vồng</w:t>
            </w:r>
          </w:p>
          <w:p w14:paraId="659C1BEA"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Chơi tự do: Cô chuẩn bị một số đồ chơi và các nguyên liệu cho trẻ chơi, chơi với đồ chơi vận động</w:t>
            </w:r>
          </w:p>
        </w:tc>
      </w:tr>
      <w:tr w:rsidR="00797787" w:rsidRPr="00797787" w14:paraId="7B830C86" w14:textId="77777777" w:rsidTr="004F6111">
        <w:trPr>
          <w:trHeight w:val="1372"/>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4508290C" w14:textId="77777777" w:rsidR="00797787" w:rsidRPr="00797787" w:rsidRDefault="00797787" w:rsidP="00797787">
            <w:pPr>
              <w:suppressAutoHyphens/>
              <w:spacing w:after="0" w:line="276" w:lineRule="auto"/>
              <w:ind w:leftChars="-1" w:left="1" w:hangingChars="1" w:hanging="3"/>
              <w:textDirection w:val="btLr"/>
              <w:textAlignment w:val="top"/>
              <w:outlineLvl w:val="0"/>
              <w:rPr>
                <w:b/>
                <w:position w:val="-1"/>
                <w:sz w:val="28"/>
                <w:szCs w:val="28"/>
                <w:lang w:val="en-US"/>
              </w:rPr>
            </w:pPr>
            <w:r w:rsidRPr="00797787">
              <w:rPr>
                <w:b/>
                <w:position w:val="-1"/>
                <w:sz w:val="28"/>
                <w:szCs w:val="28"/>
                <w:lang w:val="en-US"/>
              </w:rPr>
              <w:t>Chơi hoạt động ở các</w:t>
            </w:r>
          </w:p>
          <w:p w14:paraId="651B892C" w14:textId="77777777" w:rsidR="00797787" w:rsidRPr="00797787" w:rsidRDefault="00797787" w:rsidP="00797787">
            <w:pPr>
              <w:suppressAutoHyphens/>
              <w:spacing w:after="0" w:line="276" w:lineRule="auto"/>
              <w:ind w:leftChars="-1" w:left="1" w:hangingChars="1" w:hanging="3"/>
              <w:jc w:val="center"/>
              <w:textDirection w:val="btLr"/>
              <w:textAlignment w:val="top"/>
              <w:outlineLvl w:val="0"/>
              <w:rPr>
                <w:position w:val="-1"/>
                <w:sz w:val="28"/>
                <w:szCs w:val="28"/>
                <w:lang w:val="en-US"/>
              </w:rPr>
            </w:pPr>
            <w:r w:rsidRPr="00797787">
              <w:rPr>
                <w:b/>
                <w:position w:val="-1"/>
                <w:sz w:val="28"/>
                <w:szCs w:val="28"/>
                <w:lang w:val="en-US"/>
              </w:rPr>
              <w:t>Góc</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14:paraId="6C6A58B0"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Góc thao tác vai: Tập bế em, cho em ăn, tắm cho em, ru em</w:t>
            </w:r>
          </w:p>
          <w:p w14:paraId="46D953DE" w14:textId="098C2A96"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Góc HĐVĐV: Chơi xâu vòng, Xếp đồ chơi tặng bạn, xếp tháp chóp, tháo lắp vòng, chọn đồ dùng có màu xanh đỏ,</w:t>
            </w:r>
            <w:r>
              <w:rPr>
                <w:position w:val="-1"/>
                <w:sz w:val="28"/>
                <w:szCs w:val="28"/>
                <w:lang w:val="en-US"/>
              </w:rPr>
              <w:t xml:space="preserve"> </w:t>
            </w:r>
            <w:r w:rsidRPr="00797787">
              <w:rPr>
                <w:position w:val="-1"/>
                <w:sz w:val="28"/>
                <w:szCs w:val="28"/>
                <w:lang w:val="en-US"/>
              </w:rPr>
              <w:t>dán hoa ...,tô màu cái mũ</w:t>
            </w:r>
          </w:p>
          <w:p w14:paraId="1A735646"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Góc vận động: Chơi với bóng, ném bóng, lăn bóng...</w:t>
            </w:r>
          </w:p>
          <w:p w14:paraId="55C1811D"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r>
      <w:tr w:rsidR="00797787" w:rsidRPr="00797787" w14:paraId="51A663EC" w14:textId="77777777" w:rsidTr="004F6111">
        <w:trPr>
          <w:trHeight w:val="915"/>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6D846C75"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Ăn, ngủ  </w:t>
            </w:r>
          </w:p>
        </w:tc>
        <w:tc>
          <w:tcPr>
            <w:tcW w:w="9180" w:type="dxa"/>
            <w:gridSpan w:val="7"/>
            <w:tcBorders>
              <w:top w:val="single" w:sz="4" w:space="0" w:color="000000"/>
              <w:left w:val="single" w:sz="4" w:space="0" w:color="000000"/>
              <w:bottom w:val="single" w:sz="4" w:space="0" w:color="000000"/>
              <w:right w:val="single" w:sz="4" w:space="0" w:color="000000"/>
            </w:tcBorders>
            <w:shd w:val="clear" w:color="auto" w:fill="FFFFFF"/>
          </w:tcPr>
          <w:p w14:paraId="0C41C768" w14:textId="2C851BE7" w:rsidR="00797787" w:rsidRPr="00797787" w:rsidRDefault="00797787" w:rsidP="00797787">
            <w:pPr>
              <w:tabs>
                <w:tab w:val="left" w:pos="1152"/>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Trẻ biết ngồi ngay ngắn vào bàn, trước khi ăn phải biết mời cô, mời các bạn không đùa nghịch.</w:t>
            </w:r>
            <w:r>
              <w:rPr>
                <w:position w:val="-1"/>
                <w:sz w:val="28"/>
                <w:szCs w:val="28"/>
                <w:lang w:val="en-US"/>
              </w:rPr>
              <w:t xml:space="preserve"> </w:t>
            </w:r>
            <w:r w:rsidRPr="00797787">
              <w:rPr>
                <w:position w:val="-1"/>
                <w:sz w:val="28"/>
                <w:szCs w:val="28"/>
                <w:lang w:val="en-US"/>
              </w:rPr>
              <w:t xml:space="preserve">Biết bỏ bát thìa đúng nơi quy định </w:t>
            </w:r>
          </w:p>
          <w:p w14:paraId="528BA0D8" w14:textId="77777777" w:rsidR="00797787" w:rsidRPr="00797787" w:rsidRDefault="00797787" w:rsidP="00797787">
            <w:pPr>
              <w:tabs>
                <w:tab w:val="left" w:pos="360"/>
              </w:tabs>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Trẻ có thói quen ngủ ở trường đủ giấc</w:t>
            </w:r>
          </w:p>
        </w:tc>
      </w:tr>
      <w:tr w:rsidR="00797787" w:rsidRPr="00797787" w14:paraId="78795550" w14:textId="77777777" w:rsidTr="004F6111">
        <w:trPr>
          <w:trHeight w:val="70"/>
        </w:trPr>
        <w:tc>
          <w:tcPr>
            <w:tcW w:w="1620" w:type="dxa"/>
            <w:tcBorders>
              <w:top w:val="single" w:sz="4" w:space="0" w:color="000000"/>
              <w:left w:val="single" w:sz="4" w:space="0" w:color="000000"/>
              <w:bottom w:val="single" w:sz="4" w:space="0" w:color="000000"/>
              <w:right w:val="single" w:sz="4" w:space="0" w:color="000000"/>
            </w:tcBorders>
            <w:shd w:val="clear" w:color="auto" w:fill="FFFFFF"/>
          </w:tcPr>
          <w:p w14:paraId="77542C53" w14:textId="77777777" w:rsidR="00797787" w:rsidRPr="00797787" w:rsidRDefault="00797787" w:rsidP="00797787">
            <w:pPr>
              <w:tabs>
                <w:tab w:val="left" w:pos="1440"/>
              </w:tabs>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Chơi tập buổi chiều</w:t>
            </w: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733552F3"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Hướng dẫn trò chơi: chuông reo </w:t>
            </w:r>
          </w:p>
          <w:p w14:paraId="5FBC3C9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tc>
        <w:tc>
          <w:tcPr>
            <w:tcW w:w="1725" w:type="dxa"/>
            <w:gridSpan w:val="2"/>
            <w:tcBorders>
              <w:top w:val="single" w:sz="4" w:space="0" w:color="000000"/>
              <w:left w:val="single" w:sz="4" w:space="0" w:color="000000"/>
              <w:bottom w:val="single" w:sz="4" w:space="0" w:color="000000"/>
              <w:right w:val="single" w:sz="4" w:space="0" w:color="000000"/>
            </w:tcBorders>
            <w:shd w:val="clear" w:color="auto" w:fill="FFFFFF"/>
          </w:tcPr>
          <w:p w14:paraId="536C9676"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b/>
                <w:position w:val="-1"/>
                <w:sz w:val="28"/>
                <w:szCs w:val="28"/>
                <w:lang w:val="en-US"/>
              </w:rPr>
              <w:t xml:space="preserve">- </w:t>
            </w:r>
            <w:r w:rsidRPr="00797787">
              <w:rPr>
                <w:position w:val="-1"/>
                <w:sz w:val="28"/>
                <w:szCs w:val="28"/>
                <w:lang w:val="en-US"/>
              </w:rPr>
              <w:t>Làm quen bài mới: thơ: Miệng xinh</w:t>
            </w:r>
          </w:p>
          <w:p w14:paraId="07D51C84"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15B399CB"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1680" w:type="dxa"/>
            <w:tcBorders>
              <w:top w:val="single" w:sz="4" w:space="0" w:color="000000"/>
              <w:left w:val="single" w:sz="4" w:space="0" w:color="000000"/>
              <w:bottom w:val="single" w:sz="4" w:space="0" w:color="000000"/>
              <w:right w:val="single" w:sz="4" w:space="0" w:color="000000"/>
            </w:tcBorders>
            <w:shd w:val="clear" w:color="auto" w:fill="FFFFFF"/>
          </w:tcPr>
          <w:p w14:paraId="261FD02C"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Sinh hoạt chuyên môn</w:t>
            </w:r>
          </w:p>
          <w:p w14:paraId="2D81F024"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CE66BD8"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Cho trẻ thực hiện vở tạo hình: Tô màu quả bóng màu đỏ- màu xanh</w:t>
            </w:r>
          </w:p>
          <w:p w14:paraId="5EC42458"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xml:space="preserve">- Chơi theo ý thích  </w:t>
            </w:r>
          </w:p>
          <w:p w14:paraId="25B32CF2"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p>
        </w:tc>
        <w:tc>
          <w:tcPr>
            <w:tcW w:w="1920" w:type="dxa"/>
            <w:tcBorders>
              <w:top w:val="single" w:sz="4" w:space="0" w:color="000000"/>
              <w:left w:val="single" w:sz="4" w:space="0" w:color="000000"/>
              <w:bottom w:val="single" w:sz="4" w:space="0" w:color="000000"/>
              <w:right w:val="single" w:sz="4" w:space="0" w:color="000000"/>
            </w:tcBorders>
            <w:shd w:val="clear" w:color="auto" w:fill="FFFFFF"/>
          </w:tcPr>
          <w:p w14:paraId="65D005BF" w14:textId="77777777" w:rsidR="00797787" w:rsidRPr="00797787" w:rsidRDefault="00797787" w:rsidP="00797787">
            <w:pPr>
              <w:suppressAutoHyphens/>
              <w:spacing w:after="0" w:line="276" w:lineRule="auto"/>
              <w:ind w:leftChars="-1" w:left="1" w:hangingChars="1" w:hanging="3"/>
              <w:textDirection w:val="btLr"/>
              <w:textAlignment w:val="top"/>
              <w:outlineLvl w:val="0"/>
              <w:rPr>
                <w:position w:val="-1"/>
                <w:sz w:val="28"/>
                <w:szCs w:val="28"/>
                <w:lang w:val="en-US"/>
              </w:rPr>
            </w:pPr>
            <w:r w:rsidRPr="00797787">
              <w:rPr>
                <w:position w:val="-1"/>
                <w:sz w:val="28"/>
                <w:szCs w:val="28"/>
                <w:lang w:val="en-US"/>
              </w:rPr>
              <w:t>- Vệ sinh nhóm lớp, môi trường -  Nêu gương cuối tuần</w:t>
            </w:r>
          </w:p>
        </w:tc>
      </w:tr>
    </w:tbl>
    <w:p w14:paraId="61CAD19A" w14:textId="77777777" w:rsidR="00797787" w:rsidRPr="00797787" w:rsidRDefault="00797787" w:rsidP="00797787">
      <w:pPr>
        <w:pBdr>
          <w:top w:val="nil"/>
          <w:left w:val="nil"/>
          <w:bottom w:val="nil"/>
          <w:right w:val="nil"/>
          <w:between w:val="nil"/>
        </w:pBdr>
        <w:suppressAutoHyphens/>
        <w:spacing w:after="0" w:line="276" w:lineRule="auto"/>
        <w:ind w:leftChars="-1" w:left="1" w:hangingChars="1" w:hanging="3"/>
        <w:jc w:val="center"/>
        <w:textDirection w:val="btLr"/>
        <w:textAlignment w:val="top"/>
        <w:outlineLvl w:val="0"/>
        <w:rPr>
          <w:b/>
          <w:color w:val="000000"/>
          <w:position w:val="-1"/>
          <w:sz w:val="28"/>
          <w:szCs w:val="28"/>
          <w:lang w:val="en-US"/>
        </w:rPr>
      </w:pPr>
    </w:p>
    <w:p w14:paraId="3CD7DE62" w14:textId="77777777" w:rsidR="00797787" w:rsidRPr="00797787" w:rsidRDefault="00797787" w:rsidP="00797787">
      <w:pPr>
        <w:tabs>
          <w:tab w:val="left" w:pos="7820"/>
        </w:tabs>
        <w:suppressAutoHyphens/>
        <w:spacing w:after="0" w:line="1" w:lineRule="atLeast"/>
        <w:ind w:leftChars="-1" w:left="1" w:hangingChars="1" w:hanging="3"/>
        <w:jc w:val="center"/>
        <w:textDirection w:val="btLr"/>
        <w:textAlignment w:val="top"/>
        <w:outlineLvl w:val="0"/>
        <w:rPr>
          <w:b/>
          <w:color w:val="000000"/>
          <w:position w:val="-1"/>
          <w:sz w:val="28"/>
          <w:szCs w:val="28"/>
          <w:lang w:val="en-US"/>
        </w:rPr>
      </w:pPr>
    </w:p>
    <w:p w14:paraId="407B1C7C"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r w:rsidRPr="00797787">
        <w:rPr>
          <w:b/>
          <w:position w:val="-1"/>
          <w:sz w:val="28"/>
          <w:szCs w:val="28"/>
          <w:lang w:val="en-US"/>
        </w:rPr>
        <w:lastRenderedPageBreak/>
        <w:t>KẾ HOẠCH CHỦ ĐỀ NHÁNH:  Trường mầm non  Diễn Liên thân yêu</w:t>
      </w:r>
    </w:p>
    <w:p w14:paraId="4E009471" w14:textId="77777777" w:rsidR="00797787" w:rsidRPr="00797787" w:rsidRDefault="00797787" w:rsidP="00797787">
      <w:pPr>
        <w:suppressAutoHyphens/>
        <w:spacing w:after="0" w:line="1" w:lineRule="atLeast"/>
        <w:ind w:leftChars="-1" w:left="1" w:hangingChars="1" w:hanging="3"/>
        <w:jc w:val="center"/>
        <w:textDirection w:val="btLr"/>
        <w:textAlignment w:val="top"/>
        <w:outlineLvl w:val="0"/>
        <w:rPr>
          <w:position w:val="-1"/>
          <w:sz w:val="28"/>
          <w:szCs w:val="28"/>
          <w:lang w:val="en-US"/>
        </w:rPr>
      </w:pPr>
      <w:r w:rsidRPr="00797787">
        <w:rPr>
          <w:position w:val="-1"/>
          <w:sz w:val="28"/>
          <w:szCs w:val="28"/>
          <w:lang w:val="en-US"/>
        </w:rPr>
        <w:t xml:space="preserve">(Thực hiện trong 1 tuần 6: Từ ngày: 21/ 10 đến 25/10/2024 )             </w:t>
      </w:r>
    </w:p>
    <w:tbl>
      <w:tblPr>
        <w:tblpPr w:leftFromText="180" w:rightFromText="180" w:vertAnchor="text" w:tblpX="-386" w:tblpY="12"/>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1620"/>
        <w:gridCol w:w="1510"/>
        <w:gridCol w:w="1680"/>
        <w:gridCol w:w="1560"/>
        <w:gridCol w:w="105"/>
        <w:gridCol w:w="2055"/>
      </w:tblGrid>
      <w:tr w:rsidR="00797787" w:rsidRPr="00797787" w14:paraId="4EE867B9" w14:textId="77777777" w:rsidTr="004F6111">
        <w:trPr>
          <w:trHeight w:val="715"/>
        </w:trPr>
        <w:tc>
          <w:tcPr>
            <w:tcW w:w="1905" w:type="dxa"/>
            <w:tcBorders>
              <w:top w:val="single" w:sz="4" w:space="0" w:color="000000"/>
              <w:left w:val="single" w:sz="4" w:space="0" w:color="000000"/>
              <w:bottom w:val="single" w:sz="4" w:space="0" w:color="000000"/>
              <w:right w:val="single" w:sz="4" w:space="0" w:color="000000"/>
            </w:tcBorders>
          </w:tcPr>
          <w:p w14:paraId="074B9343"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 xml:space="preserve">        Ngày</w:t>
            </w:r>
          </w:p>
          <w:p w14:paraId="795D2D81"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HĐ</w:t>
            </w:r>
          </w:p>
        </w:tc>
        <w:tc>
          <w:tcPr>
            <w:tcW w:w="1620" w:type="dxa"/>
            <w:tcBorders>
              <w:top w:val="single" w:sz="4" w:space="0" w:color="000000"/>
              <w:left w:val="single" w:sz="4" w:space="0" w:color="000000"/>
              <w:bottom w:val="single" w:sz="4" w:space="0" w:color="000000"/>
              <w:right w:val="single" w:sz="4" w:space="0" w:color="000000"/>
            </w:tcBorders>
          </w:tcPr>
          <w:p w14:paraId="06A7A89A"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Thứ 2</w:t>
            </w:r>
          </w:p>
          <w:p w14:paraId="68FBBD70"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p>
        </w:tc>
        <w:tc>
          <w:tcPr>
            <w:tcW w:w="1510" w:type="dxa"/>
            <w:tcBorders>
              <w:top w:val="single" w:sz="4" w:space="0" w:color="000000"/>
              <w:left w:val="single" w:sz="4" w:space="0" w:color="000000"/>
              <w:bottom w:val="single" w:sz="4" w:space="0" w:color="000000"/>
              <w:right w:val="single" w:sz="4" w:space="0" w:color="000000"/>
            </w:tcBorders>
          </w:tcPr>
          <w:p w14:paraId="1C9F52F2"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Thứ 3</w:t>
            </w:r>
          </w:p>
          <w:p w14:paraId="273DDEEA"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p>
        </w:tc>
        <w:tc>
          <w:tcPr>
            <w:tcW w:w="1680" w:type="dxa"/>
            <w:tcBorders>
              <w:top w:val="single" w:sz="4" w:space="0" w:color="000000"/>
              <w:left w:val="single" w:sz="4" w:space="0" w:color="000000"/>
              <w:bottom w:val="single" w:sz="4" w:space="0" w:color="000000"/>
              <w:right w:val="single" w:sz="4" w:space="0" w:color="000000"/>
            </w:tcBorders>
          </w:tcPr>
          <w:p w14:paraId="0B9D780D"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 xml:space="preserve">Thứ 4 </w:t>
            </w:r>
          </w:p>
        </w:tc>
        <w:tc>
          <w:tcPr>
            <w:tcW w:w="1560" w:type="dxa"/>
            <w:tcBorders>
              <w:top w:val="single" w:sz="4" w:space="0" w:color="000000"/>
              <w:left w:val="single" w:sz="4" w:space="0" w:color="000000"/>
              <w:bottom w:val="single" w:sz="4" w:space="0" w:color="000000"/>
              <w:right w:val="single" w:sz="4" w:space="0" w:color="000000"/>
            </w:tcBorders>
          </w:tcPr>
          <w:p w14:paraId="33133150"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 xml:space="preserve">Thứ 5 </w:t>
            </w:r>
          </w:p>
        </w:tc>
        <w:tc>
          <w:tcPr>
            <w:tcW w:w="2160" w:type="dxa"/>
            <w:gridSpan w:val="2"/>
            <w:tcBorders>
              <w:top w:val="single" w:sz="4" w:space="0" w:color="000000"/>
              <w:left w:val="single" w:sz="4" w:space="0" w:color="000000"/>
              <w:bottom w:val="single" w:sz="4" w:space="0" w:color="000000"/>
              <w:right w:val="single" w:sz="4" w:space="0" w:color="000000"/>
            </w:tcBorders>
          </w:tcPr>
          <w:p w14:paraId="02579273"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 xml:space="preserve">Thứ 6 </w:t>
            </w:r>
          </w:p>
          <w:p w14:paraId="7499E4B8"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p>
        </w:tc>
      </w:tr>
      <w:tr w:rsidR="00797787" w:rsidRPr="00797787" w14:paraId="3C3E18FE" w14:textId="77777777" w:rsidTr="004F6111">
        <w:trPr>
          <w:trHeight w:val="710"/>
        </w:trPr>
        <w:tc>
          <w:tcPr>
            <w:tcW w:w="1905" w:type="dxa"/>
            <w:tcBorders>
              <w:top w:val="single" w:sz="4" w:space="0" w:color="000000"/>
              <w:left w:val="single" w:sz="4" w:space="0" w:color="000000"/>
              <w:bottom w:val="single" w:sz="4" w:space="0" w:color="000000"/>
              <w:right w:val="single" w:sz="4" w:space="0" w:color="000000"/>
            </w:tcBorders>
            <w:vAlign w:val="center"/>
          </w:tcPr>
          <w:p w14:paraId="44DFFEF2"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Đón trẻ, TDS, điểm danh,</w:t>
            </w:r>
          </w:p>
        </w:tc>
        <w:tc>
          <w:tcPr>
            <w:tcW w:w="8530" w:type="dxa"/>
            <w:gridSpan w:val="6"/>
            <w:tcBorders>
              <w:top w:val="single" w:sz="4" w:space="0" w:color="000000"/>
              <w:left w:val="single" w:sz="4" w:space="0" w:color="000000"/>
              <w:bottom w:val="single" w:sz="4" w:space="0" w:color="000000"/>
              <w:right w:val="single" w:sz="4" w:space="0" w:color="000000"/>
            </w:tcBorders>
          </w:tcPr>
          <w:p w14:paraId="6044627A" w14:textId="77777777" w:rsidR="00797787" w:rsidRPr="00797787" w:rsidRDefault="00797787" w:rsidP="00797787">
            <w:pPr>
              <w:suppressAutoHyphens/>
              <w:spacing w:after="0" w:line="1" w:lineRule="atLeast"/>
              <w:ind w:leftChars="-1" w:left="1" w:hangingChars="1" w:hanging="3"/>
              <w:jc w:val="both"/>
              <w:textAlignment w:val="top"/>
              <w:outlineLvl w:val="0"/>
              <w:rPr>
                <w:position w:val="-1"/>
                <w:sz w:val="28"/>
                <w:szCs w:val="28"/>
                <w:lang w:val="en-US"/>
              </w:rPr>
            </w:pPr>
            <w:r w:rsidRPr="00797787">
              <w:rPr>
                <w:position w:val="-1"/>
                <w:sz w:val="28"/>
                <w:szCs w:val="28"/>
                <w:lang w:val="en-US"/>
              </w:rPr>
              <w:t xml:space="preserve">  - Cô lên lớp trước 15 phút thông thoáng phòng, chuẩn bị đồ dùng, đồ chơi </w:t>
            </w:r>
          </w:p>
          <w:p w14:paraId="3A82D6FC" w14:textId="77777777" w:rsidR="00797787" w:rsidRPr="00797787" w:rsidRDefault="00797787" w:rsidP="00797787">
            <w:pPr>
              <w:suppressAutoHyphens/>
              <w:spacing w:after="0" w:line="1" w:lineRule="atLeast"/>
              <w:ind w:leftChars="-1" w:left="1" w:hangingChars="1" w:hanging="3"/>
              <w:jc w:val="both"/>
              <w:textAlignment w:val="top"/>
              <w:outlineLvl w:val="0"/>
              <w:rPr>
                <w:position w:val="-1"/>
                <w:sz w:val="28"/>
                <w:szCs w:val="28"/>
                <w:lang w:val="en-US"/>
              </w:rPr>
            </w:pPr>
            <w:r w:rsidRPr="00797787">
              <w:rPr>
                <w:position w:val="-1"/>
                <w:sz w:val="28"/>
                <w:szCs w:val="28"/>
                <w:lang w:val="en-US"/>
              </w:rPr>
              <w:t xml:space="preserve">cho các hoạt động trong ngày. </w:t>
            </w:r>
          </w:p>
          <w:p w14:paraId="487E5444" w14:textId="77777777" w:rsidR="00797787" w:rsidRPr="00797787" w:rsidRDefault="00797787" w:rsidP="00797787">
            <w:pPr>
              <w:suppressAutoHyphens/>
              <w:spacing w:after="0" w:line="1" w:lineRule="atLeast"/>
              <w:ind w:leftChars="-1" w:left="1" w:hangingChars="1" w:hanging="3"/>
              <w:jc w:val="both"/>
              <w:textAlignment w:val="top"/>
              <w:outlineLvl w:val="0"/>
              <w:rPr>
                <w:position w:val="-1"/>
                <w:sz w:val="28"/>
                <w:szCs w:val="28"/>
                <w:lang w:val="en-US"/>
              </w:rPr>
            </w:pPr>
            <w:r w:rsidRPr="00797787">
              <w:rPr>
                <w:position w:val="-1"/>
                <w:sz w:val="28"/>
                <w:szCs w:val="28"/>
                <w:lang w:val="en-US"/>
              </w:rPr>
              <w:t>- Đón trẻ vào lớp kiểm tra vệ sinh cá nhân. chơi tự chọn, điểm danh trẻ</w:t>
            </w:r>
          </w:p>
          <w:p w14:paraId="3173A2E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Thể dục sáng với bài: Tập với bài: “Ồ sao bé không lắc”</w:t>
            </w:r>
          </w:p>
        </w:tc>
      </w:tr>
      <w:tr w:rsidR="00797787" w:rsidRPr="00797787" w14:paraId="5360F247" w14:textId="77777777" w:rsidTr="004F6111">
        <w:trPr>
          <w:trHeight w:val="2143"/>
        </w:trPr>
        <w:tc>
          <w:tcPr>
            <w:tcW w:w="1905" w:type="dxa"/>
            <w:tcBorders>
              <w:top w:val="single" w:sz="4" w:space="0" w:color="000000"/>
              <w:left w:val="single" w:sz="4" w:space="0" w:color="000000"/>
              <w:bottom w:val="single" w:sz="4" w:space="0" w:color="000000"/>
              <w:right w:val="single" w:sz="4" w:space="0" w:color="000000"/>
            </w:tcBorders>
            <w:vAlign w:val="center"/>
          </w:tcPr>
          <w:p w14:paraId="35519946"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Chơi- tập có chủ định</w:t>
            </w:r>
          </w:p>
        </w:tc>
        <w:tc>
          <w:tcPr>
            <w:tcW w:w="1620" w:type="dxa"/>
            <w:tcBorders>
              <w:top w:val="single" w:sz="4" w:space="0" w:color="000000"/>
              <w:left w:val="single" w:sz="4" w:space="0" w:color="000000"/>
              <w:bottom w:val="single" w:sz="4" w:space="0" w:color="000000"/>
              <w:right w:val="single" w:sz="4" w:space="0" w:color="000000"/>
            </w:tcBorders>
          </w:tcPr>
          <w:p w14:paraId="1671D378"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LVPTTC</w:t>
            </w:r>
          </w:p>
          <w:p w14:paraId="27CA6F8C"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PTVĐ </w:t>
            </w:r>
          </w:p>
          <w:p w14:paraId="1C26163E"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Tung bóng lên cao</w:t>
            </w:r>
          </w:p>
          <w:p w14:paraId="7C300DD4" w14:textId="77777777" w:rsidR="00797787" w:rsidRPr="00797787" w:rsidRDefault="00797787" w:rsidP="00797787">
            <w:pPr>
              <w:tabs>
                <w:tab w:val="left" w:pos="2730"/>
              </w:tabs>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TCVĐ: lộn cầu vồng</w:t>
            </w:r>
          </w:p>
          <w:p w14:paraId="5A8F7EE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p w14:paraId="4E03DADA"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1510" w:type="dxa"/>
            <w:tcBorders>
              <w:top w:val="single" w:sz="4" w:space="0" w:color="000000"/>
              <w:left w:val="single" w:sz="4" w:space="0" w:color="000000"/>
              <w:bottom w:val="single" w:sz="4" w:space="0" w:color="000000"/>
              <w:right w:val="single" w:sz="4" w:space="0" w:color="000000"/>
            </w:tcBorders>
          </w:tcPr>
          <w:p w14:paraId="04EFB7D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LVPTNT</w:t>
            </w:r>
          </w:p>
          <w:p w14:paraId="7B6D448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NBPB</w:t>
            </w:r>
          </w:p>
          <w:p w14:paraId="29EA74B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Bóng to – bóng nhỏ</w:t>
            </w:r>
          </w:p>
        </w:tc>
        <w:tc>
          <w:tcPr>
            <w:tcW w:w="1680" w:type="dxa"/>
            <w:tcBorders>
              <w:top w:val="single" w:sz="4" w:space="0" w:color="000000"/>
              <w:left w:val="single" w:sz="4" w:space="0" w:color="000000"/>
              <w:bottom w:val="single" w:sz="4" w:space="0" w:color="000000"/>
              <w:right w:val="single" w:sz="4" w:space="0" w:color="000000"/>
            </w:tcBorders>
          </w:tcPr>
          <w:p w14:paraId="228D4902"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LVPT ngôn ngữ</w:t>
            </w:r>
          </w:p>
          <w:p w14:paraId="21369D1B"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 xml:space="preserve">Truyện </w:t>
            </w:r>
            <w:r w:rsidRPr="00797787">
              <w:rPr>
                <w:position w:val="-1"/>
                <w:sz w:val="28"/>
                <w:szCs w:val="28"/>
                <w:lang w:val="en-US"/>
              </w:rPr>
              <w:t>: Đôi bạn chó mèo</w:t>
            </w:r>
          </w:p>
        </w:tc>
        <w:tc>
          <w:tcPr>
            <w:tcW w:w="1560" w:type="dxa"/>
            <w:tcBorders>
              <w:top w:val="single" w:sz="4" w:space="0" w:color="000000"/>
              <w:left w:val="single" w:sz="4" w:space="0" w:color="000000"/>
              <w:bottom w:val="single" w:sz="4" w:space="0" w:color="000000"/>
              <w:right w:val="single" w:sz="4" w:space="0" w:color="000000"/>
            </w:tcBorders>
          </w:tcPr>
          <w:p w14:paraId="4735E44F" w14:textId="77777777" w:rsidR="00797787" w:rsidRPr="00797787" w:rsidRDefault="00797787" w:rsidP="00797787">
            <w:pPr>
              <w:suppressAutoHyphens/>
              <w:spacing w:after="0" w:line="1" w:lineRule="atLeast"/>
              <w:ind w:leftChars="-1" w:left="1" w:hangingChars="1" w:hanging="3"/>
              <w:textAlignment w:val="top"/>
              <w:outlineLvl w:val="0"/>
              <w:rPr>
                <w:b/>
                <w:position w:val="-1"/>
                <w:sz w:val="28"/>
                <w:szCs w:val="28"/>
                <w:lang w:val="en-US"/>
              </w:rPr>
            </w:pPr>
            <w:r w:rsidRPr="00797787">
              <w:rPr>
                <w:b/>
                <w:position w:val="-1"/>
                <w:sz w:val="28"/>
                <w:szCs w:val="28"/>
                <w:lang w:val="en-US"/>
              </w:rPr>
              <w:t>LVPTTCXH và TM:</w:t>
            </w:r>
          </w:p>
          <w:p w14:paraId="798479D2"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Chơi với vòng</w:t>
            </w:r>
          </w:p>
          <w:p w14:paraId="6A42664C"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2160" w:type="dxa"/>
            <w:gridSpan w:val="2"/>
            <w:tcBorders>
              <w:top w:val="single" w:sz="4" w:space="0" w:color="000000"/>
              <w:left w:val="single" w:sz="4" w:space="0" w:color="000000"/>
              <w:bottom w:val="single" w:sz="4" w:space="0" w:color="000000"/>
              <w:right w:val="single" w:sz="4" w:space="0" w:color="000000"/>
            </w:tcBorders>
          </w:tcPr>
          <w:p w14:paraId="105B58F0"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Biểu diễn: </w:t>
            </w:r>
          </w:p>
          <w:p w14:paraId="1B6FB52C"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(NDTT) Đi nhà trẻ, Đôi dép</w:t>
            </w:r>
          </w:p>
          <w:p w14:paraId="2786257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Thơ: Bạn mới</w:t>
            </w:r>
          </w:p>
          <w:p w14:paraId="6058F158"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Nghe hát: (NDKH) trường chúng cháu </w:t>
            </w:r>
          </w:p>
          <w:p w14:paraId="4F2F9B01"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là trường mầm non</w:t>
            </w:r>
          </w:p>
          <w:p w14:paraId="705A4DA0"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r>
      <w:tr w:rsidR="00797787" w:rsidRPr="00797787" w14:paraId="08F0189A" w14:textId="77777777" w:rsidTr="004F6111">
        <w:trPr>
          <w:trHeight w:val="1510"/>
        </w:trPr>
        <w:tc>
          <w:tcPr>
            <w:tcW w:w="1905" w:type="dxa"/>
            <w:tcBorders>
              <w:top w:val="single" w:sz="4" w:space="0" w:color="000000"/>
              <w:left w:val="single" w:sz="4" w:space="0" w:color="000000"/>
              <w:bottom w:val="single" w:sz="4" w:space="0" w:color="000000"/>
              <w:right w:val="single" w:sz="4" w:space="0" w:color="000000"/>
            </w:tcBorders>
            <w:vAlign w:val="center"/>
          </w:tcPr>
          <w:p w14:paraId="493B7113"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Chơi, hoạt động ở các góc</w:t>
            </w:r>
          </w:p>
        </w:tc>
        <w:tc>
          <w:tcPr>
            <w:tcW w:w="8530" w:type="dxa"/>
            <w:gridSpan w:val="6"/>
            <w:tcBorders>
              <w:top w:val="single" w:sz="4" w:space="0" w:color="000000"/>
              <w:left w:val="single" w:sz="4" w:space="0" w:color="000000"/>
              <w:bottom w:val="single" w:sz="4" w:space="0" w:color="000000"/>
              <w:right w:val="single" w:sz="4" w:space="0" w:color="000000"/>
            </w:tcBorders>
          </w:tcPr>
          <w:p w14:paraId="086DB33B"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Góc thao tác vai: Tập bế em, quấy bột cho em, tắm cho em</w:t>
            </w:r>
          </w:p>
          <w:p w14:paraId="7381A34A"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Góc hoạt động với đồ vật: Chơi xâu vòng màu đỏ, chắp ghép hình, lồng hộp, múa hát, dán, tô màu...</w:t>
            </w:r>
          </w:p>
          <w:p w14:paraId="4F624B50"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Góc vận động: Chơi với bóng, túi cát, đi trong đường hẹp</w:t>
            </w:r>
          </w:p>
        </w:tc>
      </w:tr>
      <w:tr w:rsidR="00797787" w:rsidRPr="00797787" w14:paraId="1A629255" w14:textId="77777777" w:rsidTr="004F6111">
        <w:trPr>
          <w:trHeight w:val="1530"/>
        </w:trPr>
        <w:tc>
          <w:tcPr>
            <w:tcW w:w="1905" w:type="dxa"/>
            <w:tcBorders>
              <w:top w:val="single" w:sz="4" w:space="0" w:color="000000"/>
              <w:left w:val="single" w:sz="4" w:space="0" w:color="000000"/>
              <w:bottom w:val="single" w:sz="4" w:space="0" w:color="000000"/>
              <w:right w:val="single" w:sz="4" w:space="0" w:color="000000"/>
            </w:tcBorders>
            <w:vAlign w:val="center"/>
          </w:tcPr>
          <w:p w14:paraId="7DEC8BEE" w14:textId="77777777" w:rsidR="00797787" w:rsidRPr="00797787" w:rsidRDefault="00797787" w:rsidP="00797787">
            <w:pPr>
              <w:suppressAutoHyphens/>
              <w:spacing w:after="0" w:line="1" w:lineRule="atLeast"/>
              <w:ind w:leftChars="-1" w:left="1" w:hangingChars="1" w:hanging="3"/>
              <w:jc w:val="center"/>
              <w:textAlignment w:val="top"/>
              <w:outlineLvl w:val="0"/>
              <w:rPr>
                <w:position w:val="-1"/>
                <w:sz w:val="28"/>
                <w:szCs w:val="28"/>
                <w:lang w:val="en-US"/>
              </w:rPr>
            </w:pPr>
            <w:r w:rsidRPr="00797787">
              <w:rPr>
                <w:b/>
                <w:position w:val="-1"/>
                <w:sz w:val="28"/>
                <w:szCs w:val="28"/>
                <w:lang w:val="en-US"/>
              </w:rPr>
              <w:t xml:space="preserve">Dạo chơi ngoài trời </w:t>
            </w:r>
          </w:p>
        </w:tc>
        <w:tc>
          <w:tcPr>
            <w:tcW w:w="8530" w:type="dxa"/>
            <w:gridSpan w:val="6"/>
            <w:tcBorders>
              <w:top w:val="single" w:sz="4" w:space="0" w:color="000000"/>
              <w:left w:val="single" w:sz="4" w:space="0" w:color="000000"/>
              <w:bottom w:val="single" w:sz="4" w:space="0" w:color="000000"/>
              <w:right w:val="single" w:sz="4" w:space="0" w:color="000000"/>
            </w:tcBorders>
          </w:tcPr>
          <w:p w14:paraId="76C12E4E"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Hoạt động có mục đích: Tham quan lớp học, quan sát vườn hoa, quan sát cây xanh, Quan sát thời tiết, hoạt động thay thế: tổ chức cho trẻ chơi trò chơi chuyền bóng </w:t>
            </w:r>
          </w:p>
          <w:p w14:paraId="6C1A687C"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Trò chơi vận động:  Lăn bóng, lộn cầu vồng, bóng tròn to</w:t>
            </w:r>
          </w:p>
          <w:p w14:paraId="4C274A8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Chơi tự do: Cô chuẩn bị một số đồ chơi và các nguyên vật liệu cho trẻ chơi </w:t>
            </w:r>
          </w:p>
        </w:tc>
      </w:tr>
      <w:tr w:rsidR="00797787" w:rsidRPr="00797787" w14:paraId="4CBA54E8" w14:textId="77777777" w:rsidTr="004F6111">
        <w:trPr>
          <w:trHeight w:val="1069"/>
        </w:trPr>
        <w:tc>
          <w:tcPr>
            <w:tcW w:w="1905" w:type="dxa"/>
            <w:tcBorders>
              <w:top w:val="single" w:sz="4" w:space="0" w:color="000000"/>
              <w:left w:val="single" w:sz="4" w:space="0" w:color="000000"/>
              <w:bottom w:val="single" w:sz="4" w:space="0" w:color="000000"/>
              <w:right w:val="single" w:sz="4" w:space="0" w:color="000000"/>
            </w:tcBorders>
            <w:vAlign w:val="center"/>
          </w:tcPr>
          <w:p w14:paraId="52947B5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Ăn- Ngủ</w:t>
            </w:r>
          </w:p>
          <w:p w14:paraId="254C250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p w14:paraId="75362DE6"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8530" w:type="dxa"/>
            <w:gridSpan w:val="6"/>
            <w:tcBorders>
              <w:top w:val="single" w:sz="4" w:space="0" w:color="000000"/>
              <w:left w:val="single" w:sz="4" w:space="0" w:color="000000"/>
              <w:bottom w:val="single" w:sz="4" w:space="0" w:color="000000"/>
              <w:right w:val="single" w:sz="4" w:space="0" w:color="000000"/>
            </w:tcBorders>
          </w:tcPr>
          <w:p w14:paraId="3A8BCA04" w14:textId="77777777" w:rsidR="00797787" w:rsidRPr="00797787" w:rsidRDefault="00797787" w:rsidP="00797787">
            <w:pPr>
              <w:tabs>
                <w:tab w:val="left" w:pos="1152"/>
              </w:tabs>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Trẻ biết ngồi ngay ngắn vào bàn, trước khi ăn phải biết mời cô, mời các bạn không đùa nghịch. Biết bỏ bát thìa đúng nơi quy định </w:t>
            </w:r>
          </w:p>
          <w:p w14:paraId="1FD1BFDD"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Trẻ có thói quen ngủ ở trường đủ giấc</w:t>
            </w:r>
          </w:p>
        </w:tc>
      </w:tr>
      <w:tr w:rsidR="00797787" w:rsidRPr="00797787" w14:paraId="2D0BCAE2" w14:textId="77777777" w:rsidTr="004F6111">
        <w:trPr>
          <w:trHeight w:val="2430"/>
        </w:trPr>
        <w:tc>
          <w:tcPr>
            <w:tcW w:w="1905" w:type="dxa"/>
            <w:tcBorders>
              <w:top w:val="single" w:sz="4" w:space="0" w:color="000000"/>
              <w:left w:val="single" w:sz="4" w:space="0" w:color="000000"/>
              <w:bottom w:val="single" w:sz="4" w:space="0" w:color="000000"/>
              <w:right w:val="single" w:sz="4" w:space="0" w:color="000000"/>
            </w:tcBorders>
          </w:tcPr>
          <w:p w14:paraId="23581708"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 xml:space="preserve">    </w:t>
            </w:r>
          </w:p>
          <w:p w14:paraId="0578641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b/>
                <w:position w:val="-1"/>
                <w:sz w:val="28"/>
                <w:szCs w:val="28"/>
                <w:lang w:val="en-US"/>
              </w:rPr>
              <w:t>Chơi tập buổi chiều</w:t>
            </w:r>
          </w:p>
        </w:tc>
        <w:tc>
          <w:tcPr>
            <w:tcW w:w="1620" w:type="dxa"/>
            <w:tcBorders>
              <w:top w:val="single" w:sz="4" w:space="0" w:color="000000"/>
              <w:left w:val="single" w:sz="4" w:space="0" w:color="000000"/>
              <w:bottom w:val="single" w:sz="4" w:space="0" w:color="000000"/>
              <w:right w:val="single" w:sz="4" w:space="0" w:color="000000"/>
            </w:tcBorders>
          </w:tcPr>
          <w:p w14:paraId="76A4026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HDTCM: TCVĐ: lộn cầu vồng</w:t>
            </w:r>
          </w:p>
          <w:p w14:paraId="0CFCC033"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57662065"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1510" w:type="dxa"/>
            <w:tcBorders>
              <w:top w:val="single" w:sz="4" w:space="0" w:color="000000"/>
              <w:left w:val="single" w:sz="4" w:space="0" w:color="000000"/>
              <w:bottom w:val="single" w:sz="4" w:space="0" w:color="000000"/>
              <w:right w:val="single" w:sz="4" w:space="0" w:color="000000"/>
            </w:tcBorders>
          </w:tcPr>
          <w:p w14:paraId="03F5A18E"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KNS: Cách ngồi bồn cầu.</w:t>
            </w:r>
          </w:p>
          <w:p w14:paraId="0143766B"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14229255"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1680" w:type="dxa"/>
            <w:tcBorders>
              <w:top w:val="single" w:sz="4" w:space="0" w:color="000000"/>
              <w:left w:val="single" w:sz="4" w:space="0" w:color="000000"/>
              <w:bottom w:val="single" w:sz="4" w:space="0" w:color="000000"/>
              <w:right w:val="single" w:sz="4" w:space="0" w:color="000000"/>
            </w:tcBorders>
          </w:tcPr>
          <w:p w14:paraId="0D5487D9"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Tổ chức TC: Cắp cua bỏ giỏ.</w:t>
            </w:r>
          </w:p>
          <w:p w14:paraId="7EEC3AF3" w14:textId="77777777" w:rsidR="00797787" w:rsidRPr="00797787" w:rsidRDefault="00797787" w:rsidP="00797787">
            <w:pPr>
              <w:suppressAutoHyphens/>
              <w:spacing w:after="0" w:line="276" w:lineRule="auto"/>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479E7DCA"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1665" w:type="dxa"/>
            <w:gridSpan w:val="2"/>
            <w:tcBorders>
              <w:top w:val="single" w:sz="4" w:space="0" w:color="000000"/>
              <w:left w:val="single" w:sz="4" w:space="0" w:color="000000"/>
              <w:bottom w:val="single" w:sz="4" w:space="0" w:color="000000"/>
              <w:right w:val="single" w:sz="4" w:space="0" w:color="000000"/>
            </w:tcBorders>
          </w:tcPr>
          <w:p w14:paraId="264C9A35"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Cho trẻ chơi với vòng. </w:t>
            </w:r>
          </w:p>
          <w:p w14:paraId="63C4A557"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Chơi theo ý thích  </w:t>
            </w:r>
          </w:p>
          <w:p w14:paraId="0A07DC64"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p>
        </w:tc>
        <w:tc>
          <w:tcPr>
            <w:tcW w:w="2055" w:type="dxa"/>
            <w:tcBorders>
              <w:top w:val="single" w:sz="4" w:space="0" w:color="000000"/>
              <w:left w:val="single" w:sz="4" w:space="0" w:color="000000"/>
              <w:bottom w:val="single" w:sz="4" w:space="0" w:color="000000"/>
              <w:right w:val="single" w:sz="4" w:space="0" w:color="000000"/>
            </w:tcBorders>
          </w:tcPr>
          <w:p w14:paraId="6A9E9D60"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 Vệ sinh nhóm </w:t>
            </w:r>
          </w:p>
          <w:p w14:paraId="62085CCA"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 xml:space="preserve">lớp, môi trường -  Nêu gương cuối </w:t>
            </w:r>
          </w:p>
          <w:p w14:paraId="75DCA751" w14:textId="77777777" w:rsidR="00797787" w:rsidRPr="00797787" w:rsidRDefault="00797787" w:rsidP="00797787">
            <w:pPr>
              <w:suppressAutoHyphens/>
              <w:spacing w:after="0" w:line="1" w:lineRule="atLeast"/>
              <w:ind w:leftChars="-1" w:left="1" w:hangingChars="1" w:hanging="3"/>
              <w:textAlignment w:val="top"/>
              <w:outlineLvl w:val="0"/>
              <w:rPr>
                <w:position w:val="-1"/>
                <w:sz w:val="28"/>
                <w:szCs w:val="28"/>
                <w:lang w:val="en-US"/>
              </w:rPr>
            </w:pPr>
            <w:r w:rsidRPr="00797787">
              <w:rPr>
                <w:position w:val="-1"/>
                <w:sz w:val="28"/>
                <w:szCs w:val="28"/>
                <w:lang w:val="en-US"/>
              </w:rPr>
              <w:t>tuần</w:t>
            </w:r>
          </w:p>
        </w:tc>
      </w:tr>
    </w:tbl>
    <w:p w14:paraId="38730EB4" w14:textId="77777777" w:rsidR="00797787" w:rsidRPr="00797787" w:rsidRDefault="00797787" w:rsidP="00797787">
      <w:pPr>
        <w:suppressAutoHyphens/>
        <w:spacing w:after="0" w:line="1" w:lineRule="atLeast"/>
        <w:ind w:leftChars="-1" w:left="1" w:hangingChars="1" w:hanging="3"/>
        <w:textDirection w:val="btLr"/>
        <w:textAlignment w:val="top"/>
        <w:outlineLvl w:val="0"/>
        <w:rPr>
          <w:position w:val="-1"/>
          <w:sz w:val="28"/>
          <w:szCs w:val="28"/>
          <w:lang w:val="en-US"/>
        </w:rPr>
      </w:pPr>
    </w:p>
    <w:p w14:paraId="4613BD92" w14:textId="77777777" w:rsidR="00797787" w:rsidRDefault="00797787" w:rsidP="00AC649D">
      <w:pPr>
        <w:tabs>
          <w:tab w:val="left" w:pos="7820"/>
        </w:tabs>
        <w:spacing w:after="0" w:line="276" w:lineRule="auto"/>
        <w:jc w:val="center"/>
        <w:rPr>
          <w:b/>
          <w:sz w:val="28"/>
          <w:szCs w:val="28"/>
        </w:rPr>
      </w:pPr>
    </w:p>
    <w:p w14:paraId="3E0F4123" w14:textId="3BF104FF" w:rsidR="00DE4627" w:rsidRDefault="00DE4627">
      <w:bookmarkStart w:id="0" w:name="_heading=h.gjdgxs" w:colFirst="0" w:colLast="0"/>
      <w:bookmarkEnd w:id="0"/>
    </w:p>
    <w:p w14:paraId="5FFCE8E3" w14:textId="14F11F6A" w:rsidR="00CD1155" w:rsidRDefault="00CD1155"/>
    <w:p w14:paraId="2BC5CF6A" w14:textId="77777777" w:rsidR="00020955" w:rsidRDefault="00020955" w:rsidP="00CD1155">
      <w:pPr>
        <w:jc w:val="center"/>
        <w:rPr>
          <w:b/>
          <w:sz w:val="28"/>
          <w:szCs w:val="28"/>
          <w:lang w:val="vi-VN"/>
        </w:rPr>
      </w:pPr>
    </w:p>
    <w:p w14:paraId="014EE43A" w14:textId="3BD9C0CA" w:rsidR="00CD1155" w:rsidRDefault="00CD1155" w:rsidP="00CD1155">
      <w:pPr>
        <w:jc w:val="center"/>
        <w:rPr>
          <w:b/>
          <w:sz w:val="28"/>
          <w:szCs w:val="28"/>
          <w:lang w:val="vi-VN"/>
        </w:rPr>
      </w:pPr>
      <w:r w:rsidRPr="00CD1155">
        <w:rPr>
          <w:b/>
          <w:sz w:val="28"/>
          <w:szCs w:val="28"/>
          <w:lang w:val="vi-VN"/>
        </w:rPr>
        <w:lastRenderedPageBreak/>
        <w:t>KẾ HOẠCH HOẠT ĐỘNG 2 TUẦN ĐẦU NĂM HỌC</w:t>
      </w:r>
    </w:p>
    <w:p w14:paraId="6B0D147E" w14:textId="3EFB6C41" w:rsidR="00CD1155" w:rsidRDefault="00CD1155" w:rsidP="00CD1155">
      <w:pPr>
        <w:jc w:val="center"/>
        <w:rPr>
          <w:b/>
          <w:sz w:val="28"/>
          <w:szCs w:val="28"/>
          <w:lang w:val="vi-VN"/>
        </w:rPr>
      </w:pPr>
      <w:r>
        <w:rPr>
          <w:b/>
          <w:sz w:val="28"/>
          <w:szCs w:val="28"/>
          <w:lang w:val="vi-VN"/>
        </w:rPr>
        <w:t>Tuần 1</w:t>
      </w:r>
    </w:p>
    <w:tbl>
      <w:tblPr>
        <w:tblStyle w:val="TableGrid"/>
        <w:tblW w:w="0" w:type="auto"/>
        <w:tblLook w:val="04A0" w:firstRow="1" w:lastRow="0" w:firstColumn="1" w:lastColumn="0" w:noHBand="0" w:noVBand="1"/>
      </w:tblPr>
      <w:tblGrid>
        <w:gridCol w:w="1435"/>
        <w:gridCol w:w="4798"/>
        <w:gridCol w:w="3117"/>
      </w:tblGrid>
      <w:tr w:rsidR="00CD1155" w14:paraId="4831560E" w14:textId="77777777" w:rsidTr="00CD1155">
        <w:tc>
          <w:tcPr>
            <w:tcW w:w="1435" w:type="dxa"/>
          </w:tcPr>
          <w:p w14:paraId="39F1EC28" w14:textId="2672EC61" w:rsidR="00CD1155" w:rsidRDefault="00CD1155" w:rsidP="00CD1155">
            <w:pPr>
              <w:ind w:left="1" w:hanging="3"/>
              <w:jc w:val="center"/>
              <w:rPr>
                <w:b/>
                <w:lang w:val="vi-VN"/>
              </w:rPr>
            </w:pPr>
            <w:r>
              <w:rPr>
                <w:b/>
                <w:lang w:val="vi-VN"/>
              </w:rPr>
              <w:t>Thứ</w:t>
            </w:r>
          </w:p>
        </w:tc>
        <w:tc>
          <w:tcPr>
            <w:tcW w:w="4798" w:type="dxa"/>
          </w:tcPr>
          <w:p w14:paraId="10FD8C6E" w14:textId="6220B2D6" w:rsidR="00CD1155" w:rsidRDefault="00CD1155" w:rsidP="00CD1155">
            <w:pPr>
              <w:ind w:left="1" w:hanging="3"/>
              <w:jc w:val="center"/>
              <w:rPr>
                <w:b/>
                <w:lang w:val="vi-VN"/>
              </w:rPr>
            </w:pPr>
            <w:r>
              <w:rPr>
                <w:b/>
                <w:lang w:val="vi-VN"/>
              </w:rPr>
              <w:t>Thứ 5</w:t>
            </w:r>
          </w:p>
        </w:tc>
        <w:tc>
          <w:tcPr>
            <w:tcW w:w="3117" w:type="dxa"/>
          </w:tcPr>
          <w:p w14:paraId="6A011FE4" w14:textId="00EB64FC" w:rsidR="00CD1155" w:rsidRDefault="00CD1155" w:rsidP="00CD1155">
            <w:pPr>
              <w:ind w:left="1" w:hanging="3"/>
              <w:jc w:val="center"/>
              <w:rPr>
                <w:b/>
                <w:lang w:val="vi-VN"/>
              </w:rPr>
            </w:pPr>
            <w:r>
              <w:rPr>
                <w:b/>
                <w:lang w:val="vi-VN"/>
              </w:rPr>
              <w:t>Thứ 6</w:t>
            </w:r>
          </w:p>
        </w:tc>
      </w:tr>
      <w:tr w:rsidR="00CD1155" w14:paraId="2FE72527" w14:textId="77777777" w:rsidTr="00CD1155">
        <w:tc>
          <w:tcPr>
            <w:tcW w:w="1435" w:type="dxa"/>
          </w:tcPr>
          <w:p w14:paraId="27BF23F7" w14:textId="3D4E1970" w:rsidR="00CD1155" w:rsidRDefault="00CD1155" w:rsidP="00CD1155">
            <w:pPr>
              <w:ind w:left="1" w:hanging="3"/>
              <w:jc w:val="center"/>
              <w:rPr>
                <w:b/>
                <w:lang w:val="vi-VN"/>
              </w:rPr>
            </w:pPr>
            <w:r>
              <w:rPr>
                <w:b/>
                <w:lang w:val="vi-VN"/>
              </w:rPr>
              <w:t xml:space="preserve">Sáng </w:t>
            </w:r>
          </w:p>
        </w:tc>
        <w:tc>
          <w:tcPr>
            <w:tcW w:w="4798" w:type="dxa"/>
          </w:tcPr>
          <w:p w14:paraId="6AD37C24" w14:textId="5E644759" w:rsidR="00CD1155" w:rsidRPr="00CD1155" w:rsidRDefault="00CD1155" w:rsidP="00CD1155">
            <w:pPr>
              <w:ind w:left="1" w:hanging="3"/>
              <w:jc w:val="center"/>
              <w:rPr>
                <w:lang w:val="vi-VN"/>
              </w:rPr>
            </w:pPr>
            <w:r w:rsidRPr="00CD1155">
              <w:rPr>
                <w:lang w:val="vi-VN"/>
              </w:rPr>
              <w:t>Khai giảng năm học mới</w:t>
            </w:r>
          </w:p>
        </w:tc>
        <w:tc>
          <w:tcPr>
            <w:tcW w:w="3117" w:type="dxa"/>
          </w:tcPr>
          <w:p w14:paraId="4E4E60DF" w14:textId="632A34CD" w:rsidR="00CD1155" w:rsidRPr="00CD1155" w:rsidRDefault="00F46CC8" w:rsidP="00F46CC8">
            <w:pPr>
              <w:ind w:leftChars="0" w:left="0" w:firstLineChars="0" w:firstLine="0"/>
              <w:rPr>
                <w:lang w:val="vi-VN"/>
              </w:rPr>
            </w:pPr>
            <w:r>
              <w:rPr>
                <w:lang w:val="vi-VN"/>
              </w:rPr>
              <w:t xml:space="preserve">Ổn định lớp </w:t>
            </w:r>
          </w:p>
        </w:tc>
      </w:tr>
      <w:tr w:rsidR="00CD1155" w14:paraId="408A0255" w14:textId="77777777" w:rsidTr="00CD1155">
        <w:tc>
          <w:tcPr>
            <w:tcW w:w="1435" w:type="dxa"/>
          </w:tcPr>
          <w:p w14:paraId="757F6085" w14:textId="047A3994" w:rsidR="00CD1155" w:rsidRDefault="00CD1155" w:rsidP="00CD1155">
            <w:pPr>
              <w:ind w:left="1" w:hanging="3"/>
              <w:jc w:val="center"/>
              <w:rPr>
                <w:b/>
                <w:lang w:val="vi-VN"/>
              </w:rPr>
            </w:pPr>
            <w:r>
              <w:rPr>
                <w:b/>
                <w:lang w:val="vi-VN"/>
              </w:rPr>
              <w:t>Chiều</w:t>
            </w:r>
          </w:p>
        </w:tc>
        <w:tc>
          <w:tcPr>
            <w:tcW w:w="4798" w:type="dxa"/>
          </w:tcPr>
          <w:p w14:paraId="32A6C35B" w14:textId="13EB525D" w:rsidR="00CD1155" w:rsidRPr="00CD1155" w:rsidRDefault="00CD1155" w:rsidP="00CD1155">
            <w:pPr>
              <w:ind w:left="1" w:hanging="3"/>
              <w:jc w:val="center"/>
              <w:rPr>
                <w:lang w:val="vi-VN"/>
              </w:rPr>
            </w:pPr>
            <w:r w:rsidRPr="00CD1155">
              <w:rPr>
                <w:lang w:val="vi-VN"/>
              </w:rPr>
              <w:t>Đón trẻ vào lớp ổn định lớp</w:t>
            </w:r>
          </w:p>
        </w:tc>
        <w:tc>
          <w:tcPr>
            <w:tcW w:w="3117" w:type="dxa"/>
          </w:tcPr>
          <w:p w14:paraId="42A14968" w14:textId="169DB229" w:rsidR="00CD1155" w:rsidRPr="00CD1155" w:rsidRDefault="00CD1155" w:rsidP="00CD1155">
            <w:pPr>
              <w:ind w:left="1" w:hanging="3"/>
              <w:jc w:val="center"/>
              <w:rPr>
                <w:lang w:val="vi-VN"/>
              </w:rPr>
            </w:pPr>
            <w:r w:rsidRPr="00CD1155">
              <w:rPr>
                <w:lang w:val="vi-VN"/>
              </w:rPr>
              <w:t>Vệ sinh cá nhân</w:t>
            </w:r>
          </w:p>
        </w:tc>
      </w:tr>
    </w:tbl>
    <w:p w14:paraId="4E74C990" w14:textId="3AC8807F" w:rsidR="00CD1155" w:rsidRDefault="00CD1155" w:rsidP="00CD1155">
      <w:pPr>
        <w:jc w:val="center"/>
        <w:rPr>
          <w:b/>
          <w:sz w:val="28"/>
          <w:szCs w:val="28"/>
          <w:lang w:val="vi-VN"/>
        </w:rPr>
      </w:pPr>
    </w:p>
    <w:p w14:paraId="2216EA2C" w14:textId="6A2923EB" w:rsidR="0047493A" w:rsidRDefault="0047493A" w:rsidP="0047493A">
      <w:pPr>
        <w:tabs>
          <w:tab w:val="left" w:pos="2850"/>
        </w:tabs>
        <w:spacing w:after="0" w:line="360" w:lineRule="auto"/>
        <w:jc w:val="center"/>
        <w:rPr>
          <w:color w:val="000000"/>
          <w:sz w:val="28"/>
          <w:szCs w:val="28"/>
        </w:rPr>
      </w:pPr>
      <w:r>
        <w:rPr>
          <w:b/>
          <w:color w:val="000000"/>
          <w:sz w:val="28"/>
          <w:szCs w:val="28"/>
        </w:rPr>
        <w:t>Thứ 5 ngày 5 tháng 9 năm 2024</w:t>
      </w:r>
    </w:p>
    <w:p w14:paraId="642263F0" w14:textId="77777777" w:rsidR="0047493A" w:rsidRDefault="0047493A" w:rsidP="0047493A">
      <w:pPr>
        <w:tabs>
          <w:tab w:val="left" w:pos="2850"/>
        </w:tabs>
        <w:spacing w:after="0" w:line="360" w:lineRule="auto"/>
        <w:rPr>
          <w:color w:val="000000"/>
          <w:sz w:val="28"/>
          <w:szCs w:val="28"/>
        </w:rPr>
      </w:pPr>
      <w:r>
        <w:rPr>
          <w:b/>
          <w:color w:val="000000"/>
          <w:sz w:val="28"/>
          <w:szCs w:val="28"/>
        </w:rPr>
        <w:t>I. Khai giảng năm học mới.</w:t>
      </w:r>
    </w:p>
    <w:p w14:paraId="1660D2BE" w14:textId="77777777" w:rsidR="0047493A" w:rsidRDefault="0047493A" w:rsidP="0047493A">
      <w:pPr>
        <w:tabs>
          <w:tab w:val="left" w:pos="2850"/>
        </w:tabs>
        <w:spacing w:after="0" w:line="360" w:lineRule="auto"/>
        <w:rPr>
          <w:color w:val="000000"/>
          <w:sz w:val="28"/>
          <w:szCs w:val="28"/>
        </w:rPr>
      </w:pPr>
      <w:r>
        <w:rPr>
          <w:b/>
          <w:color w:val="000000"/>
          <w:sz w:val="28"/>
          <w:szCs w:val="28"/>
        </w:rPr>
        <w:t>II. Đón trẻ vào lớp - ổn định lớp.</w:t>
      </w:r>
    </w:p>
    <w:p w14:paraId="1B8193B9" w14:textId="77777777" w:rsidR="0047493A" w:rsidRDefault="0047493A" w:rsidP="0047493A">
      <w:pPr>
        <w:tabs>
          <w:tab w:val="left" w:pos="2850"/>
        </w:tabs>
        <w:spacing w:after="0" w:line="360" w:lineRule="auto"/>
        <w:rPr>
          <w:color w:val="000000"/>
          <w:sz w:val="28"/>
          <w:szCs w:val="28"/>
        </w:rPr>
      </w:pPr>
      <w:r>
        <w:rPr>
          <w:b/>
          <w:color w:val="000000"/>
          <w:sz w:val="28"/>
          <w:szCs w:val="28"/>
        </w:rPr>
        <w:t>* Yêu cầu:</w:t>
      </w:r>
    </w:p>
    <w:p w14:paraId="550CEBBC" w14:textId="77777777" w:rsidR="0047493A" w:rsidRDefault="0047493A" w:rsidP="0047493A">
      <w:pPr>
        <w:tabs>
          <w:tab w:val="left" w:pos="2850"/>
        </w:tabs>
        <w:spacing w:after="0" w:line="360" w:lineRule="auto"/>
        <w:rPr>
          <w:color w:val="000000"/>
          <w:sz w:val="28"/>
          <w:szCs w:val="28"/>
        </w:rPr>
      </w:pPr>
      <w:r>
        <w:rPr>
          <w:color w:val="000000"/>
          <w:sz w:val="28"/>
          <w:szCs w:val="28"/>
        </w:rPr>
        <w:t>+ Trẻ vào lớp được chơi đồ chơi và không khóc nhè.</w:t>
      </w:r>
    </w:p>
    <w:p w14:paraId="6BBC68BB" w14:textId="77777777" w:rsidR="0047493A" w:rsidRDefault="0047493A" w:rsidP="0047493A">
      <w:pPr>
        <w:tabs>
          <w:tab w:val="left" w:pos="2850"/>
        </w:tabs>
        <w:spacing w:after="0" w:line="360" w:lineRule="auto"/>
        <w:rPr>
          <w:color w:val="000000"/>
          <w:sz w:val="28"/>
          <w:szCs w:val="28"/>
        </w:rPr>
      </w:pPr>
      <w:r>
        <w:rPr>
          <w:color w:val="000000"/>
          <w:sz w:val="28"/>
          <w:szCs w:val="28"/>
        </w:rPr>
        <w:t>+ Thích nghi và làm quen với việc đến trường đến lớp với cô giáo và bạn bè.</w:t>
      </w:r>
    </w:p>
    <w:p w14:paraId="360ABB2E" w14:textId="77777777" w:rsidR="0047493A" w:rsidRDefault="0047493A" w:rsidP="0047493A">
      <w:pPr>
        <w:tabs>
          <w:tab w:val="left" w:pos="2850"/>
        </w:tabs>
        <w:spacing w:after="0" w:line="360" w:lineRule="auto"/>
        <w:rPr>
          <w:color w:val="000000"/>
          <w:sz w:val="28"/>
          <w:szCs w:val="28"/>
        </w:rPr>
      </w:pPr>
      <w:r>
        <w:rPr>
          <w:b/>
          <w:color w:val="000000"/>
          <w:sz w:val="28"/>
          <w:szCs w:val="28"/>
        </w:rPr>
        <w:t>* Hoạt động:</w:t>
      </w:r>
    </w:p>
    <w:p w14:paraId="54BBA741" w14:textId="77777777" w:rsidR="0047493A" w:rsidRDefault="0047493A" w:rsidP="0047493A">
      <w:pPr>
        <w:tabs>
          <w:tab w:val="left" w:pos="2850"/>
        </w:tabs>
        <w:spacing w:after="0" w:line="360" w:lineRule="auto"/>
        <w:rPr>
          <w:color w:val="000000"/>
          <w:sz w:val="28"/>
          <w:szCs w:val="28"/>
        </w:rPr>
      </w:pPr>
      <w:r>
        <w:rPr>
          <w:color w:val="000000"/>
          <w:sz w:val="28"/>
          <w:szCs w:val="28"/>
        </w:rPr>
        <w:t>- Cô đón trẻ vào lớp , vỗ về an ủi động viên khi trẻ khóc.</w:t>
      </w:r>
    </w:p>
    <w:p w14:paraId="3E0C56C2" w14:textId="77777777" w:rsidR="0047493A" w:rsidRDefault="0047493A" w:rsidP="0047493A">
      <w:pPr>
        <w:tabs>
          <w:tab w:val="left" w:pos="2850"/>
        </w:tabs>
        <w:spacing w:after="0" w:line="360" w:lineRule="auto"/>
        <w:rPr>
          <w:color w:val="000000"/>
          <w:sz w:val="28"/>
          <w:szCs w:val="28"/>
        </w:rPr>
      </w:pPr>
      <w:r>
        <w:rPr>
          <w:color w:val="000000"/>
          <w:sz w:val="28"/>
          <w:szCs w:val="28"/>
        </w:rPr>
        <w:t>- Cho trẻ chơi với các đồ chơi trong lớp để trẻ quên đi việc mình mới đến trường và bớt khóc nhè.</w:t>
      </w:r>
    </w:p>
    <w:p w14:paraId="7A692AC3" w14:textId="77777777" w:rsidR="0047493A" w:rsidRDefault="0047493A" w:rsidP="0047493A">
      <w:pPr>
        <w:tabs>
          <w:tab w:val="left" w:pos="2850"/>
        </w:tabs>
        <w:spacing w:after="0" w:line="360" w:lineRule="auto"/>
        <w:rPr>
          <w:color w:val="000000"/>
          <w:sz w:val="28"/>
          <w:szCs w:val="28"/>
        </w:rPr>
      </w:pPr>
      <w:r>
        <w:rPr>
          <w:color w:val="000000"/>
          <w:sz w:val="28"/>
          <w:szCs w:val="28"/>
        </w:rPr>
        <w:t>- Thực hiện vệ sinh cá nhân sạch sẽ cho trẻ.</w:t>
      </w:r>
    </w:p>
    <w:p w14:paraId="2F9A7653" w14:textId="77777777" w:rsidR="0047493A" w:rsidRDefault="0047493A" w:rsidP="0047493A">
      <w:pPr>
        <w:tabs>
          <w:tab w:val="left" w:pos="2850"/>
        </w:tabs>
        <w:spacing w:after="0" w:line="360" w:lineRule="auto"/>
        <w:rPr>
          <w:color w:val="000000"/>
          <w:sz w:val="28"/>
          <w:szCs w:val="28"/>
        </w:rPr>
      </w:pPr>
      <w:r>
        <w:rPr>
          <w:color w:val="000000"/>
          <w:sz w:val="28"/>
          <w:szCs w:val="28"/>
        </w:rPr>
        <w:t>- Tập cho trẻ đi bô đúng nơi quy định khi trẻ có nhu cầu đi vệ sinh.</w:t>
      </w:r>
    </w:p>
    <w:p w14:paraId="53BA0ED1" w14:textId="77777777" w:rsidR="0047493A" w:rsidRDefault="0047493A" w:rsidP="0047493A">
      <w:pPr>
        <w:tabs>
          <w:tab w:val="left" w:pos="2850"/>
        </w:tabs>
        <w:spacing w:after="0" w:line="360" w:lineRule="auto"/>
        <w:rPr>
          <w:color w:val="000000"/>
          <w:sz w:val="28"/>
          <w:szCs w:val="28"/>
        </w:rPr>
      </w:pPr>
      <w:r>
        <w:rPr>
          <w:color w:val="000000"/>
          <w:sz w:val="28"/>
          <w:szCs w:val="28"/>
        </w:rPr>
        <w:t>- Gần gũi quan tâm và chơi với trẻ.</w:t>
      </w:r>
    </w:p>
    <w:p w14:paraId="23D73867" w14:textId="77777777" w:rsidR="0047493A" w:rsidRDefault="0047493A" w:rsidP="0047493A">
      <w:pPr>
        <w:tabs>
          <w:tab w:val="left" w:pos="2850"/>
        </w:tabs>
        <w:spacing w:after="0"/>
        <w:jc w:val="right"/>
        <w:rPr>
          <w:color w:val="000000"/>
          <w:sz w:val="28"/>
          <w:szCs w:val="28"/>
        </w:rPr>
      </w:pPr>
    </w:p>
    <w:p w14:paraId="129B7E0B" w14:textId="77777777" w:rsidR="0047493A" w:rsidRDefault="0047493A" w:rsidP="0047493A">
      <w:pPr>
        <w:tabs>
          <w:tab w:val="left" w:pos="2850"/>
        </w:tabs>
        <w:spacing w:after="0"/>
        <w:jc w:val="right"/>
        <w:rPr>
          <w:color w:val="000000"/>
          <w:sz w:val="28"/>
          <w:szCs w:val="28"/>
        </w:rPr>
      </w:pPr>
    </w:p>
    <w:p w14:paraId="723F2F6E" w14:textId="77777777" w:rsidR="0047493A" w:rsidRDefault="0047493A" w:rsidP="0047493A">
      <w:pPr>
        <w:tabs>
          <w:tab w:val="left" w:pos="2850"/>
        </w:tabs>
        <w:spacing w:after="0"/>
        <w:jc w:val="right"/>
        <w:rPr>
          <w:color w:val="000000"/>
          <w:sz w:val="28"/>
          <w:szCs w:val="28"/>
        </w:rPr>
      </w:pPr>
    </w:p>
    <w:p w14:paraId="7D0B7B14" w14:textId="77777777" w:rsidR="0047493A" w:rsidRDefault="0047493A" w:rsidP="0047493A">
      <w:pPr>
        <w:tabs>
          <w:tab w:val="left" w:pos="2850"/>
        </w:tabs>
        <w:spacing w:after="0" w:line="360" w:lineRule="auto"/>
        <w:ind w:firstLine="5622"/>
        <w:jc w:val="both"/>
        <w:rPr>
          <w:b/>
          <w:color w:val="000000"/>
          <w:sz w:val="28"/>
          <w:szCs w:val="28"/>
        </w:rPr>
      </w:pPr>
    </w:p>
    <w:p w14:paraId="3C7DB2AA" w14:textId="77777777" w:rsidR="0047493A" w:rsidRDefault="0047493A" w:rsidP="0047493A">
      <w:pPr>
        <w:tabs>
          <w:tab w:val="left" w:pos="2850"/>
        </w:tabs>
        <w:spacing w:after="0" w:line="360" w:lineRule="auto"/>
        <w:ind w:firstLine="5622"/>
        <w:jc w:val="both"/>
        <w:rPr>
          <w:b/>
          <w:color w:val="000000"/>
          <w:sz w:val="28"/>
          <w:szCs w:val="28"/>
        </w:rPr>
      </w:pPr>
    </w:p>
    <w:p w14:paraId="3D3BFC19" w14:textId="77777777" w:rsidR="0047493A" w:rsidRDefault="0047493A" w:rsidP="0047493A">
      <w:pPr>
        <w:tabs>
          <w:tab w:val="left" w:pos="2850"/>
        </w:tabs>
        <w:spacing w:after="0" w:line="360" w:lineRule="auto"/>
        <w:ind w:firstLine="5622"/>
        <w:jc w:val="both"/>
        <w:rPr>
          <w:b/>
          <w:color w:val="000000"/>
          <w:sz w:val="28"/>
          <w:szCs w:val="28"/>
        </w:rPr>
      </w:pPr>
    </w:p>
    <w:p w14:paraId="41432AD7" w14:textId="77777777" w:rsidR="0047493A" w:rsidRDefault="0047493A" w:rsidP="0047493A">
      <w:pPr>
        <w:tabs>
          <w:tab w:val="left" w:pos="2850"/>
        </w:tabs>
        <w:spacing w:after="0" w:line="360" w:lineRule="auto"/>
        <w:ind w:firstLine="141"/>
        <w:jc w:val="both"/>
        <w:rPr>
          <w:b/>
          <w:color w:val="000000"/>
          <w:sz w:val="28"/>
          <w:szCs w:val="28"/>
        </w:rPr>
      </w:pPr>
    </w:p>
    <w:p w14:paraId="787BC003" w14:textId="77777777" w:rsidR="0047493A" w:rsidRDefault="0047493A" w:rsidP="0047493A">
      <w:pPr>
        <w:tabs>
          <w:tab w:val="left" w:pos="2850"/>
        </w:tabs>
        <w:spacing w:after="0" w:line="360" w:lineRule="auto"/>
        <w:ind w:firstLine="5200"/>
        <w:jc w:val="both"/>
        <w:rPr>
          <w:b/>
          <w:color w:val="000000"/>
          <w:sz w:val="28"/>
          <w:szCs w:val="28"/>
        </w:rPr>
      </w:pPr>
    </w:p>
    <w:p w14:paraId="244FB210" w14:textId="77777777" w:rsidR="0047493A" w:rsidRDefault="0047493A" w:rsidP="0047493A">
      <w:pPr>
        <w:tabs>
          <w:tab w:val="left" w:pos="2850"/>
        </w:tabs>
        <w:spacing w:after="0" w:line="360" w:lineRule="auto"/>
        <w:ind w:firstLine="5200"/>
        <w:jc w:val="both"/>
        <w:rPr>
          <w:b/>
          <w:color w:val="000000"/>
          <w:sz w:val="28"/>
          <w:szCs w:val="28"/>
        </w:rPr>
      </w:pPr>
    </w:p>
    <w:p w14:paraId="54665E22" w14:textId="77777777" w:rsidR="0047493A" w:rsidRDefault="0047493A" w:rsidP="0047493A">
      <w:pPr>
        <w:tabs>
          <w:tab w:val="left" w:pos="2850"/>
        </w:tabs>
        <w:spacing w:after="0" w:line="360" w:lineRule="auto"/>
        <w:ind w:firstLine="5200"/>
        <w:jc w:val="both"/>
        <w:rPr>
          <w:b/>
          <w:color w:val="000000"/>
          <w:sz w:val="28"/>
          <w:szCs w:val="28"/>
        </w:rPr>
      </w:pPr>
    </w:p>
    <w:p w14:paraId="451F2A34" w14:textId="77777777" w:rsidR="00F46CC8" w:rsidRDefault="00F46CC8" w:rsidP="0047493A">
      <w:pPr>
        <w:tabs>
          <w:tab w:val="left" w:pos="2850"/>
        </w:tabs>
        <w:spacing w:after="0" w:line="360" w:lineRule="auto"/>
        <w:ind w:firstLine="5200"/>
        <w:jc w:val="both"/>
        <w:rPr>
          <w:b/>
          <w:color w:val="000000"/>
          <w:sz w:val="28"/>
          <w:szCs w:val="28"/>
        </w:rPr>
      </w:pPr>
    </w:p>
    <w:p w14:paraId="0E7B9EB3" w14:textId="77777777" w:rsidR="00020955" w:rsidRDefault="00020955" w:rsidP="0047493A">
      <w:pPr>
        <w:tabs>
          <w:tab w:val="left" w:pos="2850"/>
        </w:tabs>
        <w:spacing w:after="0" w:line="360" w:lineRule="auto"/>
        <w:ind w:firstLine="5200"/>
        <w:jc w:val="both"/>
        <w:rPr>
          <w:b/>
          <w:color w:val="000000"/>
          <w:sz w:val="28"/>
          <w:szCs w:val="28"/>
        </w:rPr>
      </w:pPr>
    </w:p>
    <w:p w14:paraId="5EBDF860" w14:textId="77777777" w:rsidR="00020955" w:rsidRDefault="00020955" w:rsidP="0047493A">
      <w:pPr>
        <w:tabs>
          <w:tab w:val="left" w:pos="2850"/>
        </w:tabs>
        <w:spacing w:after="0" w:line="360" w:lineRule="auto"/>
        <w:ind w:firstLine="5200"/>
        <w:jc w:val="both"/>
        <w:rPr>
          <w:b/>
          <w:color w:val="000000"/>
          <w:sz w:val="28"/>
          <w:szCs w:val="28"/>
        </w:rPr>
      </w:pPr>
    </w:p>
    <w:p w14:paraId="48CF5930" w14:textId="378404EE" w:rsidR="0047493A" w:rsidRDefault="0047493A" w:rsidP="0047493A">
      <w:pPr>
        <w:tabs>
          <w:tab w:val="left" w:pos="2850"/>
        </w:tabs>
        <w:spacing w:after="0" w:line="360" w:lineRule="auto"/>
        <w:ind w:firstLine="5200"/>
        <w:jc w:val="both"/>
        <w:rPr>
          <w:color w:val="000000"/>
          <w:sz w:val="28"/>
          <w:szCs w:val="28"/>
        </w:rPr>
      </w:pPr>
      <w:r>
        <w:rPr>
          <w:b/>
          <w:color w:val="000000"/>
          <w:sz w:val="28"/>
          <w:szCs w:val="28"/>
        </w:rPr>
        <w:lastRenderedPageBreak/>
        <w:t>Thứ 6 ngày 6 tháng 9 năm 2024</w:t>
      </w:r>
    </w:p>
    <w:p w14:paraId="559D7388" w14:textId="77777777" w:rsidR="0047493A" w:rsidRDefault="0047493A" w:rsidP="0047493A">
      <w:pPr>
        <w:tabs>
          <w:tab w:val="left" w:pos="2850"/>
        </w:tabs>
        <w:spacing w:after="0" w:line="360" w:lineRule="auto"/>
        <w:jc w:val="center"/>
        <w:rPr>
          <w:color w:val="000000"/>
          <w:sz w:val="28"/>
          <w:szCs w:val="28"/>
        </w:rPr>
      </w:pPr>
      <w:r>
        <w:rPr>
          <w:b/>
          <w:color w:val="000000"/>
          <w:sz w:val="28"/>
          <w:szCs w:val="28"/>
        </w:rPr>
        <w:t>I. Tiếp tục đón trẻ vào lớp - ổn định lớp học.</w:t>
      </w:r>
    </w:p>
    <w:p w14:paraId="1466143B" w14:textId="77777777" w:rsidR="0047493A" w:rsidRDefault="0047493A" w:rsidP="0047493A">
      <w:pPr>
        <w:tabs>
          <w:tab w:val="left" w:pos="2850"/>
        </w:tabs>
        <w:spacing w:after="0" w:line="360" w:lineRule="auto"/>
        <w:rPr>
          <w:color w:val="000000"/>
          <w:sz w:val="28"/>
          <w:szCs w:val="28"/>
        </w:rPr>
      </w:pPr>
      <w:r>
        <w:rPr>
          <w:b/>
          <w:color w:val="000000"/>
          <w:sz w:val="28"/>
          <w:szCs w:val="28"/>
        </w:rPr>
        <w:t>* Yêu cầu:</w:t>
      </w:r>
    </w:p>
    <w:p w14:paraId="2B22DD86" w14:textId="77777777" w:rsidR="0047493A" w:rsidRDefault="0047493A" w:rsidP="0047493A">
      <w:pPr>
        <w:tabs>
          <w:tab w:val="left" w:pos="2850"/>
        </w:tabs>
        <w:spacing w:after="0" w:line="360" w:lineRule="auto"/>
        <w:rPr>
          <w:color w:val="000000"/>
          <w:sz w:val="28"/>
          <w:szCs w:val="28"/>
        </w:rPr>
      </w:pPr>
      <w:r>
        <w:rPr>
          <w:color w:val="000000"/>
          <w:sz w:val="28"/>
          <w:szCs w:val="28"/>
        </w:rPr>
        <w:t>+ Trẻ vào lớp được chơi đồ chơi và không khóc nhè.</w:t>
      </w:r>
    </w:p>
    <w:p w14:paraId="73991918" w14:textId="77777777" w:rsidR="0047493A" w:rsidRDefault="0047493A" w:rsidP="0047493A">
      <w:pPr>
        <w:tabs>
          <w:tab w:val="left" w:pos="2850"/>
        </w:tabs>
        <w:spacing w:after="0" w:line="360" w:lineRule="auto"/>
        <w:rPr>
          <w:color w:val="000000"/>
          <w:sz w:val="28"/>
          <w:szCs w:val="28"/>
        </w:rPr>
      </w:pPr>
      <w:r>
        <w:rPr>
          <w:color w:val="000000"/>
          <w:sz w:val="28"/>
          <w:szCs w:val="28"/>
        </w:rPr>
        <w:t>+ Thích nghi và làm quen với việc đến trường đến lớp với cô giáo và bạn bè.</w:t>
      </w:r>
    </w:p>
    <w:p w14:paraId="5364AF7E" w14:textId="77777777" w:rsidR="0047493A" w:rsidRDefault="0047493A" w:rsidP="0047493A">
      <w:pPr>
        <w:tabs>
          <w:tab w:val="left" w:pos="2850"/>
        </w:tabs>
        <w:spacing w:after="0" w:line="360" w:lineRule="auto"/>
        <w:rPr>
          <w:color w:val="000000"/>
          <w:sz w:val="28"/>
          <w:szCs w:val="28"/>
        </w:rPr>
      </w:pPr>
      <w:r>
        <w:rPr>
          <w:b/>
          <w:color w:val="000000"/>
          <w:sz w:val="28"/>
          <w:szCs w:val="28"/>
        </w:rPr>
        <w:t>* Hoạt động:</w:t>
      </w:r>
    </w:p>
    <w:p w14:paraId="58AD65B0" w14:textId="77777777" w:rsidR="0047493A" w:rsidRDefault="0047493A" w:rsidP="0047493A">
      <w:pPr>
        <w:tabs>
          <w:tab w:val="left" w:pos="2850"/>
        </w:tabs>
        <w:spacing w:after="0" w:line="360" w:lineRule="auto"/>
        <w:rPr>
          <w:color w:val="000000"/>
          <w:sz w:val="28"/>
          <w:szCs w:val="28"/>
        </w:rPr>
      </w:pPr>
      <w:r>
        <w:rPr>
          <w:color w:val="000000"/>
          <w:sz w:val="28"/>
          <w:szCs w:val="28"/>
        </w:rPr>
        <w:t>- Cô đón trẻ vào lớp học, đón trẻ từ tay phụ huynh vỗ về an ủi trẻ.</w:t>
      </w:r>
    </w:p>
    <w:p w14:paraId="0F2306E1" w14:textId="77777777" w:rsidR="0047493A" w:rsidRDefault="0047493A" w:rsidP="0047493A">
      <w:pPr>
        <w:tabs>
          <w:tab w:val="left" w:pos="2850"/>
        </w:tabs>
        <w:spacing w:after="0" w:line="360" w:lineRule="auto"/>
        <w:rPr>
          <w:color w:val="000000"/>
          <w:sz w:val="28"/>
          <w:szCs w:val="28"/>
        </w:rPr>
      </w:pPr>
      <w:r>
        <w:rPr>
          <w:color w:val="000000"/>
          <w:sz w:val="28"/>
          <w:szCs w:val="28"/>
        </w:rPr>
        <w:t>- Cho trẻ chơi với đồ chơi trong lớp.</w:t>
      </w:r>
    </w:p>
    <w:p w14:paraId="4DCB9578" w14:textId="77777777" w:rsidR="0047493A" w:rsidRDefault="0047493A" w:rsidP="0047493A">
      <w:pPr>
        <w:tabs>
          <w:tab w:val="left" w:pos="2850"/>
        </w:tabs>
        <w:spacing w:after="0" w:line="360" w:lineRule="auto"/>
        <w:rPr>
          <w:color w:val="000000"/>
          <w:sz w:val="28"/>
          <w:szCs w:val="28"/>
        </w:rPr>
      </w:pPr>
      <w:r>
        <w:rPr>
          <w:color w:val="000000"/>
          <w:sz w:val="28"/>
          <w:szCs w:val="28"/>
        </w:rPr>
        <w:t>- Cô tập cho trẻ chơi một số trò chơi : Chi chi chành chành, nu na nu nống, trời nắng trời mưa.</w:t>
      </w:r>
    </w:p>
    <w:p w14:paraId="1631EB1F" w14:textId="77777777" w:rsidR="0047493A" w:rsidRDefault="0047493A" w:rsidP="0047493A">
      <w:pPr>
        <w:tabs>
          <w:tab w:val="left" w:pos="2850"/>
        </w:tabs>
        <w:spacing w:after="0" w:line="360" w:lineRule="auto"/>
        <w:rPr>
          <w:color w:val="000000"/>
          <w:sz w:val="28"/>
          <w:szCs w:val="28"/>
        </w:rPr>
      </w:pPr>
      <w:r>
        <w:rPr>
          <w:color w:val="000000"/>
          <w:sz w:val="28"/>
          <w:szCs w:val="28"/>
        </w:rPr>
        <w:t>- Thực hiện vệ sinh cá nhân cho trẻ.</w:t>
      </w:r>
    </w:p>
    <w:p w14:paraId="1415C587" w14:textId="77777777" w:rsidR="0047493A" w:rsidRDefault="0047493A" w:rsidP="0047493A">
      <w:pPr>
        <w:tabs>
          <w:tab w:val="left" w:pos="2850"/>
        </w:tabs>
        <w:spacing w:after="0" w:line="360" w:lineRule="auto"/>
        <w:rPr>
          <w:color w:val="000000"/>
          <w:sz w:val="28"/>
          <w:szCs w:val="28"/>
        </w:rPr>
      </w:pPr>
      <w:r>
        <w:rPr>
          <w:color w:val="000000"/>
          <w:sz w:val="28"/>
          <w:szCs w:val="28"/>
        </w:rPr>
        <w:t>- Trả trẻ.</w:t>
      </w:r>
    </w:p>
    <w:p w14:paraId="2247878A" w14:textId="77777777" w:rsidR="0047493A" w:rsidRDefault="0047493A" w:rsidP="0047493A">
      <w:pPr>
        <w:tabs>
          <w:tab w:val="left" w:pos="2850"/>
        </w:tabs>
        <w:spacing w:after="0" w:line="360" w:lineRule="auto"/>
        <w:rPr>
          <w:color w:val="000000"/>
          <w:sz w:val="28"/>
          <w:szCs w:val="28"/>
        </w:rPr>
      </w:pPr>
      <w:r>
        <w:rPr>
          <w:b/>
          <w:color w:val="000000"/>
          <w:sz w:val="28"/>
          <w:szCs w:val="28"/>
        </w:rPr>
        <w:t>II. Làm quen với trẻ.</w:t>
      </w:r>
    </w:p>
    <w:p w14:paraId="2D277527" w14:textId="77777777" w:rsidR="0047493A" w:rsidRDefault="0047493A" w:rsidP="0047493A">
      <w:pPr>
        <w:tabs>
          <w:tab w:val="left" w:pos="2850"/>
        </w:tabs>
        <w:spacing w:after="0" w:line="360" w:lineRule="auto"/>
        <w:rPr>
          <w:color w:val="000000"/>
          <w:sz w:val="28"/>
          <w:szCs w:val="28"/>
        </w:rPr>
      </w:pPr>
      <w:r>
        <w:rPr>
          <w:b/>
          <w:color w:val="000000"/>
          <w:sz w:val="28"/>
          <w:szCs w:val="28"/>
        </w:rPr>
        <w:t>*Yêu cầu:</w:t>
      </w:r>
    </w:p>
    <w:p w14:paraId="5DC61F99" w14:textId="77777777" w:rsidR="0047493A" w:rsidRDefault="0047493A" w:rsidP="0047493A">
      <w:pPr>
        <w:tabs>
          <w:tab w:val="left" w:pos="2850"/>
        </w:tabs>
        <w:spacing w:after="0" w:line="360" w:lineRule="auto"/>
        <w:rPr>
          <w:color w:val="000000"/>
          <w:sz w:val="28"/>
          <w:szCs w:val="28"/>
        </w:rPr>
      </w:pPr>
      <w:r>
        <w:rPr>
          <w:b/>
          <w:color w:val="000000"/>
          <w:sz w:val="28"/>
          <w:szCs w:val="28"/>
        </w:rPr>
        <w:t xml:space="preserve">+ </w:t>
      </w:r>
      <w:r>
        <w:rPr>
          <w:color w:val="000000"/>
          <w:sz w:val="28"/>
          <w:szCs w:val="28"/>
        </w:rPr>
        <w:t>Trẻ biết tên cô giáo và tên một số bạn trong lớp.</w:t>
      </w:r>
    </w:p>
    <w:p w14:paraId="14B726E6" w14:textId="5371DA7E" w:rsidR="0047493A" w:rsidRDefault="0047493A" w:rsidP="0047493A">
      <w:pPr>
        <w:tabs>
          <w:tab w:val="left" w:pos="2850"/>
        </w:tabs>
        <w:spacing w:after="0" w:line="360" w:lineRule="auto"/>
        <w:rPr>
          <w:color w:val="000000"/>
          <w:sz w:val="28"/>
          <w:szCs w:val="28"/>
        </w:rPr>
      </w:pPr>
      <w:r>
        <w:rPr>
          <w:color w:val="000000"/>
          <w:sz w:val="28"/>
          <w:szCs w:val="28"/>
        </w:rPr>
        <w:t>+ Biết và nói được tên bố, mẹ của trẻ.</w:t>
      </w:r>
    </w:p>
    <w:p w14:paraId="515BF1C3" w14:textId="77777777" w:rsidR="0047493A" w:rsidRDefault="0047493A" w:rsidP="0047493A">
      <w:pPr>
        <w:tabs>
          <w:tab w:val="left" w:pos="2850"/>
        </w:tabs>
        <w:spacing w:after="0" w:line="360" w:lineRule="auto"/>
        <w:rPr>
          <w:color w:val="000000"/>
          <w:sz w:val="28"/>
          <w:szCs w:val="28"/>
        </w:rPr>
      </w:pPr>
      <w:r>
        <w:rPr>
          <w:b/>
          <w:color w:val="000000"/>
          <w:sz w:val="28"/>
          <w:szCs w:val="28"/>
        </w:rPr>
        <w:t>*Hoạt động:</w:t>
      </w:r>
    </w:p>
    <w:p w14:paraId="4F56A61F" w14:textId="77777777" w:rsidR="0047493A" w:rsidRDefault="0047493A" w:rsidP="0047493A">
      <w:pPr>
        <w:tabs>
          <w:tab w:val="left" w:pos="2850"/>
        </w:tabs>
        <w:spacing w:after="0" w:line="360" w:lineRule="auto"/>
        <w:rPr>
          <w:color w:val="000000"/>
          <w:sz w:val="28"/>
          <w:szCs w:val="28"/>
        </w:rPr>
      </w:pPr>
      <w:r>
        <w:rPr>
          <w:color w:val="000000"/>
          <w:sz w:val="28"/>
          <w:szCs w:val="28"/>
        </w:rPr>
        <w:t>- Cô hát cho trẻ nghe bài hát “ cô và mẹ”.</w:t>
      </w:r>
    </w:p>
    <w:p w14:paraId="4A2FDCC3" w14:textId="77777777" w:rsidR="0047493A" w:rsidRDefault="0047493A" w:rsidP="0047493A">
      <w:pPr>
        <w:tabs>
          <w:tab w:val="left" w:pos="2850"/>
        </w:tabs>
        <w:spacing w:after="0" w:line="360" w:lineRule="auto"/>
        <w:rPr>
          <w:color w:val="000000"/>
          <w:sz w:val="28"/>
          <w:szCs w:val="28"/>
        </w:rPr>
      </w:pPr>
      <w:r>
        <w:rPr>
          <w:color w:val="000000"/>
          <w:sz w:val="28"/>
          <w:szCs w:val="28"/>
        </w:rPr>
        <w:t>- Cô giới thiệu tên cô giáo, cùng trò chuyện với trẻ.</w:t>
      </w:r>
    </w:p>
    <w:p w14:paraId="2934F517" w14:textId="77777777" w:rsidR="0047493A" w:rsidRDefault="0047493A" w:rsidP="0047493A">
      <w:pPr>
        <w:tabs>
          <w:tab w:val="left" w:pos="2850"/>
        </w:tabs>
        <w:spacing w:after="0" w:line="360" w:lineRule="auto"/>
        <w:rPr>
          <w:color w:val="000000"/>
          <w:sz w:val="28"/>
          <w:szCs w:val="28"/>
        </w:rPr>
      </w:pPr>
      <w:r>
        <w:rPr>
          <w:color w:val="000000"/>
          <w:sz w:val="28"/>
          <w:szCs w:val="28"/>
        </w:rPr>
        <w:t xml:space="preserve">- Làm quen với cháu: Hỏi trẻ Con tên gì? Bố mẹ tên gì? </w:t>
      </w:r>
    </w:p>
    <w:p w14:paraId="6FAB3B6F" w14:textId="77777777" w:rsidR="0047493A" w:rsidRDefault="0047493A" w:rsidP="0047493A">
      <w:pPr>
        <w:tabs>
          <w:tab w:val="left" w:pos="2850"/>
        </w:tabs>
        <w:spacing w:after="0" w:line="360" w:lineRule="auto"/>
        <w:rPr>
          <w:color w:val="000000"/>
          <w:sz w:val="28"/>
          <w:szCs w:val="28"/>
        </w:rPr>
      </w:pPr>
      <w:r>
        <w:rPr>
          <w:color w:val="000000"/>
          <w:sz w:val="28"/>
          <w:szCs w:val="28"/>
        </w:rPr>
        <w:t xml:space="preserve">- Giới thiệu về tên bạn trong lớp. </w:t>
      </w:r>
    </w:p>
    <w:p w14:paraId="1714077D" w14:textId="77777777" w:rsidR="0047493A" w:rsidRDefault="0047493A" w:rsidP="0047493A">
      <w:pPr>
        <w:tabs>
          <w:tab w:val="left" w:pos="2850"/>
        </w:tabs>
        <w:spacing w:after="0" w:line="360" w:lineRule="auto"/>
        <w:rPr>
          <w:color w:val="000000"/>
          <w:sz w:val="28"/>
          <w:szCs w:val="28"/>
        </w:rPr>
      </w:pPr>
      <w:r>
        <w:rPr>
          <w:color w:val="000000"/>
          <w:sz w:val="28"/>
          <w:szCs w:val="28"/>
        </w:rPr>
        <w:t>- Giáo dục trẻ ngoan hơn khi đến lớp không khóc nhè.</w:t>
      </w:r>
    </w:p>
    <w:p w14:paraId="76700B1E" w14:textId="77777777" w:rsidR="0047493A" w:rsidRDefault="0047493A" w:rsidP="0047493A">
      <w:pPr>
        <w:tabs>
          <w:tab w:val="left" w:pos="2850"/>
        </w:tabs>
        <w:spacing w:after="0"/>
        <w:ind w:firstLine="5762"/>
        <w:jc w:val="both"/>
        <w:rPr>
          <w:b/>
          <w:color w:val="000000"/>
          <w:sz w:val="28"/>
          <w:szCs w:val="28"/>
        </w:rPr>
      </w:pPr>
    </w:p>
    <w:p w14:paraId="43676D64" w14:textId="77777777" w:rsidR="0047493A" w:rsidRDefault="0047493A" w:rsidP="0047493A">
      <w:pPr>
        <w:tabs>
          <w:tab w:val="left" w:pos="2850"/>
        </w:tabs>
        <w:spacing w:after="0"/>
        <w:jc w:val="both"/>
        <w:rPr>
          <w:b/>
          <w:color w:val="000000"/>
          <w:sz w:val="28"/>
          <w:szCs w:val="28"/>
        </w:rPr>
      </w:pPr>
    </w:p>
    <w:p w14:paraId="71DC79F4" w14:textId="77777777" w:rsidR="0047493A" w:rsidRDefault="0047493A" w:rsidP="0047493A">
      <w:pPr>
        <w:tabs>
          <w:tab w:val="left" w:pos="2850"/>
        </w:tabs>
        <w:spacing w:after="0"/>
        <w:ind w:firstLine="4638"/>
        <w:jc w:val="both"/>
        <w:rPr>
          <w:b/>
          <w:color w:val="000000"/>
          <w:sz w:val="28"/>
          <w:szCs w:val="28"/>
        </w:rPr>
      </w:pPr>
    </w:p>
    <w:p w14:paraId="323F83AC" w14:textId="77777777" w:rsidR="0047493A" w:rsidRDefault="0047493A" w:rsidP="0047493A">
      <w:pPr>
        <w:tabs>
          <w:tab w:val="left" w:pos="2850"/>
        </w:tabs>
        <w:spacing w:after="0"/>
        <w:ind w:firstLine="4638"/>
        <w:jc w:val="both"/>
        <w:rPr>
          <w:b/>
          <w:color w:val="000000"/>
          <w:sz w:val="28"/>
          <w:szCs w:val="28"/>
        </w:rPr>
      </w:pPr>
    </w:p>
    <w:p w14:paraId="49AB250A" w14:textId="77777777" w:rsidR="0047493A" w:rsidRDefault="0047493A" w:rsidP="0047493A">
      <w:pPr>
        <w:tabs>
          <w:tab w:val="left" w:pos="2850"/>
        </w:tabs>
        <w:spacing w:after="0"/>
        <w:ind w:firstLine="4638"/>
        <w:jc w:val="both"/>
        <w:rPr>
          <w:b/>
          <w:color w:val="000000"/>
          <w:sz w:val="28"/>
          <w:szCs w:val="28"/>
        </w:rPr>
      </w:pPr>
    </w:p>
    <w:p w14:paraId="45B8DC61" w14:textId="77777777" w:rsidR="0047493A" w:rsidRDefault="0047493A" w:rsidP="0047493A">
      <w:pPr>
        <w:tabs>
          <w:tab w:val="left" w:pos="2850"/>
        </w:tabs>
        <w:spacing w:after="0"/>
        <w:ind w:firstLine="4638"/>
        <w:jc w:val="both"/>
        <w:rPr>
          <w:b/>
          <w:color w:val="000000"/>
          <w:sz w:val="28"/>
          <w:szCs w:val="28"/>
        </w:rPr>
      </w:pPr>
    </w:p>
    <w:p w14:paraId="5FEB56B8" w14:textId="77777777" w:rsidR="0047493A" w:rsidRDefault="0047493A" w:rsidP="0047493A">
      <w:pPr>
        <w:tabs>
          <w:tab w:val="left" w:pos="2850"/>
        </w:tabs>
        <w:spacing w:after="0"/>
        <w:ind w:firstLine="4638"/>
        <w:jc w:val="both"/>
        <w:rPr>
          <w:b/>
          <w:color w:val="000000"/>
          <w:sz w:val="28"/>
          <w:szCs w:val="28"/>
        </w:rPr>
      </w:pPr>
    </w:p>
    <w:p w14:paraId="626AB6BF" w14:textId="77777777" w:rsidR="0047493A" w:rsidRDefault="0047493A" w:rsidP="0047493A">
      <w:pPr>
        <w:tabs>
          <w:tab w:val="left" w:pos="2850"/>
        </w:tabs>
        <w:spacing w:after="0"/>
        <w:ind w:firstLine="4638"/>
        <w:jc w:val="both"/>
        <w:rPr>
          <w:b/>
          <w:color w:val="000000"/>
          <w:sz w:val="28"/>
          <w:szCs w:val="28"/>
        </w:rPr>
      </w:pPr>
    </w:p>
    <w:p w14:paraId="2A06C439" w14:textId="77777777" w:rsidR="00020955" w:rsidRDefault="00020955" w:rsidP="0047493A">
      <w:pPr>
        <w:tabs>
          <w:tab w:val="left" w:pos="2850"/>
        </w:tabs>
        <w:spacing w:after="0"/>
        <w:ind w:firstLine="4638"/>
        <w:jc w:val="both"/>
        <w:rPr>
          <w:b/>
          <w:color w:val="000000"/>
          <w:sz w:val="28"/>
          <w:szCs w:val="28"/>
          <w:lang w:val="vi-VN"/>
        </w:rPr>
      </w:pPr>
    </w:p>
    <w:p w14:paraId="5713D7EE" w14:textId="77777777" w:rsidR="00020955" w:rsidRDefault="00020955" w:rsidP="0047493A">
      <w:pPr>
        <w:tabs>
          <w:tab w:val="left" w:pos="2850"/>
        </w:tabs>
        <w:spacing w:after="0"/>
        <w:ind w:firstLine="4638"/>
        <w:jc w:val="both"/>
        <w:rPr>
          <w:b/>
          <w:color w:val="000000"/>
          <w:sz w:val="28"/>
          <w:szCs w:val="28"/>
          <w:lang w:val="vi-VN"/>
        </w:rPr>
      </w:pPr>
    </w:p>
    <w:p w14:paraId="1D3497EC" w14:textId="77777777" w:rsidR="00020955" w:rsidRDefault="00020955" w:rsidP="0047493A">
      <w:pPr>
        <w:tabs>
          <w:tab w:val="left" w:pos="2850"/>
        </w:tabs>
        <w:spacing w:after="0"/>
        <w:ind w:firstLine="4638"/>
        <w:jc w:val="both"/>
        <w:rPr>
          <w:b/>
          <w:color w:val="000000"/>
          <w:sz w:val="28"/>
          <w:szCs w:val="28"/>
          <w:lang w:val="vi-VN"/>
        </w:rPr>
      </w:pPr>
    </w:p>
    <w:p w14:paraId="0B26CAA7" w14:textId="77777777" w:rsidR="00020955" w:rsidRDefault="00020955" w:rsidP="0047493A">
      <w:pPr>
        <w:tabs>
          <w:tab w:val="left" w:pos="2850"/>
        </w:tabs>
        <w:spacing w:after="0"/>
        <w:ind w:firstLine="4638"/>
        <w:jc w:val="both"/>
        <w:rPr>
          <w:b/>
          <w:color w:val="000000"/>
          <w:sz w:val="28"/>
          <w:szCs w:val="28"/>
          <w:lang w:val="vi-VN"/>
        </w:rPr>
      </w:pPr>
    </w:p>
    <w:p w14:paraId="32F1986D" w14:textId="05B4FBA6" w:rsidR="0047493A" w:rsidRDefault="00BE70C9" w:rsidP="0047493A">
      <w:pPr>
        <w:tabs>
          <w:tab w:val="left" w:pos="2850"/>
        </w:tabs>
        <w:spacing w:after="0"/>
        <w:ind w:firstLine="4638"/>
        <w:jc w:val="both"/>
        <w:rPr>
          <w:b/>
          <w:color w:val="000000"/>
          <w:sz w:val="28"/>
          <w:szCs w:val="28"/>
          <w:lang w:val="vi-VN"/>
        </w:rPr>
      </w:pPr>
      <w:bookmarkStart w:id="1" w:name="_GoBack"/>
      <w:bookmarkEnd w:id="1"/>
      <w:r>
        <w:rPr>
          <w:b/>
          <w:color w:val="000000"/>
          <w:sz w:val="28"/>
          <w:szCs w:val="28"/>
          <w:lang w:val="vi-VN"/>
        </w:rPr>
        <w:lastRenderedPageBreak/>
        <w:t xml:space="preserve">TUẦN 2 </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47493A" w14:paraId="080D7AC9" w14:textId="77777777" w:rsidTr="00BE70C9">
        <w:trPr>
          <w:trHeight w:val="908"/>
        </w:trPr>
        <w:tc>
          <w:tcPr>
            <w:tcW w:w="1558" w:type="dxa"/>
          </w:tcPr>
          <w:p w14:paraId="5A76A323" w14:textId="77777777" w:rsidR="00BE70C9" w:rsidRDefault="00BE70C9" w:rsidP="00BE70C9">
            <w:pPr>
              <w:tabs>
                <w:tab w:val="left" w:pos="2850"/>
              </w:tabs>
              <w:ind w:left="1" w:hanging="3"/>
              <w:jc w:val="center"/>
              <w:rPr>
                <w:b/>
                <w:color w:val="000000"/>
                <w:lang w:val="vi-VN"/>
              </w:rPr>
            </w:pPr>
          </w:p>
          <w:p w14:paraId="32ABC1EA" w14:textId="4968F472" w:rsidR="0047493A" w:rsidRDefault="0047493A" w:rsidP="00BE70C9">
            <w:pPr>
              <w:tabs>
                <w:tab w:val="left" w:pos="2850"/>
              </w:tabs>
              <w:ind w:left="1" w:hanging="3"/>
              <w:jc w:val="center"/>
              <w:rPr>
                <w:b/>
                <w:color w:val="000000"/>
                <w:lang w:val="vi-VN"/>
              </w:rPr>
            </w:pPr>
            <w:r>
              <w:rPr>
                <w:b/>
                <w:color w:val="000000"/>
                <w:lang w:val="vi-VN"/>
              </w:rPr>
              <w:t>Thứ</w:t>
            </w:r>
          </w:p>
        </w:tc>
        <w:tc>
          <w:tcPr>
            <w:tcW w:w="1558" w:type="dxa"/>
          </w:tcPr>
          <w:p w14:paraId="5C73D8BA" w14:textId="77777777" w:rsidR="00BE70C9" w:rsidRDefault="00BE70C9" w:rsidP="00BE70C9">
            <w:pPr>
              <w:tabs>
                <w:tab w:val="left" w:pos="2850"/>
              </w:tabs>
              <w:ind w:left="1" w:hanging="3"/>
              <w:jc w:val="center"/>
              <w:rPr>
                <w:b/>
                <w:color w:val="000000"/>
                <w:lang w:val="vi-VN"/>
              </w:rPr>
            </w:pPr>
          </w:p>
          <w:p w14:paraId="023AF378" w14:textId="145D5ADF" w:rsidR="0047493A" w:rsidRDefault="0047493A" w:rsidP="00BE70C9">
            <w:pPr>
              <w:tabs>
                <w:tab w:val="left" w:pos="2850"/>
              </w:tabs>
              <w:ind w:left="1" w:hanging="3"/>
              <w:jc w:val="center"/>
              <w:rPr>
                <w:b/>
                <w:color w:val="000000"/>
                <w:lang w:val="vi-VN"/>
              </w:rPr>
            </w:pPr>
            <w:r>
              <w:rPr>
                <w:b/>
                <w:color w:val="000000"/>
                <w:lang w:val="vi-VN"/>
              </w:rPr>
              <w:t>Thứ 2</w:t>
            </w:r>
          </w:p>
        </w:tc>
        <w:tc>
          <w:tcPr>
            <w:tcW w:w="1558" w:type="dxa"/>
          </w:tcPr>
          <w:p w14:paraId="4E3407FE" w14:textId="77777777" w:rsidR="00BE70C9" w:rsidRDefault="00BE70C9" w:rsidP="00BE70C9">
            <w:pPr>
              <w:tabs>
                <w:tab w:val="left" w:pos="2850"/>
              </w:tabs>
              <w:ind w:left="1" w:hanging="3"/>
              <w:jc w:val="center"/>
              <w:rPr>
                <w:b/>
                <w:color w:val="000000"/>
                <w:lang w:val="vi-VN"/>
              </w:rPr>
            </w:pPr>
          </w:p>
          <w:p w14:paraId="2A9B04AF" w14:textId="634E4EDB" w:rsidR="0047493A" w:rsidRDefault="0047493A" w:rsidP="00BE70C9">
            <w:pPr>
              <w:tabs>
                <w:tab w:val="left" w:pos="2850"/>
              </w:tabs>
              <w:ind w:left="1" w:hanging="3"/>
              <w:jc w:val="center"/>
              <w:rPr>
                <w:b/>
                <w:color w:val="000000"/>
                <w:lang w:val="vi-VN"/>
              </w:rPr>
            </w:pPr>
            <w:r>
              <w:rPr>
                <w:b/>
                <w:color w:val="000000"/>
                <w:lang w:val="vi-VN"/>
              </w:rPr>
              <w:t>Thứ 3</w:t>
            </w:r>
          </w:p>
        </w:tc>
        <w:tc>
          <w:tcPr>
            <w:tcW w:w="1558" w:type="dxa"/>
          </w:tcPr>
          <w:p w14:paraId="13005A57" w14:textId="77777777" w:rsidR="00BE70C9" w:rsidRDefault="00BE70C9" w:rsidP="00BE70C9">
            <w:pPr>
              <w:tabs>
                <w:tab w:val="left" w:pos="2850"/>
              </w:tabs>
              <w:ind w:left="1" w:hanging="3"/>
              <w:jc w:val="center"/>
              <w:rPr>
                <w:b/>
                <w:color w:val="000000"/>
                <w:lang w:val="vi-VN"/>
              </w:rPr>
            </w:pPr>
          </w:p>
          <w:p w14:paraId="180F68FF" w14:textId="3D236C59" w:rsidR="0047493A" w:rsidRDefault="0047493A" w:rsidP="00BE70C9">
            <w:pPr>
              <w:tabs>
                <w:tab w:val="left" w:pos="2850"/>
              </w:tabs>
              <w:ind w:left="1" w:hanging="3"/>
              <w:jc w:val="center"/>
              <w:rPr>
                <w:b/>
                <w:color w:val="000000"/>
                <w:lang w:val="vi-VN"/>
              </w:rPr>
            </w:pPr>
            <w:r>
              <w:rPr>
                <w:b/>
                <w:color w:val="000000"/>
                <w:lang w:val="vi-VN"/>
              </w:rPr>
              <w:t>Thứ 4</w:t>
            </w:r>
          </w:p>
        </w:tc>
        <w:tc>
          <w:tcPr>
            <w:tcW w:w="1559" w:type="dxa"/>
          </w:tcPr>
          <w:p w14:paraId="1C638572" w14:textId="77777777" w:rsidR="00BE70C9" w:rsidRDefault="00BE70C9" w:rsidP="00BE70C9">
            <w:pPr>
              <w:tabs>
                <w:tab w:val="left" w:pos="2850"/>
              </w:tabs>
              <w:ind w:left="1" w:hanging="3"/>
              <w:jc w:val="center"/>
              <w:rPr>
                <w:b/>
                <w:color w:val="000000"/>
                <w:lang w:val="vi-VN"/>
              </w:rPr>
            </w:pPr>
          </w:p>
          <w:p w14:paraId="223BCAB1" w14:textId="0F968470" w:rsidR="0047493A" w:rsidRDefault="0047493A" w:rsidP="00BE70C9">
            <w:pPr>
              <w:tabs>
                <w:tab w:val="left" w:pos="2850"/>
              </w:tabs>
              <w:ind w:left="1" w:hanging="3"/>
              <w:jc w:val="center"/>
              <w:rPr>
                <w:b/>
                <w:color w:val="000000"/>
                <w:lang w:val="vi-VN"/>
              </w:rPr>
            </w:pPr>
            <w:r>
              <w:rPr>
                <w:b/>
                <w:color w:val="000000"/>
                <w:lang w:val="vi-VN"/>
              </w:rPr>
              <w:t>Thứ 5</w:t>
            </w:r>
          </w:p>
        </w:tc>
        <w:tc>
          <w:tcPr>
            <w:tcW w:w="1559" w:type="dxa"/>
          </w:tcPr>
          <w:p w14:paraId="612A18CC" w14:textId="77777777" w:rsidR="00BE70C9" w:rsidRDefault="00BE70C9" w:rsidP="00BE70C9">
            <w:pPr>
              <w:tabs>
                <w:tab w:val="left" w:pos="2850"/>
              </w:tabs>
              <w:ind w:left="1" w:hanging="3"/>
              <w:jc w:val="center"/>
              <w:rPr>
                <w:b/>
                <w:color w:val="000000"/>
                <w:lang w:val="vi-VN"/>
              </w:rPr>
            </w:pPr>
          </w:p>
          <w:p w14:paraId="6ADBA9C9" w14:textId="31032834" w:rsidR="0047493A" w:rsidRDefault="0047493A" w:rsidP="00BE70C9">
            <w:pPr>
              <w:tabs>
                <w:tab w:val="left" w:pos="2850"/>
              </w:tabs>
              <w:ind w:left="1" w:hanging="3"/>
              <w:jc w:val="center"/>
              <w:rPr>
                <w:b/>
                <w:color w:val="000000"/>
                <w:lang w:val="vi-VN"/>
              </w:rPr>
            </w:pPr>
            <w:r>
              <w:rPr>
                <w:b/>
                <w:color w:val="000000"/>
                <w:lang w:val="vi-VN"/>
              </w:rPr>
              <w:t>Thứ 6</w:t>
            </w:r>
          </w:p>
        </w:tc>
      </w:tr>
      <w:tr w:rsidR="003B21F7" w14:paraId="75B740EC" w14:textId="77777777" w:rsidTr="0047493A">
        <w:tc>
          <w:tcPr>
            <w:tcW w:w="1558" w:type="dxa"/>
          </w:tcPr>
          <w:p w14:paraId="25FF2409" w14:textId="77777777" w:rsidR="003B21F7" w:rsidRDefault="003B21F7" w:rsidP="003B21F7">
            <w:pPr>
              <w:tabs>
                <w:tab w:val="left" w:pos="2850"/>
              </w:tabs>
              <w:ind w:left="1" w:hanging="3"/>
              <w:jc w:val="center"/>
              <w:rPr>
                <w:b/>
                <w:color w:val="000000"/>
                <w:lang w:val="vi-VN"/>
              </w:rPr>
            </w:pPr>
          </w:p>
          <w:p w14:paraId="18EC77C5" w14:textId="77777777" w:rsidR="003B21F7" w:rsidRDefault="003B21F7" w:rsidP="003B21F7">
            <w:pPr>
              <w:tabs>
                <w:tab w:val="left" w:pos="2850"/>
              </w:tabs>
              <w:ind w:left="1" w:hanging="3"/>
              <w:jc w:val="center"/>
              <w:rPr>
                <w:b/>
                <w:color w:val="000000"/>
                <w:lang w:val="vi-VN"/>
              </w:rPr>
            </w:pPr>
          </w:p>
          <w:p w14:paraId="082C20C1" w14:textId="481641F0" w:rsidR="003B21F7" w:rsidRDefault="003B21F7" w:rsidP="003B21F7">
            <w:pPr>
              <w:tabs>
                <w:tab w:val="left" w:pos="2850"/>
              </w:tabs>
              <w:ind w:left="1" w:hanging="3"/>
              <w:jc w:val="center"/>
              <w:rPr>
                <w:b/>
                <w:color w:val="000000"/>
                <w:lang w:val="vi-VN"/>
              </w:rPr>
            </w:pPr>
            <w:r>
              <w:rPr>
                <w:b/>
                <w:color w:val="000000"/>
                <w:lang w:val="vi-VN"/>
              </w:rPr>
              <w:t>Sáng</w:t>
            </w:r>
          </w:p>
        </w:tc>
        <w:tc>
          <w:tcPr>
            <w:tcW w:w="1558" w:type="dxa"/>
          </w:tcPr>
          <w:p w14:paraId="1FF13447" w14:textId="23BF2D82" w:rsidR="003B21F7" w:rsidRPr="00A47C5A" w:rsidRDefault="003B21F7" w:rsidP="003B21F7">
            <w:pPr>
              <w:tabs>
                <w:tab w:val="left" w:pos="2850"/>
              </w:tabs>
              <w:ind w:leftChars="0" w:left="0" w:firstLineChars="0" w:firstLine="0"/>
              <w:jc w:val="center"/>
              <w:rPr>
                <w:color w:val="000000"/>
                <w:lang w:val="vi-VN"/>
              </w:rPr>
            </w:pPr>
            <w:r w:rsidRPr="00A47C5A">
              <w:rPr>
                <w:color w:val="000000"/>
                <w:lang w:val="vi-VN"/>
              </w:rPr>
              <w:t>Rèn kỹ năng:  “Chào hỏi”</w:t>
            </w:r>
          </w:p>
        </w:tc>
        <w:tc>
          <w:tcPr>
            <w:tcW w:w="1558" w:type="dxa"/>
          </w:tcPr>
          <w:p w14:paraId="036F490F" w14:textId="2986D8F5" w:rsidR="003B21F7" w:rsidRPr="00A47C5A" w:rsidRDefault="003B21F7" w:rsidP="003B21F7">
            <w:pPr>
              <w:tabs>
                <w:tab w:val="left" w:pos="2850"/>
              </w:tabs>
              <w:ind w:left="1" w:hanging="3"/>
              <w:jc w:val="center"/>
              <w:rPr>
                <w:color w:val="000000"/>
                <w:lang w:val="vi-VN"/>
              </w:rPr>
            </w:pPr>
            <w:r w:rsidRPr="00A47C5A">
              <w:rPr>
                <w:color w:val="000000"/>
                <w:lang w:val="vi-VN"/>
              </w:rPr>
              <w:t>Làm quen bài mới: “</w:t>
            </w:r>
            <w:r>
              <w:rPr>
                <w:color w:val="000000"/>
                <w:lang w:val="vi-VN"/>
              </w:rPr>
              <w:t>Cô và mẹ</w:t>
            </w:r>
            <w:r w:rsidRPr="00A47C5A">
              <w:rPr>
                <w:color w:val="000000"/>
                <w:lang w:val="vi-VN"/>
              </w:rPr>
              <w:t>”</w:t>
            </w:r>
          </w:p>
        </w:tc>
        <w:tc>
          <w:tcPr>
            <w:tcW w:w="1558" w:type="dxa"/>
          </w:tcPr>
          <w:p w14:paraId="5F527FF1" w14:textId="0111EB21" w:rsidR="003B21F7" w:rsidRPr="00A47C5A" w:rsidRDefault="003B21F7" w:rsidP="003B21F7">
            <w:pPr>
              <w:tabs>
                <w:tab w:val="left" w:pos="2850"/>
              </w:tabs>
              <w:ind w:left="1" w:hanging="3"/>
              <w:jc w:val="center"/>
              <w:rPr>
                <w:color w:val="000000"/>
                <w:lang w:val="vi-VN"/>
              </w:rPr>
            </w:pPr>
            <w:r>
              <w:rPr>
                <w:color w:val="000000"/>
                <w:lang w:val="vi-VN"/>
              </w:rPr>
              <w:t xml:space="preserve">Làm quen bài </w:t>
            </w:r>
            <w:r>
              <w:rPr>
                <w:color w:val="000000"/>
                <w:lang w:val="en-US"/>
              </w:rPr>
              <w:t>tập thể dục</w:t>
            </w:r>
            <w:r>
              <w:rPr>
                <w:color w:val="000000"/>
                <w:lang w:val="vi-VN"/>
              </w:rPr>
              <w:t>: “Ồ sao bé không lắc</w:t>
            </w:r>
          </w:p>
        </w:tc>
        <w:tc>
          <w:tcPr>
            <w:tcW w:w="1559" w:type="dxa"/>
          </w:tcPr>
          <w:p w14:paraId="7B0322EE" w14:textId="28CCC5A0" w:rsidR="003B21F7" w:rsidRPr="00A47C5A" w:rsidRDefault="003B21F7" w:rsidP="003B21F7">
            <w:pPr>
              <w:tabs>
                <w:tab w:val="left" w:pos="2850"/>
              </w:tabs>
              <w:ind w:left="1" w:hanging="3"/>
              <w:rPr>
                <w:color w:val="000000"/>
                <w:lang w:val="vi-VN"/>
              </w:rPr>
            </w:pPr>
            <w:r>
              <w:rPr>
                <w:color w:val="000000"/>
                <w:lang w:val="vi-VN"/>
              </w:rPr>
              <w:t xml:space="preserve">Làm quen bài </w:t>
            </w:r>
            <w:r>
              <w:rPr>
                <w:color w:val="000000"/>
                <w:lang w:val="en-US"/>
              </w:rPr>
              <w:t>tập thể dục</w:t>
            </w:r>
            <w:r>
              <w:rPr>
                <w:color w:val="000000"/>
                <w:lang w:val="vi-VN"/>
              </w:rPr>
              <w:t>: “Ồ sao bé không lắc</w:t>
            </w:r>
          </w:p>
        </w:tc>
        <w:tc>
          <w:tcPr>
            <w:tcW w:w="1559" w:type="dxa"/>
          </w:tcPr>
          <w:p w14:paraId="425FF142" w14:textId="6BE5E126" w:rsidR="003B21F7" w:rsidRPr="003B21F7" w:rsidRDefault="003B21F7" w:rsidP="003B21F7">
            <w:pPr>
              <w:tabs>
                <w:tab w:val="left" w:pos="2850"/>
              </w:tabs>
              <w:ind w:left="1" w:hanging="3"/>
              <w:jc w:val="center"/>
              <w:rPr>
                <w:color w:val="000000"/>
                <w:lang w:val="en-US"/>
              </w:rPr>
            </w:pPr>
            <w:r>
              <w:rPr>
                <w:color w:val="000000"/>
                <w:lang w:val="en-US"/>
              </w:rPr>
              <w:t>Chơi  trò chơi theo ý thích</w:t>
            </w:r>
          </w:p>
        </w:tc>
      </w:tr>
      <w:tr w:rsidR="003B21F7" w14:paraId="50472B83" w14:textId="77777777" w:rsidTr="0047493A">
        <w:tc>
          <w:tcPr>
            <w:tcW w:w="1558" w:type="dxa"/>
          </w:tcPr>
          <w:p w14:paraId="2EACE128" w14:textId="77777777" w:rsidR="003B21F7" w:rsidRDefault="003B21F7" w:rsidP="003B21F7">
            <w:pPr>
              <w:tabs>
                <w:tab w:val="left" w:pos="2850"/>
              </w:tabs>
              <w:ind w:left="1" w:hanging="3"/>
              <w:jc w:val="center"/>
              <w:rPr>
                <w:b/>
                <w:color w:val="000000"/>
                <w:lang w:val="vi-VN"/>
              </w:rPr>
            </w:pPr>
          </w:p>
          <w:p w14:paraId="63AC5161" w14:textId="77777777" w:rsidR="003B21F7" w:rsidRDefault="003B21F7" w:rsidP="003B21F7">
            <w:pPr>
              <w:tabs>
                <w:tab w:val="left" w:pos="2850"/>
              </w:tabs>
              <w:ind w:left="1" w:hanging="3"/>
              <w:jc w:val="center"/>
              <w:rPr>
                <w:b/>
                <w:color w:val="000000"/>
                <w:lang w:val="vi-VN"/>
              </w:rPr>
            </w:pPr>
          </w:p>
          <w:p w14:paraId="124296AC" w14:textId="39469419" w:rsidR="003B21F7" w:rsidRDefault="003B21F7" w:rsidP="003B21F7">
            <w:pPr>
              <w:tabs>
                <w:tab w:val="left" w:pos="2850"/>
              </w:tabs>
              <w:ind w:left="1" w:hanging="3"/>
              <w:jc w:val="center"/>
              <w:rPr>
                <w:b/>
                <w:color w:val="000000"/>
                <w:lang w:val="vi-VN"/>
              </w:rPr>
            </w:pPr>
            <w:r>
              <w:rPr>
                <w:b/>
                <w:color w:val="000000"/>
                <w:lang w:val="vi-VN"/>
              </w:rPr>
              <w:t>Chiều</w:t>
            </w:r>
          </w:p>
        </w:tc>
        <w:tc>
          <w:tcPr>
            <w:tcW w:w="1558" w:type="dxa"/>
          </w:tcPr>
          <w:p w14:paraId="1F9AFE8E" w14:textId="00C73459" w:rsidR="003B21F7" w:rsidRPr="00A47C5A" w:rsidRDefault="003B21F7" w:rsidP="003B21F7">
            <w:pPr>
              <w:tabs>
                <w:tab w:val="left" w:pos="2850"/>
              </w:tabs>
              <w:ind w:left="1" w:hanging="3"/>
              <w:jc w:val="center"/>
              <w:rPr>
                <w:color w:val="000000"/>
                <w:lang w:val="vi-VN"/>
              </w:rPr>
            </w:pPr>
            <w:r w:rsidRPr="00A47C5A">
              <w:rPr>
                <w:color w:val="000000"/>
                <w:lang w:val="vi-VN"/>
              </w:rPr>
              <w:t>Vệ sinh trẻ</w:t>
            </w:r>
          </w:p>
        </w:tc>
        <w:tc>
          <w:tcPr>
            <w:tcW w:w="1558" w:type="dxa"/>
          </w:tcPr>
          <w:p w14:paraId="18245EA9" w14:textId="5B7094DE" w:rsidR="003B21F7" w:rsidRPr="00A47C5A" w:rsidRDefault="003B21F7" w:rsidP="003B21F7">
            <w:pPr>
              <w:tabs>
                <w:tab w:val="left" w:pos="2850"/>
              </w:tabs>
              <w:ind w:left="1" w:hanging="3"/>
              <w:jc w:val="center"/>
              <w:rPr>
                <w:color w:val="000000"/>
                <w:lang w:val="vi-VN"/>
              </w:rPr>
            </w:pPr>
            <w:r>
              <w:rPr>
                <w:color w:val="000000"/>
                <w:lang w:val="vi-VN"/>
              </w:rPr>
              <w:t>Tập luyện bài “Cô và mẹ”</w:t>
            </w:r>
          </w:p>
        </w:tc>
        <w:tc>
          <w:tcPr>
            <w:tcW w:w="1558" w:type="dxa"/>
          </w:tcPr>
          <w:p w14:paraId="46504167" w14:textId="38D60912" w:rsidR="003B21F7" w:rsidRPr="00A47C5A" w:rsidRDefault="003B21F7" w:rsidP="003B21F7">
            <w:pPr>
              <w:tabs>
                <w:tab w:val="left" w:pos="2850"/>
              </w:tabs>
              <w:ind w:left="1" w:hanging="3"/>
              <w:jc w:val="center"/>
              <w:rPr>
                <w:color w:val="000000"/>
                <w:lang w:val="vi-VN"/>
              </w:rPr>
            </w:pPr>
            <w:r>
              <w:rPr>
                <w:color w:val="000000"/>
                <w:lang w:val="vi-VN"/>
              </w:rPr>
              <w:t>Làm quen với bài: “Tay đẹp”</w:t>
            </w:r>
          </w:p>
        </w:tc>
        <w:tc>
          <w:tcPr>
            <w:tcW w:w="1559" w:type="dxa"/>
          </w:tcPr>
          <w:p w14:paraId="0FE9D540" w14:textId="1FC02D8B" w:rsidR="003B21F7" w:rsidRPr="00A47C5A" w:rsidRDefault="003B21F7" w:rsidP="003B21F7">
            <w:pPr>
              <w:tabs>
                <w:tab w:val="left" w:pos="2850"/>
              </w:tabs>
              <w:ind w:left="1" w:hanging="3"/>
              <w:jc w:val="center"/>
              <w:rPr>
                <w:color w:val="000000"/>
                <w:lang w:val="vi-VN"/>
              </w:rPr>
            </w:pPr>
            <w:r>
              <w:rPr>
                <w:color w:val="000000"/>
                <w:lang w:val="vi-VN"/>
              </w:rPr>
              <w:t>Làm quen với bài: “Tay đẹp”</w:t>
            </w:r>
          </w:p>
        </w:tc>
        <w:tc>
          <w:tcPr>
            <w:tcW w:w="1559" w:type="dxa"/>
          </w:tcPr>
          <w:p w14:paraId="18A6C102" w14:textId="5EA50F74" w:rsidR="003B21F7" w:rsidRPr="003B21F7" w:rsidRDefault="003B21F7" w:rsidP="003B21F7">
            <w:pPr>
              <w:tabs>
                <w:tab w:val="left" w:pos="2850"/>
              </w:tabs>
              <w:ind w:left="1" w:hanging="3"/>
              <w:jc w:val="center"/>
              <w:rPr>
                <w:color w:val="000000"/>
                <w:lang w:val="en-US"/>
              </w:rPr>
            </w:pPr>
            <w:r>
              <w:rPr>
                <w:color w:val="000000"/>
                <w:lang w:val="en-US"/>
              </w:rPr>
              <w:t>Vệ sinh cá nhân trẻ</w:t>
            </w:r>
          </w:p>
        </w:tc>
      </w:tr>
    </w:tbl>
    <w:p w14:paraId="0E89F4CE" w14:textId="77777777" w:rsidR="00197B1D" w:rsidRDefault="0047493A" w:rsidP="00BE70C9">
      <w:pPr>
        <w:tabs>
          <w:tab w:val="left" w:pos="2850"/>
        </w:tabs>
        <w:spacing w:after="0"/>
        <w:jc w:val="right"/>
        <w:rPr>
          <w:b/>
          <w:sz w:val="28"/>
          <w:szCs w:val="28"/>
        </w:rPr>
      </w:pPr>
      <w:r>
        <w:rPr>
          <w:b/>
          <w:sz w:val="28"/>
          <w:szCs w:val="28"/>
        </w:rPr>
        <w:t xml:space="preserve">                     </w:t>
      </w:r>
    </w:p>
    <w:p w14:paraId="42E1F7A8" w14:textId="77777777" w:rsidR="00197B1D" w:rsidRDefault="00197B1D" w:rsidP="00BE70C9">
      <w:pPr>
        <w:tabs>
          <w:tab w:val="left" w:pos="2850"/>
        </w:tabs>
        <w:spacing w:after="0"/>
        <w:jc w:val="right"/>
        <w:rPr>
          <w:b/>
          <w:sz w:val="28"/>
          <w:szCs w:val="28"/>
        </w:rPr>
      </w:pPr>
    </w:p>
    <w:p w14:paraId="39A8DC37" w14:textId="77777777" w:rsidR="00197B1D" w:rsidRDefault="00197B1D" w:rsidP="00BE70C9">
      <w:pPr>
        <w:tabs>
          <w:tab w:val="left" w:pos="2850"/>
        </w:tabs>
        <w:spacing w:after="0"/>
        <w:jc w:val="right"/>
        <w:rPr>
          <w:b/>
          <w:sz w:val="28"/>
          <w:szCs w:val="28"/>
        </w:rPr>
      </w:pPr>
    </w:p>
    <w:p w14:paraId="79715BAB" w14:textId="71E6ADDD" w:rsidR="0047493A" w:rsidRDefault="0047493A" w:rsidP="00BE70C9">
      <w:pPr>
        <w:tabs>
          <w:tab w:val="left" w:pos="2850"/>
        </w:tabs>
        <w:spacing w:after="0"/>
        <w:jc w:val="right"/>
        <w:rPr>
          <w:color w:val="000000"/>
          <w:sz w:val="28"/>
          <w:szCs w:val="28"/>
        </w:rPr>
      </w:pPr>
      <w:r>
        <w:rPr>
          <w:b/>
          <w:sz w:val="28"/>
          <w:szCs w:val="28"/>
        </w:rPr>
        <w:t xml:space="preserve">  </w:t>
      </w:r>
      <w:r w:rsidR="00F46CC8">
        <w:rPr>
          <w:b/>
          <w:color w:val="000000"/>
          <w:sz w:val="28"/>
          <w:szCs w:val="28"/>
        </w:rPr>
        <w:t>Thứ 2 ngày 9 tháng 9 năm 2024</w:t>
      </w:r>
      <w:r>
        <w:rPr>
          <w:b/>
          <w:color w:val="000000"/>
          <w:sz w:val="28"/>
          <w:szCs w:val="28"/>
        </w:rPr>
        <w:t>.</w:t>
      </w:r>
    </w:p>
    <w:p w14:paraId="0CD6B9AB" w14:textId="7902B354" w:rsidR="0047493A" w:rsidRPr="00BE70C9" w:rsidRDefault="0047493A" w:rsidP="0047493A">
      <w:pPr>
        <w:spacing w:after="0" w:line="276" w:lineRule="auto"/>
        <w:jc w:val="both"/>
        <w:rPr>
          <w:color w:val="000000"/>
          <w:sz w:val="28"/>
          <w:szCs w:val="28"/>
          <w:lang w:val="vi-VN"/>
        </w:rPr>
      </w:pPr>
      <w:r>
        <w:rPr>
          <w:b/>
          <w:color w:val="000000"/>
          <w:sz w:val="28"/>
          <w:szCs w:val="28"/>
        </w:rPr>
        <w:t>I.</w:t>
      </w:r>
      <w:r w:rsidR="00BE70C9">
        <w:rPr>
          <w:b/>
          <w:color w:val="000000"/>
          <w:sz w:val="28"/>
          <w:szCs w:val="28"/>
          <w:lang w:val="vi-VN"/>
        </w:rPr>
        <w:t xml:space="preserve"> </w:t>
      </w:r>
      <w:r w:rsidR="00BE70C9">
        <w:rPr>
          <w:b/>
          <w:color w:val="000000"/>
          <w:sz w:val="28"/>
          <w:szCs w:val="28"/>
        </w:rPr>
        <w:t>Giáo dục một số hành vi lễ giáo: “</w:t>
      </w:r>
      <w:r w:rsidR="00BE70C9">
        <w:rPr>
          <w:b/>
          <w:color w:val="000000"/>
          <w:sz w:val="28"/>
          <w:szCs w:val="28"/>
          <w:lang w:val="vi-VN"/>
        </w:rPr>
        <w:t>Chào hỏi”</w:t>
      </w:r>
    </w:p>
    <w:p w14:paraId="249D830E" w14:textId="77777777" w:rsidR="0047493A" w:rsidRDefault="0047493A" w:rsidP="0047493A">
      <w:pPr>
        <w:spacing w:after="0" w:line="276" w:lineRule="auto"/>
        <w:rPr>
          <w:color w:val="000000"/>
          <w:sz w:val="28"/>
          <w:szCs w:val="28"/>
        </w:rPr>
      </w:pPr>
      <w:r>
        <w:rPr>
          <w:b/>
          <w:color w:val="000000"/>
          <w:sz w:val="28"/>
          <w:szCs w:val="28"/>
        </w:rPr>
        <w:t>* Yêu cầu:</w:t>
      </w:r>
    </w:p>
    <w:p w14:paraId="49B970D3" w14:textId="77777777" w:rsidR="0047493A" w:rsidRDefault="0047493A" w:rsidP="0047493A">
      <w:pPr>
        <w:spacing w:after="0" w:line="276" w:lineRule="auto"/>
        <w:rPr>
          <w:color w:val="000000"/>
          <w:sz w:val="28"/>
          <w:szCs w:val="28"/>
        </w:rPr>
      </w:pPr>
      <w:r>
        <w:rPr>
          <w:b/>
          <w:color w:val="000000"/>
          <w:sz w:val="28"/>
          <w:szCs w:val="28"/>
        </w:rPr>
        <w:t xml:space="preserve">+ </w:t>
      </w:r>
      <w:r>
        <w:rPr>
          <w:color w:val="000000"/>
          <w:sz w:val="28"/>
          <w:szCs w:val="28"/>
        </w:rPr>
        <w:t>Trẻ biết chào hỏi lễ phép với cô giáo, bố mẹ, ông bà.</w:t>
      </w:r>
    </w:p>
    <w:p w14:paraId="6A2A2617" w14:textId="77777777" w:rsidR="0047493A" w:rsidRDefault="0047493A" w:rsidP="0047493A">
      <w:pPr>
        <w:spacing w:after="0" w:line="276" w:lineRule="auto"/>
        <w:rPr>
          <w:color w:val="000000"/>
          <w:sz w:val="28"/>
          <w:szCs w:val="28"/>
        </w:rPr>
      </w:pPr>
      <w:r>
        <w:rPr>
          <w:color w:val="000000"/>
          <w:sz w:val="28"/>
          <w:szCs w:val="28"/>
        </w:rPr>
        <w:t>+ Ngoan ngoãn vâng lời người lớn, đi học không khóc nhè.</w:t>
      </w:r>
    </w:p>
    <w:p w14:paraId="6E043F95" w14:textId="77777777" w:rsidR="0047493A" w:rsidRDefault="0047493A" w:rsidP="0047493A">
      <w:pPr>
        <w:spacing w:after="0" w:line="276" w:lineRule="auto"/>
        <w:rPr>
          <w:color w:val="000000"/>
          <w:sz w:val="28"/>
          <w:szCs w:val="28"/>
        </w:rPr>
      </w:pPr>
      <w:r>
        <w:rPr>
          <w:b/>
          <w:color w:val="000000"/>
          <w:sz w:val="28"/>
          <w:szCs w:val="28"/>
        </w:rPr>
        <w:t>* Hoạt động:</w:t>
      </w:r>
    </w:p>
    <w:p w14:paraId="3408214E" w14:textId="77777777" w:rsidR="0047493A" w:rsidRDefault="0047493A" w:rsidP="0047493A">
      <w:pPr>
        <w:spacing w:after="0" w:line="276" w:lineRule="auto"/>
        <w:rPr>
          <w:color w:val="000000"/>
          <w:sz w:val="28"/>
          <w:szCs w:val="28"/>
        </w:rPr>
      </w:pPr>
      <w:r>
        <w:rPr>
          <w:color w:val="000000"/>
          <w:sz w:val="28"/>
          <w:szCs w:val="28"/>
        </w:rPr>
        <w:t>- Cô đón trẻ vào lớp, vỗ về động viên trẻ.</w:t>
      </w:r>
    </w:p>
    <w:p w14:paraId="36F26FA6" w14:textId="77777777" w:rsidR="0047493A" w:rsidRDefault="0047493A" w:rsidP="0047493A">
      <w:pPr>
        <w:spacing w:after="0" w:line="276" w:lineRule="auto"/>
        <w:rPr>
          <w:color w:val="000000"/>
          <w:sz w:val="28"/>
          <w:szCs w:val="28"/>
        </w:rPr>
      </w:pPr>
      <w:r>
        <w:rPr>
          <w:color w:val="000000"/>
          <w:sz w:val="28"/>
          <w:szCs w:val="28"/>
        </w:rPr>
        <w:t>- Cho trẻ chơi với đồ chơi trong lớp.</w:t>
      </w:r>
    </w:p>
    <w:p w14:paraId="0DB203A2" w14:textId="77777777" w:rsidR="0047493A" w:rsidRDefault="0047493A" w:rsidP="0047493A">
      <w:pPr>
        <w:spacing w:after="0" w:line="276" w:lineRule="auto"/>
        <w:rPr>
          <w:color w:val="000000"/>
          <w:sz w:val="28"/>
          <w:szCs w:val="28"/>
        </w:rPr>
      </w:pPr>
      <w:r>
        <w:rPr>
          <w:color w:val="000000"/>
          <w:sz w:val="28"/>
          <w:szCs w:val="28"/>
        </w:rPr>
        <w:t>- Cô cùng trẻ hát bài “Mẹ yêu không nào”</w:t>
      </w:r>
    </w:p>
    <w:p w14:paraId="0142068B" w14:textId="77777777" w:rsidR="0047493A" w:rsidRDefault="0047493A" w:rsidP="0047493A">
      <w:pPr>
        <w:spacing w:after="0" w:line="276" w:lineRule="auto"/>
        <w:rPr>
          <w:color w:val="000000"/>
          <w:sz w:val="28"/>
          <w:szCs w:val="28"/>
        </w:rPr>
      </w:pPr>
      <w:r>
        <w:rPr>
          <w:color w:val="000000"/>
          <w:sz w:val="28"/>
          <w:szCs w:val="28"/>
        </w:rPr>
        <w:t xml:space="preserve">- Trò chuyện với trẻ. </w:t>
      </w:r>
    </w:p>
    <w:p w14:paraId="5D01A7CF" w14:textId="77777777" w:rsidR="0047493A" w:rsidRDefault="0047493A" w:rsidP="0047493A">
      <w:pPr>
        <w:spacing w:after="0" w:line="276" w:lineRule="auto"/>
        <w:rPr>
          <w:color w:val="000000"/>
          <w:sz w:val="28"/>
          <w:szCs w:val="28"/>
        </w:rPr>
      </w:pPr>
      <w:r>
        <w:rPr>
          <w:color w:val="000000"/>
          <w:sz w:val="28"/>
          <w:szCs w:val="28"/>
        </w:rPr>
        <w:t>- Khi đi học con phải làm gì? Con chào ai?</w:t>
      </w:r>
    </w:p>
    <w:p w14:paraId="238F9B93" w14:textId="77777777" w:rsidR="0047493A" w:rsidRDefault="0047493A" w:rsidP="0047493A">
      <w:pPr>
        <w:spacing w:after="0" w:line="276" w:lineRule="auto"/>
        <w:rPr>
          <w:color w:val="000000"/>
          <w:sz w:val="28"/>
          <w:szCs w:val="28"/>
        </w:rPr>
      </w:pPr>
      <w:r>
        <w:rPr>
          <w:color w:val="000000"/>
          <w:sz w:val="28"/>
          <w:szCs w:val="28"/>
        </w:rPr>
        <w:t>- Đến lớp các con gặp ai? Con chào ai?</w:t>
      </w:r>
    </w:p>
    <w:p w14:paraId="57502081" w14:textId="77777777" w:rsidR="0047493A" w:rsidRDefault="0047493A" w:rsidP="0047493A">
      <w:pPr>
        <w:spacing w:after="0" w:line="276" w:lineRule="auto"/>
        <w:rPr>
          <w:color w:val="000000"/>
          <w:sz w:val="28"/>
          <w:szCs w:val="28"/>
        </w:rPr>
      </w:pPr>
      <w:r>
        <w:rPr>
          <w:color w:val="000000"/>
          <w:sz w:val="28"/>
          <w:szCs w:val="28"/>
        </w:rPr>
        <w:t>- Cô tập cho trẻ được chào cho trẻ quen.</w:t>
      </w:r>
    </w:p>
    <w:p w14:paraId="37FBE75B" w14:textId="77777777" w:rsidR="0047493A" w:rsidRDefault="0047493A" w:rsidP="0047493A">
      <w:pPr>
        <w:spacing w:after="0" w:line="276" w:lineRule="auto"/>
        <w:rPr>
          <w:color w:val="000000"/>
          <w:sz w:val="28"/>
          <w:szCs w:val="28"/>
        </w:rPr>
      </w:pPr>
      <w:r>
        <w:rPr>
          <w:color w:val="000000"/>
          <w:sz w:val="28"/>
          <w:szCs w:val="28"/>
        </w:rPr>
        <w:t>- Giáo dục nhắc nhở trẻ biết chào hỏi khi đi học và ngoan ngoãn không khóc nhè, vâng lời người lớn.</w:t>
      </w:r>
    </w:p>
    <w:p w14:paraId="55E75683" w14:textId="77777777" w:rsidR="0047493A" w:rsidRDefault="0047493A" w:rsidP="0047493A">
      <w:pPr>
        <w:spacing w:after="0" w:line="276" w:lineRule="auto"/>
        <w:rPr>
          <w:color w:val="000000"/>
          <w:sz w:val="28"/>
          <w:szCs w:val="28"/>
        </w:rPr>
      </w:pPr>
      <w:r>
        <w:rPr>
          <w:b/>
          <w:color w:val="000000"/>
          <w:sz w:val="28"/>
          <w:szCs w:val="28"/>
        </w:rPr>
        <w:t>II. Vệ sinh cá nhân trẻ.</w:t>
      </w:r>
    </w:p>
    <w:p w14:paraId="26EED23B" w14:textId="77777777" w:rsidR="0047493A" w:rsidRDefault="0047493A" w:rsidP="0047493A">
      <w:pPr>
        <w:spacing w:after="0" w:line="276" w:lineRule="auto"/>
        <w:rPr>
          <w:color w:val="000000"/>
          <w:sz w:val="28"/>
          <w:szCs w:val="28"/>
        </w:rPr>
      </w:pPr>
      <w:r>
        <w:rPr>
          <w:b/>
          <w:color w:val="000000"/>
          <w:sz w:val="28"/>
          <w:szCs w:val="28"/>
        </w:rPr>
        <w:t>* Yêu cầu:</w:t>
      </w:r>
    </w:p>
    <w:p w14:paraId="3303F7D4" w14:textId="77777777" w:rsidR="0047493A" w:rsidRDefault="0047493A" w:rsidP="0047493A">
      <w:pPr>
        <w:spacing w:after="0" w:line="276" w:lineRule="auto"/>
        <w:rPr>
          <w:color w:val="000000"/>
          <w:sz w:val="28"/>
          <w:szCs w:val="28"/>
        </w:rPr>
      </w:pPr>
      <w:r>
        <w:rPr>
          <w:b/>
          <w:color w:val="000000"/>
          <w:sz w:val="28"/>
          <w:szCs w:val="28"/>
        </w:rPr>
        <w:t xml:space="preserve">+ </w:t>
      </w:r>
      <w:r>
        <w:rPr>
          <w:color w:val="000000"/>
          <w:sz w:val="28"/>
          <w:szCs w:val="28"/>
        </w:rPr>
        <w:t>Trẻ biết phải vệ sinh sạch sẽ tay và mặt.</w:t>
      </w:r>
    </w:p>
    <w:p w14:paraId="3A47440D" w14:textId="77777777" w:rsidR="0047493A" w:rsidRDefault="0047493A" w:rsidP="0047493A">
      <w:pPr>
        <w:spacing w:after="0" w:line="276" w:lineRule="auto"/>
        <w:rPr>
          <w:color w:val="000000"/>
          <w:sz w:val="28"/>
          <w:szCs w:val="28"/>
        </w:rPr>
      </w:pPr>
      <w:r>
        <w:rPr>
          <w:color w:val="000000"/>
          <w:sz w:val="28"/>
          <w:szCs w:val="28"/>
        </w:rPr>
        <w:t>+ Ngoan ngoãn vâng lời cô giáo, .</w:t>
      </w:r>
    </w:p>
    <w:p w14:paraId="5B0A7DDD" w14:textId="77777777" w:rsidR="0047493A" w:rsidRDefault="0047493A" w:rsidP="0047493A">
      <w:pPr>
        <w:spacing w:after="0" w:line="276" w:lineRule="auto"/>
        <w:rPr>
          <w:color w:val="000000"/>
          <w:sz w:val="28"/>
          <w:szCs w:val="28"/>
        </w:rPr>
      </w:pPr>
      <w:r>
        <w:rPr>
          <w:b/>
          <w:color w:val="000000"/>
          <w:sz w:val="28"/>
          <w:szCs w:val="28"/>
        </w:rPr>
        <w:t>* Hoạt động:</w:t>
      </w:r>
    </w:p>
    <w:p w14:paraId="3C8B6AA4" w14:textId="250A4FE6" w:rsidR="0047493A" w:rsidRDefault="00BE70C9" w:rsidP="00BE70C9">
      <w:pPr>
        <w:spacing w:after="0" w:line="276" w:lineRule="auto"/>
        <w:rPr>
          <w:color w:val="000000"/>
          <w:sz w:val="28"/>
          <w:szCs w:val="28"/>
        </w:rPr>
      </w:pPr>
      <w:r>
        <w:rPr>
          <w:color w:val="000000"/>
          <w:sz w:val="28"/>
          <w:szCs w:val="28"/>
          <w:lang w:val="vi-VN"/>
        </w:rPr>
        <w:t xml:space="preserve">- </w:t>
      </w:r>
      <w:r w:rsidR="0047493A">
        <w:rPr>
          <w:color w:val="000000"/>
          <w:sz w:val="28"/>
          <w:szCs w:val="28"/>
        </w:rPr>
        <w:t>Cô đọc trẻ nghe bài thơ tay đẹp. Giới thiệu trẻ tập luyện vệ sinh rửa tay lau mặt.</w:t>
      </w:r>
    </w:p>
    <w:p w14:paraId="4B86E9DF" w14:textId="7DB22549" w:rsidR="0047493A" w:rsidRDefault="00BE70C9" w:rsidP="00BE70C9">
      <w:pPr>
        <w:spacing w:after="0" w:line="276" w:lineRule="auto"/>
        <w:rPr>
          <w:color w:val="000000"/>
          <w:sz w:val="28"/>
          <w:szCs w:val="28"/>
        </w:rPr>
      </w:pPr>
      <w:r>
        <w:rPr>
          <w:color w:val="000000"/>
          <w:sz w:val="28"/>
          <w:szCs w:val="28"/>
          <w:lang w:val="vi-VN"/>
        </w:rPr>
        <w:t xml:space="preserve">- </w:t>
      </w:r>
      <w:r w:rsidR="0047493A">
        <w:rPr>
          <w:color w:val="000000"/>
          <w:sz w:val="28"/>
          <w:szCs w:val="28"/>
        </w:rPr>
        <w:t>Mời từng nhóm trẻ ra cô vệ sinh rửa tay.</w:t>
      </w:r>
    </w:p>
    <w:p w14:paraId="11C6F71E" w14:textId="2A9570F4" w:rsidR="0047493A" w:rsidRDefault="00BE70C9" w:rsidP="00BE70C9">
      <w:pPr>
        <w:spacing w:after="0" w:line="276" w:lineRule="auto"/>
        <w:rPr>
          <w:color w:val="000000"/>
          <w:sz w:val="28"/>
          <w:szCs w:val="28"/>
        </w:rPr>
      </w:pPr>
      <w:r>
        <w:rPr>
          <w:color w:val="000000"/>
          <w:sz w:val="28"/>
          <w:szCs w:val="28"/>
          <w:lang w:val="vi-VN"/>
        </w:rPr>
        <w:t xml:space="preserve">- </w:t>
      </w:r>
      <w:r w:rsidR="0047493A">
        <w:rPr>
          <w:color w:val="000000"/>
          <w:sz w:val="28"/>
          <w:szCs w:val="28"/>
        </w:rPr>
        <w:t>Trò chuyện cùng trẻ khi thực hiện vệ sinh.</w:t>
      </w:r>
    </w:p>
    <w:p w14:paraId="1902EAFB" w14:textId="2351A839" w:rsidR="0047493A" w:rsidRDefault="00BE70C9" w:rsidP="00BE70C9">
      <w:pPr>
        <w:spacing w:after="0" w:line="276" w:lineRule="auto"/>
        <w:rPr>
          <w:color w:val="000000"/>
          <w:sz w:val="28"/>
          <w:szCs w:val="28"/>
        </w:rPr>
      </w:pPr>
      <w:r>
        <w:rPr>
          <w:color w:val="000000"/>
          <w:sz w:val="28"/>
          <w:szCs w:val="28"/>
          <w:lang w:val="vi-VN"/>
        </w:rPr>
        <w:t xml:space="preserve">- </w:t>
      </w:r>
      <w:r w:rsidR="0047493A">
        <w:rPr>
          <w:color w:val="000000"/>
          <w:sz w:val="28"/>
          <w:szCs w:val="28"/>
        </w:rPr>
        <w:t>Hỏi trẻ vừa được thực hiện giờ gì?</w:t>
      </w:r>
    </w:p>
    <w:p w14:paraId="3A01F4CE" w14:textId="77777777" w:rsidR="00BE70C9" w:rsidRDefault="00BE70C9" w:rsidP="00BE70C9">
      <w:pPr>
        <w:spacing w:after="0" w:line="276" w:lineRule="auto"/>
        <w:rPr>
          <w:color w:val="000000"/>
          <w:sz w:val="28"/>
          <w:szCs w:val="28"/>
        </w:rPr>
      </w:pPr>
      <w:r>
        <w:rPr>
          <w:color w:val="000000"/>
          <w:sz w:val="28"/>
          <w:szCs w:val="28"/>
          <w:lang w:val="vi-VN"/>
        </w:rPr>
        <w:t xml:space="preserve">- </w:t>
      </w:r>
      <w:r w:rsidR="0047493A">
        <w:rPr>
          <w:color w:val="000000"/>
          <w:sz w:val="28"/>
          <w:szCs w:val="28"/>
        </w:rPr>
        <w:t>G</w:t>
      </w:r>
      <w:r>
        <w:rPr>
          <w:color w:val="000000"/>
          <w:sz w:val="28"/>
          <w:szCs w:val="28"/>
        </w:rPr>
        <w:t>iáo dục trẻ vệ sinh sạch sẽ.</w:t>
      </w:r>
    </w:p>
    <w:p w14:paraId="7FEA9201" w14:textId="0AE2CDE8" w:rsidR="00A47C5A" w:rsidRDefault="00A47C5A" w:rsidP="00BE70C9">
      <w:pPr>
        <w:spacing w:after="0" w:line="276" w:lineRule="auto"/>
        <w:rPr>
          <w:color w:val="000000"/>
          <w:sz w:val="28"/>
          <w:szCs w:val="28"/>
        </w:rPr>
      </w:pPr>
      <w:r>
        <w:rPr>
          <w:color w:val="000000"/>
          <w:sz w:val="28"/>
          <w:szCs w:val="28"/>
        </w:rPr>
        <w:t>- Khen tuyên dương trẻ</w:t>
      </w:r>
    </w:p>
    <w:p w14:paraId="33A390E7" w14:textId="77777777" w:rsidR="00956862" w:rsidRDefault="00A47C5A" w:rsidP="00A47C5A">
      <w:pPr>
        <w:tabs>
          <w:tab w:val="left" w:pos="2850"/>
        </w:tabs>
        <w:spacing w:after="0"/>
        <w:rPr>
          <w:color w:val="000000"/>
          <w:sz w:val="28"/>
          <w:szCs w:val="28"/>
          <w:lang w:val="vi-VN"/>
        </w:rPr>
      </w:pPr>
      <w:r>
        <w:rPr>
          <w:color w:val="000000"/>
          <w:sz w:val="28"/>
          <w:szCs w:val="28"/>
          <w:lang w:val="vi-VN"/>
        </w:rPr>
        <w:t xml:space="preserve">                                              </w:t>
      </w:r>
    </w:p>
    <w:p w14:paraId="00921035" w14:textId="6D676BE8" w:rsidR="0047493A" w:rsidRDefault="00A47C5A" w:rsidP="00BE70C9">
      <w:pPr>
        <w:tabs>
          <w:tab w:val="left" w:pos="2850"/>
        </w:tabs>
        <w:spacing w:after="0"/>
        <w:jc w:val="right"/>
        <w:rPr>
          <w:color w:val="000000"/>
          <w:sz w:val="28"/>
          <w:szCs w:val="28"/>
        </w:rPr>
      </w:pPr>
      <w:r>
        <w:rPr>
          <w:color w:val="000000"/>
          <w:sz w:val="28"/>
          <w:szCs w:val="28"/>
          <w:lang w:val="vi-VN"/>
        </w:rPr>
        <w:lastRenderedPageBreak/>
        <w:t xml:space="preserve">    </w:t>
      </w:r>
      <w:r>
        <w:rPr>
          <w:b/>
          <w:color w:val="000000"/>
          <w:sz w:val="28"/>
          <w:szCs w:val="28"/>
        </w:rPr>
        <w:t xml:space="preserve">Thứ </w:t>
      </w:r>
      <w:r>
        <w:rPr>
          <w:b/>
          <w:color w:val="000000"/>
          <w:sz w:val="28"/>
          <w:szCs w:val="28"/>
          <w:lang w:val="vi-VN"/>
        </w:rPr>
        <w:t>3</w:t>
      </w:r>
      <w:r>
        <w:rPr>
          <w:b/>
          <w:color w:val="000000"/>
          <w:sz w:val="28"/>
          <w:szCs w:val="28"/>
        </w:rPr>
        <w:t xml:space="preserve"> ngày 10 tháng 9 năm 2024</w:t>
      </w:r>
    </w:p>
    <w:p w14:paraId="7E84666A" w14:textId="71C6AB78" w:rsidR="0047493A" w:rsidRDefault="00BE70C9" w:rsidP="00BE70C9">
      <w:pPr>
        <w:spacing w:after="0" w:line="360" w:lineRule="auto"/>
        <w:rPr>
          <w:color w:val="000000"/>
          <w:sz w:val="28"/>
          <w:szCs w:val="28"/>
        </w:rPr>
      </w:pPr>
      <w:r>
        <w:rPr>
          <w:b/>
          <w:color w:val="000000"/>
          <w:sz w:val="28"/>
          <w:szCs w:val="28"/>
          <w:lang w:val="vi-VN"/>
        </w:rPr>
        <w:t xml:space="preserve">I. </w:t>
      </w:r>
      <w:r w:rsidR="0047493A">
        <w:rPr>
          <w:b/>
          <w:color w:val="000000"/>
          <w:sz w:val="28"/>
          <w:szCs w:val="28"/>
        </w:rPr>
        <w:t>Đón trẻ vào lớp - làm quen một số bài hát: “Cô và mẹ”, “Trường cháu đây là trường mầm non”.</w:t>
      </w:r>
    </w:p>
    <w:p w14:paraId="3859F44F" w14:textId="77777777" w:rsidR="0047493A" w:rsidRDefault="0047493A" w:rsidP="0047493A">
      <w:pPr>
        <w:spacing w:after="0" w:line="360" w:lineRule="auto"/>
        <w:ind w:left="1" w:hanging="3"/>
        <w:rPr>
          <w:color w:val="000000"/>
          <w:sz w:val="28"/>
          <w:szCs w:val="28"/>
        </w:rPr>
      </w:pPr>
      <w:r>
        <w:rPr>
          <w:b/>
          <w:color w:val="000000"/>
          <w:sz w:val="28"/>
          <w:szCs w:val="28"/>
        </w:rPr>
        <w:t>* Yêu cầu:</w:t>
      </w:r>
    </w:p>
    <w:p w14:paraId="6DFE4D31" w14:textId="77777777" w:rsidR="0047493A" w:rsidRDefault="0047493A" w:rsidP="0047493A">
      <w:pPr>
        <w:spacing w:after="0" w:line="360" w:lineRule="auto"/>
        <w:ind w:left="1" w:hanging="3"/>
        <w:rPr>
          <w:color w:val="000000"/>
          <w:sz w:val="28"/>
          <w:szCs w:val="28"/>
        </w:rPr>
      </w:pPr>
      <w:r>
        <w:rPr>
          <w:b/>
          <w:color w:val="000000"/>
          <w:sz w:val="28"/>
          <w:szCs w:val="28"/>
        </w:rPr>
        <w:t xml:space="preserve">+ </w:t>
      </w:r>
      <w:r>
        <w:rPr>
          <w:color w:val="000000"/>
          <w:sz w:val="28"/>
          <w:szCs w:val="28"/>
        </w:rPr>
        <w:t>Trẻ biết tên bài hát, biết đứng lên và hát cùng với cô.</w:t>
      </w:r>
    </w:p>
    <w:p w14:paraId="4FE4507A" w14:textId="77777777" w:rsidR="0047493A" w:rsidRDefault="0047493A" w:rsidP="0047493A">
      <w:pPr>
        <w:spacing w:after="0" w:line="360" w:lineRule="auto"/>
        <w:ind w:hanging="2"/>
        <w:rPr>
          <w:color w:val="000000"/>
          <w:sz w:val="28"/>
          <w:szCs w:val="28"/>
        </w:rPr>
      </w:pPr>
      <w:r>
        <w:rPr>
          <w:color w:val="000000"/>
          <w:sz w:val="28"/>
          <w:szCs w:val="28"/>
        </w:rPr>
        <w:t>+ Trẻ mạnh dạn, và ngoan ngoãn vâng lời cô giáo.</w:t>
      </w:r>
    </w:p>
    <w:p w14:paraId="04F045F2" w14:textId="77777777" w:rsidR="0047493A" w:rsidRDefault="0047493A" w:rsidP="0047493A">
      <w:pPr>
        <w:spacing w:after="0" w:line="360" w:lineRule="auto"/>
        <w:ind w:left="1" w:hanging="3"/>
        <w:rPr>
          <w:color w:val="000000"/>
          <w:sz w:val="28"/>
          <w:szCs w:val="28"/>
        </w:rPr>
      </w:pPr>
      <w:r>
        <w:rPr>
          <w:b/>
          <w:color w:val="000000"/>
          <w:sz w:val="28"/>
          <w:szCs w:val="28"/>
        </w:rPr>
        <w:t>* Hoạt động:</w:t>
      </w:r>
    </w:p>
    <w:p w14:paraId="10B7FE6D" w14:textId="77777777" w:rsidR="0047493A" w:rsidRDefault="0047493A" w:rsidP="0047493A">
      <w:pPr>
        <w:spacing w:after="0" w:line="360" w:lineRule="auto"/>
        <w:ind w:hanging="2"/>
        <w:rPr>
          <w:color w:val="000000"/>
          <w:sz w:val="28"/>
          <w:szCs w:val="28"/>
        </w:rPr>
      </w:pPr>
      <w:r>
        <w:rPr>
          <w:color w:val="000000"/>
          <w:sz w:val="28"/>
          <w:szCs w:val="28"/>
        </w:rPr>
        <w:t>- Cô giới thiệu tên bài hát, tên tác giả.</w:t>
      </w:r>
    </w:p>
    <w:p w14:paraId="7DA86732" w14:textId="77777777" w:rsidR="0047493A" w:rsidRDefault="0047493A" w:rsidP="0047493A">
      <w:pPr>
        <w:spacing w:after="0" w:line="360" w:lineRule="auto"/>
        <w:ind w:hanging="2"/>
        <w:rPr>
          <w:color w:val="000000"/>
          <w:sz w:val="28"/>
          <w:szCs w:val="28"/>
        </w:rPr>
      </w:pPr>
      <w:r>
        <w:rPr>
          <w:color w:val="000000"/>
          <w:sz w:val="28"/>
          <w:szCs w:val="28"/>
        </w:rPr>
        <w:t>- Cô hát cho trẻ nghe 2-3 lần.</w:t>
      </w:r>
    </w:p>
    <w:p w14:paraId="408BF3EE" w14:textId="77777777" w:rsidR="0047493A" w:rsidRDefault="0047493A" w:rsidP="0047493A">
      <w:pPr>
        <w:spacing w:after="0" w:line="360" w:lineRule="auto"/>
        <w:ind w:hanging="2"/>
        <w:rPr>
          <w:color w:val="000000"/>
          <w:sz w:val="28"/>
          <w:szCs w:val="28"/>
        </w:rPr>
      </w:pPr>
      <w:r>
        <w:rPr>
          <w:color w:val="000000"/>
          <w:sz w:val="28"/>
          <w:szCs w:val="28"/>
        </w:rPr>
        <w:t>- Hỏi trẻ tên bài hát cô vừa hát.</w:t>
      </w:r>
    </w:p>
    <w:p w14:paraId="5419DA96" w14:textId="77777777" w:rsidR="0047493A" w:rsidRDefault="0047493A" w:rsidP="0047493A">
      <w:pPr>
        <w:spacing w:after="0" w:line="360" w:lineRule="auto"/>
        <w:ind w:hanging="2"/>
        <w:rPr>
          <w:color w:val="000000"/>
          <w:sz w:val="28"/>
          <w:szCs w:val="28"/>
        </w:rPr>
      </w:pPr>
      <w:r>
        <w:rPr>
          <w:color w:val="000000"/>
          <w:sz w:val="28"/>
          <w:szCs w:val="28"/>
        </w:rPr>
        <w:t>- Tập cho cả lớp cùng hát 2-3 lần.</w:t>
      </w:r>
    </w:p>
    <w:p w14:paraId="7EE38042" w14:textId="77777777" w:rsidR="0047493A" w:rsidRDefault="0047493A" w:rsidP="0047493A">
      <w:pPr>
        <w:spacing w:after="0" w:line="360" w:lineRule="auto"/>
        <w:ind w:hanging="2"/>
        <w:rPr>
          <w:color w:val="000000"/>
          <w:sz w:val="28"/>
          <w:szCs w:val="28"/>
        </w:rPr>
      </w:pPr>
      <w:r>
        <w:rPr>
          <w:color w:val="000000"/>
          <w:sz w:val="28"/>
          <w:szCs w:val="28"/>
        </w:rPr>
        <w:t>- Mời trẻ hát theo từng tổ, nhóm, cá nhân.</w:t>
      </w:r>
    </w:p>
    <w:p w14:paraId="78BC6706" w14:textId="77777777" w:rsidR="0047493A" w:rsidRDefault="0047493A" w:rsidP="0047493A">
      <w:pPr>
        <w:spacing w:after="0" w:line="360" w:lineRule="auto"/>
        <w:ind w:hanging="2"/>
        <w:rPr>
          <w:color w:val="000000"/>
          <w:sz w:val="28"/>
          <w:szCs w:val="28"/>
        </w:rPr>
      </w:pPr>
      <w:r>
        <w:rPr>
          <w:color w:val="000000"/>
          <w:sz w:val="28"/>
          <w:szCs w:val="28"/>
        </w:rPr>
        <w:t>- Cả lớp cùng hát lại.</w:t>
      </w:r>
    </w:p>
    <w:p w14:paraId="6EC9458A" w14:textId="77777777" w:rsidR="0047493A" w:rsidRDefault="0047493A" w:rsidP="0047493A">
      <w:pPr>
        <w:spacing w:after="0" w:line="360" w:lineRule="auto"/>
        <w:ind w:hanging="2"/>
        <w:rPr>
          <w:color w:val="000000"/>
          <w:sz w:val="28"/>
          <w:szCs w:val="28"/>
        </w:rPr>
      </w:pPr>
      <w:r>
        <w:rPr>
          <w:color w:val="000000"/>
          <w:sz w:val="28"/>
          <w:szCs w:val="28"/>
        </w:rPr>
        <w:t>- Hỏi trẻ tên bài hát.</w:t>
      </w:r>
    </w:p>
    <w:p w14:paraId="3A7DC2C8" w14:textId="77777777" w:rsidR="0047493A" w:rsidRDefault="0047493A" w:rsidP="0047493A">
      <w:pPr>
        <w:spacing w:after="0" w:line="360" w:lineRule="auto"/>
        <w:ind w:hanging="2"/>
        <w:rPr>
          <w:color w:val="000000"/>
          <w:sz w:val="28"/>
          <w:szCs w:val="28"/>
        </w:rPr>
      </w:pPr>
      <w:r>
        <w:rPr>
          <w:color w:val="000000"/>
          <w:sz w:val="28"/>
          <w:szCs w:val="28"/>
        </w:rPr>
        <w:t>- Khen tuyên dương trẻ.</w:t>
      </w:r>
    </w:p>
    <w:p w14:paraId="76D37EA2" w14:textId="109BE2D6" w:rsidR="00956862" w:rsidRDefault="0047493A" w:rsidP="00C81750">
      <w:pPr>
        <w:spacing w:after="0" w:line="360" w:lineRule="auto"/>
        <w:ind w:hanging="2"/>
        <w:rPr>
          <w:color w:val="000000"/>
          <w:sz w:val="28"/>
          <w:szCs w:val="28"/>
        </w:rPr>
      </w:pPr>
      <w:r>
        <w:rPr>
          <w:color w:val="000000"/>
          <w:sz w:val="28"/>
          <w:szCs w:val="28"/>
        </w:rPr>
        <w:t xml:space="preserve">                  </w:t>
      </w:r>
      <w:r w:rsidR="00956862">
        <w:rPr>
          <w:b/>
          <w:color w:val="000000"/>
          <w:sz w:val="28"/>
          <w:szCs w:val="28"/>
          <w:lang w:val="vi-VN"/>
        </w:rPr>
        <w:t xml:space="preserve">                                </w:t>
      </w:r>
      <w:r w:rsidR="00C81750">
        <w:rPr>
          <w:b/>
          <w:color w:val="000000"/>
          <w:sz w:val="28"/>
          <w:szCs w:val="28"/>
          <w:lang w:val="vi-VN"/>
        </w:rPr>
        <w:t xml:space="preserve">  </w:t>
      </w:r>
      <w:r w:rsidR="00956862">
        <w:rPr>
          <w:b/>
          <w:color w:val="000000"/>
          <w:sz w:val="28"/>
          <w:szCs w:val="28"/>
          <w:lang w:val="vi-VN"/>
        </w:rPr>
        <w:t xml:space="preserve">                   </w:t>
      </w:r>
      <w:r w:rsidR="00A47C5A">
        <w:rPr>
          <w:b/>
          <w:color w:val="000000"/>
          <w:sz w:val="28"/>
          <w:szCs w:val="28"/>
        </w:rPr>
        <w:t xml:space="preserve">Thứ </w:t>
      </w:r>
      <w:r w:rsidR="00956862">
        <w:rPr>
          <w:b/>
          <w:color w:val="000000"/>
          <w:sz w:val="28"/>
          <w:szCs w:val="28"/>
          <w:lang w:val="vi-VN"/>
        </w:rPr>
        <w:t xml:space="preserve">4 </w:t>
      </w:r>
      <w:r w:rsidR="00956862">
        <w:rPr>
          <w:b/>
          <w:color w:val="000000"/>
          <w:sz w:val="28"/>
          <w:szCs w:val="28"/>
        </w:rPr>
        <w:t>ngày 11</w:t>
      </w:r>
      <w:r w:rsidR="00A47C5A">
        <w:rPr>
          <w:b/>
          <w:color w:val="000000"/>
          <w:sz w:val="28"/>
          <w:szCs w:val="28"/>
        </w:rPr>
        <w:t xml:space="preserve"> tháng 9 năm 2024</w:t>
      </w:r>
    </w:p>
    <w:p w14:paraId="49757A93" w14:textId="231EF87F" w:rsidR="00A47C5A" w:rsidRDefault="00956862" w:rsidP="00956862">
      <w:pPr>
        <w:tabs>
          <w:tab w:val="left" w:pos="2850"/>
        </w:tabs>
        <w:spacing w:after="0"/>
        <w:rPr>
          <w:color w:val="000000"/>
          <w:sz w:val="28"/>
          <w:szCs w:val="28"/>
        </w:rPr>
      </w:pPr>
      <w:r>
        <w:rPr>
          <w:color w:val="000000"/>
          <w:sz w:val="28"/>
          <w:szCs w:val="28"/>
          <w:lang w:val="vi-VN"/>
        </w:rPr>
        <w:t xml:space="preserve">I. </w:t>
      </w:r>
      <w:r w:rsidR="00A47C5A">
        <w:rPr>
          <w:b/>
          <w:color w:val="000000"/>
          <w:sz w:val="28"/>
          <w:szCs w:val="28"/>
        </w:rPr>
        <w:t xml:space="preserve">Đón trẻ vào lớp - làm quen </w:t>
      </w:r>
      <w:r w:rsidR="00411000">
        <w:rPr>
          <w:b/>
          <w:color w:val="000000"/>
          <w:sz w:val="28"/>
          <w:szCs w:val="28"/>
        </w:rPr>
        <w:t>Với bài thể dục</w:t>
      </w:r>
      <w:r w:rsidR="00A47C5A">
        <w:rPr>
          <w:b/>
          <w:color w:val="000000"/>
          <w:sz w:val="28"/>
          <w:szCs w:val="28"/>
        </w:rPr>
        <w:t>: “</w:t>
      </w:r>
      <w:r>
        <w:rPr>
          <w:b/>
          <w:color w:val="000000"/>
          <w:sz w:val="28"/>
          <w:szCs w:val="28"/>
          <w:lang w:val="vi-VN"/>
        </w:rPr>
        <w:t>Ồ sao bé không lắc</w:t>
      </w:r>
      <w:r>
        <w:rPr>
          <w:b/>
          <w:color w:val="000000"/>
          <w:sz w:val="28"/>
          <w:szCs w:val="28"/>
        </w:rPr>
        <w:t>”, “Tay đẹp</w:t>
      </w:r>
      <w:r w:rsidR="00A47C5A">
        <w:rPr>
          <w:b/>
          <w:color w:val="000000"/>
          <w:sz w:val="28"/>
          <w:szCs w:val="28"/>
        </w:rPr>
        <w:t>”.</w:t>
      </w:r>
    </w:p>
    <w:p w14:paraId="5D0457DF" w14:textId="77777777" w:rsidR="00411000" w:rsidRDefault="00411000" w:rsidP="00411000">
      <w:pPr>
        <w:spacing w:line="276" w:lineRule="auto"/>
        <w:ind w:hanging="3"/>
      </w:pPr>
      <w:r>
        <w:rPr>
          <w:b/>
        </w:rPr>
        <w:t>* Yêu cầu:</w:t>
      </w:r>
    </w:p>
    <w:p w14:paraId="0AABDE0E"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Trẻ biết đứng lên và tập theo cô bài “Tay đẹp” “Ồ sao bé không lắc”.</w:t>
      </w:r>
    </w:p>
    <w:p w14:paraId="7E7282F8"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Trẻ mạnh dạn, và ngoan ngoãn vâng lời cô giáo.</w:t>
      </w:r>
    </w:p>
    <w:p w14:paraId="0A1753AA"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Hoạt động:</w:t>
      </w:r>
    </w:p>
    <w:p w14:paraId="3BF16611"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giới thiệu bài tập.</w:t>
      </w:r>
    </w:p>
    <w:p w14:paraId="36E574B1"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tập mẫu cho trẻ xem.</w:t>
      </w:r>
    </w:p>
    <w:p w14:paraId="1BBA6DF7"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cùng tập với cả lớp 3 lần cho trẻ quen.</w:t>
      </w:r>
    </w:p>
    <w:p w14:paraId="5A195107"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Cho từng nhóm trẻ đứng lên tập. Động viên tuyên dương trẻ.</w:t>
      </w:r>
    </w:p>
    <w:p w14:paraId="18467182"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Mời 1-2 trẻ khá lên tập cùng cô cho cả lớp xem.</w:t>
      </w:r>
    </w:p>
    <w:p w14:paraId="617D3448"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Khen tuyên dương và giáo dục trẻ.</w:t>
      </w:r>
    </w:p>
    <w:p w14:paraId="2355D3DC" w14:textId="77777777" w:rsidR="00A47C5A" w:rsidRDefault="00A47C5A" w:rsidP="00A47C5A">
      <w:pPr>
        <w:spacing w:after="0" w:line="360" w:lineRule="auto"/>
        <w:ind w:hanging="2"/>
        <w:rPr>
          <w:color w:val="000000"/>
          <w:sz w:val="28"/>
          <w:szCs w:val="28"/>
        </w:rPr>
      </w:pPr>
      <w:r>
        <w:rPr>
          <w:color w:val="000000"/>
          <w:sz w:val="28"/>
          <w:szCs w:val="28"/>
        </w:rPr>
        <w:t xml:space="preserve">                      </w:t>
      </w:r>
    </w:p>
    <w:p w14:paraId="3D71864A" w14:textId="1E275464" w:rsidR="00835646" w:rsidRDefault="00835646" w:rsidP="00BE70C9">
      <w:pPr>
        <w:spacing w:after="0" w:line="360" w:lineRule="auto"/>
        <w:ind w:hanging="2"/>
        <w:jc w:val="right"/>
        <w:rPr>
          <w:color w:val="000000"/>
          <w:sz w:val="28"/>
          <w:szCs w:val="28"/>
        </w:rPr>
      </w:pPr>
      <w:r>
        <w:rPr>
          <w:b/>
          <w:color w:val="000000"/>
          <w:sz w:val="28"/>
          <w:szCs w:val="28"/>
        </w:rPr>
        <w:t xml:space="preserve">Thứ </w:t>
      </w:r>
      <w:r>
        <w:rPr>
          <w:b/>
          <w:color w:val="000000"/>
          <w:sz w:val="28"/>
          <w:szCs w:val="28"/>
          <w:lang w:val="vi-VN"/>
        </w:rPr>
        <w:t xml:space="preserve">5 </w:t>
      </w:r>
      <w:r>
        <w:rPr>
          <w:b/>
          <w:color w:val="000000"/>
          <w:sz w:val="28"/>
          <w:szCs w:val="28"/>
        </w:rPr>
        <w:t>ngày 12 tháng 9 năm 2024</w:t>
      </w:r>
    </w:p>
    <w:p w14:paraId="12866DCF" w14:textId="3E385D60" w:rsidR="00411000" w:rsidRDefault="00411000" w:rsidP="00411000">
      <w:pPr>
        <w:tabs>
          <w:tab w:val="left" w:pos="2850"/>
        </w:tabs>
        <w:spacing w:after="0"/>
        <w:rPr>
          <w:color w:val="000000"/>
          <w:sz w:val="28"/>
          <w:szCs w:val="28"/>
        </w:rPr>
      </w:pPr>
      <w:r>
        <w:rPr>
          <w:color w:val="000000"/>
          <w:sz w:val="28"/>
          <w:szCs w:val="28"/>
          <w:lang w:val="vi-VN"/>
        </w:rPr>
        <w:t xml:space="preserve">I. </w:t>
      </w:r>
      <w:r>
        <w:rPr>
          <w:b/>
          <w:color w:val="000000"/>
          <w:sz w:val="28"/>
          <w:szCs w:val="28"/>
        </w:rPr>
        <w:t>Đón trẻ vào lớp - làm quen bài thể dục sáng: “</w:t>
      </w:r>
      <w:r>
        <w:rPr>
          <w:b/>
          <w:color w:val="000000"/>
          <w:sz w:val="28"/>
          <w:szCs w:val="28"/>
          <w:lang w:val="vi-VN"/>
        </w:rPr>
        <w:t>Ồ sao bé không lắc</w:t>
      </w:r>
      <w:r>
        <w:rPr>
          <w:b/>
          <w:color w:val="000000"/>
          <w:sz w:val="28"/>
          <w:szCs w:val="28"/>
        </w:rPr>
        <w:t>”, “Tay đẹp”.</w:t>
      </w:r>
    </w:p>
    <w:p w14:paraId="4A2F64DB" w14:textId="77777777" w:rsidR="00411000" w:rsidRDefault="00411000" w:rsidP="00411000">
      <w:pPr>
        <w:spacing w:line="276" w:lineRule="auto"/>
        <w:ind w:hanging="3"/>
      </w:pPr>
      <w:r>
        <w:rPr>
          <w:b/>
        </w:rPr>
        <w:lastRenderedPageBreak/>
        <w:t>* Yêu cầu:</w:t>
      </w:r>
    </w:p>
    <w:p w14:paraId="173D0A6A"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Trẻ biết đứng lên và tập theo cô bài “Tay đẹp” “Ồ sao bé không lắc”.</w:t>
      </w:r>
    </w:p>
    <w:p w14:paraId="1BC54AB8"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Trẻ mạnh dạn, và ngoan ngoãn vâng lời cô giáo.</w:t>
      </w:r>
    </w:p>
    <w:p w14:paraId="7AD02FE2"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Hoạt động:</w:t>
      </w:r>
    </w:p>
    <w:p w14:paraId="1FC9F667"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giới thiệu bài tập.</w:t>
      </w:r>
    </w:p>
    <w:p w14:paraId="21FE864A"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tập mẫu cho trẻ xem.</w:t>
      </w:r>
    </w:p>
    <w:p w14:paraId="3C72998D"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Cô cùng tập với cả lớp 3 lần cho trẻ quen.</w:t>
      </w:r>
    </w:p>
    <w:p w14:paraId="137999CE"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Cho từng nhóm trẻ đứng lên tập. Động viên tuyên dương trẻ.</w:t>
      </w:r>
    </w:p>
    <w:p w14:paraId="3B0E36AC"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Mời 1-2 trẻ khá lên tập cùng cô cho cả lớp xem.</w:t>
      </w:r>
    </w:p>
    <w:p w14:paraId="2B543F39" w14:textId="77777777" w:rsidR="00411000" w:rsidRPr="00411000" w:rsidRDefault="00411000" w:rsidP="00411000">
      <w:pPr>
        <w:spacing w:after="0" w:line="360" w:lineRule="auto"/>
        <w:ind w:hanging="2"/>
        <w:rPr>
          <w:color w:val="000000"/>
          <w:sz w:val="28"/>
          <w:szCs w:val="28"/>
        </w:rPr>
      </w:pPr>
      <w:r w:rsidRPr="00411000">
        <w:rPr>
          <w:color w:val="000000"/>
          <w:sz w:val="28"/>
          <w:szCs w:val="28"/>
        </w:rPr>
        <w:t>- Khen tuyên dương và giáo dục trẻ.</w:t>
      </w:r>
    </w:p>
    <w:p w14:paraId="5907A25A" w14:textId="796A2504" w:rsidR="00835646" w:rsidRDefault="00835646" w:rsidP="00946E99">
      <w:pPr>
        <w:spacing w:after="0" w:line="360" w:lineRule="auto"/>
        <w:ind w:hanging="2"/>
        <w:jc w:val="right"/>
        <w:rPr>
          <w:color w:val="000000"/>
          <w:sz w:val="28"/>
          <w:szCs w:val="28"/>
        </w:rPr>
      </w:pPr>
      <w:r>
        <w:rPr>
          <w:color w:val="000000"/>
          <w:sz w:val="28"/>
          <w:szCs w:val="28"/>
        </w:rPr>
        <w:t xml:space="preserve">               </w:t>
      </w:r>
      <w:r>
        <w:rPr>
          <w:b/>
          <w:color w:val="000000"/>
          <w:sz w:val="28"/>
          <w:szCs w:val="28"/>
        </w:rPr>
        <w:t xml:space="preserve">Thứ </w:t>
      </w:r>
      <w:r w:rsidR="00946E99">
        <w:rPr>
          <w:b/>
          <w:color w:val="000000"/>
          <w:sz w:val="28"/>
          <w:szCs w:val="28"/>
          <w:lang w:val="vi-VN"/>
        </w:rPr>
        <w:t>6</w:t>
      </w:r>
      <w:r>
        <w:rPr>
          <w:b/>
          <w:color w:val="000000"/>
          <w:sz w:val="28"/>
          <w:szCs w:val="28"/>
          <w:lang w:val="vi-VN"/>
        </w:rPr>
        <w:t xml:space="preserve"> </w:t>
      </w:r>
      <w:r>
        <w:rPr>
          <w:b/>
          <w:color w:val="000000"/>
          <w:sz w:val="28"/>
          <w:szCs w:val="28"/>
        </w:rPr>
        <w:t>ngày 12 tháng 9 năm 2024</w:t>
      </w:r>
    </w:p>
    <w:p w14:paraId="4983C378" w14:textId="77777777" w:rsidR="00411000" w:rsidRDefault="00411000" w:rsidP="00411000">
      <w:pPr>
        <w:spacing w:line="276" w:lineRule="auto"/>
        <w:ind w:hanging="3"/>
      </w:pPr>
    </w:p>
    <w:p w14:paraId="5EEEA636" w14:textId="4C14B3AE" w:rsidR="00411000" w:rsidRPr="00411000" w:rsidRDefault="008944EF" w:rsidP="008944EF">
      <w:pPr>
        <w:spacing w:line="276" w:lineRule="auto"/>
        <w:rPr>
          <w:sz w:val="32"/>
          <w:szCs w:val="28"/>
        </w:rPr>
      </w:pPr>
      <w:r w:rsidRPr="008944EF">
        <w:rPr>
          <w:b/>
          <w:sz w:val="32"/>
          <w:szCs w:val="28"/>
        </w:rPr>
        <w:t>I. Đón trẻ vào lớp -</w:t>
      </w:r>
      <w:r w:rsidR="00411000" w:rsidRPr="008944EF">
        <w:rPr>
          <w:b/>
          <w:sz w:val="32"/>
          <w:szCs w:val="28"/>
        </w:rPr>
        <w:t>C</w:t>
      </w:r>
      <w:r w:rsidR="00411000" w:rsidRPr="00411000">
        <w:rPr>
          <w:b/>
          <w:sz w:val="32"/>
          <w:szCs w:val="28"/>
        </w:rPr>
        <w:t>hơi theo ý thích.</w:t>
      </w:r>
    </w:p>
    <w:p w14:paraId="046B5ABC" w14:textId="77777777" w:rsidR="00411000" w:rsidRPr="00411000" w:rsidRDefault="00411000" w:rsidP="00411000">
      <w:pPr>
        <w:spacing w:line="276" w:lineRule="auto"/>
        <w:ind w:hanging="3"/>
        <w:rPr>
          <w:sz w:val="28"/>
          <w:szCs w:val="28"/>
        </w:rPr>
      </w:pPr>
      <w:r w:rsidRPr="00411000">
        <w:rPr>
          <w:b/>
          <w:sz w:val="28"/>
          <w:szCs w:val="28"/>
        </w:rPr>
        <w:t>* Yêu cầu:</w:t>
      </w:r>
    </w:p>
    <w:p w14:paraId="25848E1A" w14:textId="77777777" w:rsidR="00411000" w:rsidRPr="00411000" w:rsidRDefault="00411000" w:rsidP="00411000">
      <w:pPr>
        <w:spacing w:line="276" w:lineRule="auto"/>
        <w:ind w:hanging="3"/>
        <w:rPr>
          <w:sz w:val="28"/>
          <w:szCs w:val="28"/>
        </w:rPr>
      </w:pPr>
      <w:r w:rsidRPr="00411000">
        <w:rPr>
          <w:b/>
          <w:sz w:val="28"/>
          <w:szCs w:val="28"/>
        </w:rPr>
        <w:t xml:space="preserve">+ </w:t>
      </w:r>
      <w:r w:rsidRPr="00411000">
        <w:rPr>
          <w:sz w:val="28"/>
          <w:szCs w:val="28"/>
        </w:rPr>
        <w:t>Trẻ biết chơi đồ chơi trong lớp.</w:t>
      </w:r>
    </w:p>
    <w:p w14:paraId="694C50F0" w14:textId="77777777" w:rsidR="00411000" w:rsidRPr="00411000" w:rsidRDefault="00411000" w:rsidP="00411000">
      <w:pPr>
        <w:spacing w:line="276" w:lineRule="auto"/>
        <w:ind w:hanging="3"/>
        <w:rPr>
          <w:sz w:val="28"/>
          <w:szCs w:val="28"/>
        </w:rPr>
      </w:pPr>
      <w:r w:rsidRPr="00411000">
        <w:rPr>
          <w:sz w:val="28"/>
          <w:szCs w:val="28"/>
        </w:rPr>
        <w:t>- Biết cất đồ chơi theo hướng dẫn của cô giáo.</w:t>
      </w:r>
    </w:p>
    <w:p w14:paraId="2FC9EAB2" w14:textId="77777777" w:rsidR="00411000" w:rsidRPr="00411000" w:rsidRDefault="00411000" w:rsidP="00411000">
      <w:pPr>
        <w:spacing w:line="276" w:lineRule="auto"/>
        <w:ind w:hanging="3"/>
        <w:rPr>
          <w:sz w:val="28"/>
          <w:szCs w:val="28"/>
        </w:rPr>
      </w:pPr>
      <w:r w:rsidRPr="00411000">
        <w:rPr>
          <w:sz w:val="28"/>
          <w:szCs w:val="28"/>
        </w:rPr>
        <w:t>+ Ngoan ngoãn vâng lời người lớn, đi học không khóc nhè.</w:t>
      </w:r>
    </w:p>
    <w:p w14:paraId="703D6A87" w14:textId="77777777" w:rsidR="00411000" w:rsidRPr="00411000" w:rsidRDefault="00411000" w:rsidP="00411000">
      <w:pPr>
        <w:spacing w:line="276" w:lineRule="auto"/>
        <w:ind w:hanging="3"/>
        <w:rPr>
          <w:sz w:val="28"/>
          <w:szCs w:val="28"/>
        </w:rPr>
      </w:pPr>
      <w:r w:rsidRPr="00411000">
        <w:rPr>
          <w:b/>
          <w:sz w:val="28"/>
          <w:szCs w:val="28"/>
        </w:rPr>
        <w:t>* Hoạt động:</w:t>
      </w:r>
    </w:p>
    <w:p w14:paraId="7F2CC243" w14:textId="77777777" w:rsidR="00411000" w:rsidRPr="00411000" w:rsidRDefault="00411000" w:rsidP="00411000">
      <w:pPr>
        <w:spacing w:line="276" w:lineRule="auto"/>
        <w:ind w:hanging="3"/>
        <w:rPr>
          <w:sz w:val="28"/>
          <w:szCs w:val="28"/>
        </w:rPr>
      </w:pPr>
      <w:r w:rsidRPr="00411000">
        <w:rPr>
          <w:sz w:val="28"/>
          <w:szCs w:val="28"/>
        </w:rPr>
        <w:t>- Cô đón trẻ vào lớp, vỗ về động viên trẻ.</w:t>
      </w:r>
    </w:p>
    <w:p w14:paraId="7325830A" w14:textId="77777777" w:rsidR="00411000" w:rsidRPr="00411000" w:rsidRDefault="00411000" w:rsidP="00411000">
      <w:pPr>
        <w:spacing w:line="276" w:lineRule="auto"/>
        <w:ind w:hanging="3"/>
        <w:rPr>
          <w:sz w:val="28"/>
          <w:szCs w:val="28"/>
        </w:rPr>
      </w:pPr>
      <w:r w:rsidRPr="00411000">
        <w:rPr>
          <w:sz w:val="28"/>
          <w:szCs w:val="28"/>
        </w:rPr>
        <w:t>- Cho trẻ chơi với đồ chơi trong lớp.</w:t>
      </w:r>
    </w:p>
    <w:p w14:paraId="01211CD5" w14:textId="77777777" w:rsidR="00411000" w:rsidRPr="00411000" w:rsidRDefault="00411000" w:rsidP="00411000">
      <w:pPr>
        <w:spacing w:line="276" w:lineRule="auto"/>
        <w:ind w:hanging="3"/>
        <w:rPr>
          <w:sz w:val="28"/>
          <w:szCs w:val="28"/>
        </w:rPr>
      </w:pPr>
      <w:r w:rsidRPr="00411000">
        <w:rPr>
          <w:sz w:val="28"/>
          <w:szCs w:val="28"/>
        </w:rPr>
        <w:t>- Bao quát quá trình chơi của trẻ.</w:t>
      </w:r>
    </w:p>
    <w:p w14:paraId="6E5BD724" w14:textId="77777777" w:rsidR="00411000" w:rsidRPr="00411000" w:rsidRDefault="00411000" w:rsidP="00411000">
      <w:pPr>
        <w:spacing w:line="276" w:lineRule="auto"/>
        <w:ind w:hanging="3"/>
        <w:rPr>
          <w:sz w:val="28"/>
          <w:szCs w:val="28"/>
        </w:rPr>
      </w:pPr>
      <w:r w:rsidRPr="00411000">
        <w:rPr>
          <w:sz w:val="28"/>
          <w:szCs w:val="28"/>
        </w:rPr>
        <w:t>- Giáo dục nhắc nhở trẻ biết chào hỏi khi đi học và ngoan ngoãn không khóc nhè, vâng lời người lớn.</w:t>
      </w:r>
    </w:p>
    <w:p w14:paraId="54597005" w14:textId="77777777" w:rsidR="00411000" w:rsidRPr="00411000" w:rsidRDefault="00411000" w:rsidP="00411000">
      <w:pPr>
        <w:spacing w:line="276" w:lineRule="auto"/>
        <w:ind w:hanging="3"/>
        <w:rPr>
          <w:sz w:val="28"/>
          <w:szCs w:val="28"/>
        </w:rPr>
      </w:pPr>
      <w:r w:rsidRPr="00411000">
        <w:rPr>
          <w:b/>
          <w:sz w:val="28"/>
          <w:szCs w:val="28"/>
        </w:rPr>
        <w:t>II. Vệ sinh cá nhân trẻ.</w:t>
      </w:r>
    </w:p>
    <w:p w14:paraId="062B636F" w14:textId="77777777" w:rsidR="00411000" w:rsidRPr="00411000" w:rsidRDefault="00411000" w:rsidP="00411000">
      <w:pPr>
        <w:spacing w:line="276" w:lineRule="auto"/>
        <w:ind w:hanging="3"/>
        <w:rPr>
          <w:sz w:val="28"/>
          <w:szCs w:val="28"/>
        </w:rPr>
      </w:pPr>
      <w:r w:rsidRPr="00411000">
        <w:rPr>
          <w:b/>
          <w:sz w:val="28"/>
          <w:szCs w:val="28"/>
        </w:rPr>
        <w:t>* Yêu cầu:</w:t>
      </w:r>
    </w:p>
    <w:p w14:paraId="49925737" w14:textId="77777777" w:rsidR="00411000" w:rsidRPr="00411000" w:rsidRDefault="00411000" w:rsidP="00411000">
      <w:pPr>
        <w:spacing w:line="276" w:lineRule="auto"/>
        <w:ind w:hanging="3"/>
        <w:rPr>
          <w:sz w:val="28"/>
          <w:szCs w:val="28"/>
        </w:rPr>
      </w:pPr>
      <w:r w:rsidRPr="00411000">
        <w:rPr>
          <w:b/>
          <w:sz w:val="28"/>
          <w:szCs w:val="28"/>
        </w:rPr>
        <w:t xml:space="preserve">+ </w:t>
      </w:r>
      <w:r w:rsidRPr="00411000">
        <w:rPr>
          <w:sz w:val="28"/>
          <w:szCs w:val="28"/>
        </w:rPr>
        <w:t>Trẻ biết phải vệ sinh sạch sẽ tay và mặt.</w:t>
      </w:r>
    </w:p>
    <w:p w14:paraId="0E28B42C" w14:textId="77777777" w:rsidR="00411000" w:rsidRPr="00411000" w:rsidRDefault="00411000" w:rsidP="00411000">
      <w:pPr>
        <w:spacing w:line="276" w:lineRule="auto"/>
        <w:ind w:hanging="3"/>
        <w:rPr>
          <w:sz w:val="28"/>
          <w:szCs w:val="28"/>
        </w:rPr>
      </w:pPr>
      <w:r w:rsidRPr="00411000">
        <w:rPr>
          <w:sz w:val="28"/>
          <w:szCs w:val="28"/>
        </w:rPr>
        <w:t>+ Ngoan ngoãn vâng lời cô giáo.</w:t>
      </w:r>
    </w:p>
    <w:p w14:paraId="4A94B1A2" w14:textId="77777777" w:rsidR="00411000" w:rsidRPr="00411000" w:rsidRDefault="00411000" w:rsidP="00411000">
      <w:pPr>
        <w:spacing w:line="276" w:lineRule="auto"/>
        <w:ind w:hanging="3"/>
        <w:rPr>
          <w:sz w:val="28"/>
          <w:szCs w:val="28"/>
        </w:rPr>
      </w:pPr>
      <w:r w:rsidRPr="00411000">
        <w:rPr>
          <w:b/>
          <w:sz w:val="28"/>
          <w:szCs w:val="28"/>
        </w:rPr>
        <w:t>* Hoạt động:</w:t>
      </w:r>
    </w:p>
    <w:p w14:paraId="456F6FCA" w14:textId="77777777" w:rsidR="00411000" w:rsidRPr="00411000" w:rsidRDefault="00411000" w:rsidP="00411000">
      <w:pPr>
        <w:spacing w:line="276" w:lineRule="auto"/>
        <w:rPr>
          <w:sz w:val="28"/>
          <w:szCs w:val="28"/>
        </w:rPr>
      </w:pPr>
      <w:r w:rsidRPr="00411000">
        <w:rPr>
          <w:sz w:val="28"/>
          <w:szCs w:val="28"/>
        </w:rPr>
        <w:t>- Cô đọc trẻ nghe bài thơ tay đẹp. Giới thiệu trẻ tập luyện vệ sinh rửa tay lau mặt.</w:t>
      </w:r>
    </w:p>
    <w:p w14:paraId="5F206D5A" w14:textId="77777777" w:rsidR="00411000" w:rsidRPr="00411000" w:rsidRDefault="00411000" w:rsidP="00411000">
      <w:pPr>
        <w:spacing w:line="276" w:lineRule="auto"/>
        <w:rPr>
          <w:sz w:val="28"/>
          <w:szCs w:val="28"/>
        </w:rPr>
      </w:pPr>
      <w:r w:rsidRPr="00411000">
        <w:rPr>
          <w:sz w:val="28"/>
          <w:szCs w:val="28"/>
        </w:rPr>
        <w:lastRenderedPageBreak/>
        <w:t>- Mời từng nhóm trẻ ra cô vệ sinh rửa tay.</w:t>
      </w:r>
    </w:p>
    <w:p w14:paraId="7A0FEEC8" w14:textId="77777777" w:rsidR="00411000" w:rsidRPr="00411000" w:rsidRDefault="00411000" w:rsidP="00411000">
      <w:pPr>
        <w:spacing w:line="276" w:lineRule="auto"/>
        <w:rPr>
          <w:sz w:val="28"/>
          <w:szCs w:val="28"/>
        </w:rPr>
      </w:pPr>
      <w:r w:rsidRPr="00411000">
        <w:rPr>
          <w:sz w:val="28"/>
          <w:szCs w:val="28"/>
        </w:rPr>
        <w:t>- Trò chuyện cùng trẻ khi thực hiện vệ sinh.</w:t>
      </w:r>
    </w:p>
    <w:p w14:paraId="50486DBC" w14:textId="77777777" w:rsidR="00411000" w:rsidRPr="00411000" w:rsidRDefault="00411000" w:rsidP="00411000">
      <w:pPr>
        <w:spacing w:line="276" w:lineRule="auto"/>
        <w:rPr>
          <w:sz w:val="28"/>
          <w:szCs w:val="28"/>
        </w:rPr>
      </w:pPr>
      <w:r w:rsidRPr="00411000">
        <w:rPr>
          <w:sz w:val="28"/>
          <w:szCs w:val="28"/>
        </w:rPr>
        <w:t>- Hỏi trẻ vừa được thực hiện giờ gì?</w:t>
      </w:r>
    </w:p>
    <w:p w14:paraId="05A6A18A" w14:textId="77777777" w:rsidR="00411000" w:rsidRPr="00411000" w:rsidRDefault="00411000" w:rsidP="00411000">
      <w:pPr>
        <w:spacing w:line="276" w:lineRule="auto"/>
        <w:rPr>
          <w:sz w:val="28"/>
          <w:szCs w:val="28"/>
        </w:rPr>
      </w:pPr>
      <w:r w:rsidRPr="00411000">
        <w:rPr>
          <w:sz w:val="28"/>
          <w:szCs w:val="28"/>
        </w:rPr>
        <w:t>- Giáo dục trẻ vệ sinh sạch sẽ.</w:t>
      </w:r>
    </w:p>
    <w:p w14:paraId="487AB71F" w14:textId="77777777" w:rsidR="00404A0B" w:rsidRDefault="00404A0B" w:rsidP="003D2CEB">
      <w:pPr>
        <w:tabs>
          <w:tab w:val="left" w:pos="3480"/>
        </w:tabs>
        <w:ind w:left="660"/>
        <w:jc w:val="center"/>
        <w:rPr>
          <w:b/>
          <w:color w:val="000000"/>
          <w:sz w:val="28"/>
          <w:szCs w:val="28"/>
          <w:lang w:val="vi-VN"/>
        </w:rPr>
      </w:pPr>
    </w:p>
    <w:p w14:paraId="15A8F2E0" w14:textId="77777777" w:rsidR="00404A0B" w:rsidRDefault="00404A0B" w:rsidP="003D2CEB">
      <w:pPr>
        <w:tabs>
          <w:tab w:val="left" w:pos="3480"/>
        </w:tabs>
        <w:ind w:left="660"/>
        <w:jc w:val="center"/>
        <w:rPr>
          <w:b/>
          <w:color w:val="000000"/>
          <w:sz w:val="28"/>
          <w:szCs w:val="28"/>
          <w:lang w:val="vi-VN"/>
        </w:rPr>
      </w:pPr>
    </w:p>
    <w:p w14:paraId="265550FC" w14:textId="77777777" w:rsidR="00404A0B" w:rsidRDefault="00404A0B" w:rsidP="003D2CEB">
      <w:pPr>
        <w:tabs>
          <w:tab w:val="left" w:pos="3480"/>
        </w:tabs>
        <w:ind w:left="660"/>
        <w:jc w:val="center"/>
        <w:rPr>
          <w:b/>
          <w:color w:val="000000"/>
          <w:sz w:val="28"/>
          <w:szCs w:val="28"/>
          <w:lang w:val="vi-VN"/>
        </w:rPr>
      </w:pPr>
    </w:p>
    <w:p w14:paraId="43F28AFC" w14:textId="77777777" w:rsidR="00404A0B" w:rsidRDefault="00404A0B" w:rsidP="003D2CEB">
      <w:pPr>
        <w:tabs>
          <w:tab w:val="left" w:pos="3480"/>
        </w:tabs>
        <w:ind w:left="660"/>
        <w:jc w:val="center"/>
        <w:rPr>
          <w:b/>
          <w:color w:val="000000"/>
          <w:sz w:val="28"/>
          <w:szCs w:val="28"/>
          <w:lang w:val="vi-VN"/>
        </w:rPr>
      </w:pPr>
    </w:p>
    <w:p w14:paraId="5CB5E650" w14:textId="77777777" w:rsidR="00404A0B" w:rsidRDefault="00404A0B" w:rsidP="003D2CEB">
      <w:pPr>
        <w:tabs>
          <w:tab w:val="left" w:pos="3480"/>
        </w:tabs>
        <w:ind w:left="660"/>
        <w:jc w:val="center"/>
        <w:rPr>
          <w:b/>
          <w:color w:val="000000"/>
          <w:sz w:val="28"/>
          <w:szCs w:val="28"/>
          <w:lang w:val="vi-VN"/>
        </w:rPr>
      </w:pPr>
    </w:p>
    <w:p w14:paraId="52764524" w14:textId="77777777" w:rsidR="00404A0B" w:rsidRDefault="00404A0B" w:rsidP="003D2CEB">
      <w:pPr>
        <w:tabs>
          <w:tab w:val="left" w:pos="3480"/>
        </w:tabs>
        <w:ind w:left="660"/>
        <w:jc w:val="center"/>
        <w:rPr>
          <w:b/>
          <w:color w:val="000000"/>
          <w:sz w:val="28"/>
          <w:szCs w:val="28"/>
          <w:lang w:val="vi-VN"/>
        </w:rPr>
      </w:pPr>
    </w:p>
    <w:p w14:paraId="3269E9AE" w14:textId="77777777" w:rsidR="00404A0B" w:rsidRDefault="00404A0B" w:rsidP="003D2CEB">
      <w:pPr>
        <w:tabs>
          <w:tab w:val="left" w:pos="3480"/>
        </w:tabs>
        <w:ind w:left="660"/>
        <w:jc w:val="center"/>
        <w:rPr>
          <w:b/>
          <w:color w:val="000000"/>
          <w:sz w:val="28"/>
          <w:szCs w:val="28"/>
          <w:lang w:val="vi-VN"/>
        </w:rPr>
      </w:pPr>
    </w:p>
    <w:p w14:paraId="5B06DFFB" w14:textId="77777777" w:rsidR="00404A0B" w:rsidRDefault="00404A0B" w:rsidP="003D2CEB">
      <w:pPr>
        <w:tabs>
          <w:tab w:val="left" w:pos="3480"/>
        </w:tabs>
        <w:ind w:left="660"/>
        <w:jc w:val="center"/>
        <w:rPr>
          <w:b/>
          <w:color w:val="000000"/>
          <w:sz w:val="28"/>
          <w:szCs w:val="28"/>
          <w:lang w:val="vi-VN"/>
        </w:rPr>
      </w:pPr>
    </w:p>
    <w:p w14:paraId="6984A247" w14:textId="77777777" w:rsidR="00404A0B" w:rsidRDefault="00404A0B" w:rsidP="003D2CEB">
      <w:pPr>
        <w:tabs>
          <w:tab w:val="left" w:pos="3480"/>
        </w:tabs>
        <w:ind w:left="660"/>
        <w:jc w:val="center"/>
        <w:rPr>
          <w:b/>
          <w:color w:val="000000"/>
          <w:sz w:val="28"/>
          <w:szCs w:val="28"/>
          <w:lang w:val="vi-VN"/>
        </w:rPr>
      </w:pPr>
    </w:p>
    <w:p w14:paraId="12A52BC4" w14:textId="77777777" w:rsidR="00404A0B" w:rsidRDefault="00404A0B" w:rsidP="003D2CEB">
      <w:pPr>
        <w:tabs>
          <w:tab w:val="left" w:pos="3480"/>
        </w:tabs>
        <w:ind w:left="660"/>
        <w:jc w:val="center"/>
        <w:rPr>
          <w:b/>
          <w:color w:val="000000"/>
          <w:sz w:val="28"/>
          <w:szCs w:val="28"/>
          <w:lang w:val="vi-VN"/>
        </w:rPr>
      </w:pPr>
    </w:p>
    <w:p w14:paraId="64A84DEE" w14:textId="77777777" w:rsidR="00404A0B" w:rsidRDefault="00404A0B" w:rsidP="003D2CEB">
      <w:pPr>
        <w:tabs>
          <w:tab w:val="left" w:pos="3480"/>
        </w:tabs>
        <w:ind w:left="660"/>
        <w:jc w:val="center"/>
        <w:rPr>
          <w:b/>
          <w:color w:val="000000"/>
          <w:sz w:val="28"/>
          <w:szCs w:val="28"/>
          <w:lang w:val="vi-VN"/>
        </w:rPr>
      </w:pPr>
    </w:p>
    <w:p w14:paraId="6C05BC5E" w14:textId="77777777" w:rsidR="00404A0B" w:rsidRDefault="00404A0B" w:rsidP="003D2CEB">
      <w:pPr>
        <w:tabs>
          <w:tab w:val="left" w:pos="3480"/>
        </w:tabs>
        <w:ind w:left="660"/>
        <w:jc w:val="center"/>
        <w:rPr>
          <w:b/>
          <w:color w:val="000000"/>
          <w:sz w:val="28"/>
          <w:szCs w:val="28"/>
          <w:lang w:val="vi-VN"/>
        </w:rPr>
      </w:pPr>
    </w:p>
    <w:p w14:paraId="4468E328" w14:textId="77777777" w:rsidR="00404A0B" w:rsidRDefault="00404A0B" w:rsidP="003D2CEB">
      <w:pPr>
        <w:tabs>
          <w:tab w:val="left" w:pos="3480"/>
        </w:tabs>
        <w:ind w:left="660"/>
        <w:jc w:val="center"/>
        <w:rPr>
          <w:b/>
          <w:color w:val="000000"/>
          <w:sz w:val="28"/>
          <w:szCs w:val="28"/>
          <w:lang w:val="vi-VN"/>
        </w:rPr>
      </w:pPr>
    </w:p>
    <w:p w14:paraId="3F9BA531" w14:textId="77777777" w:rsidR="00404A0B" w:rsidRDefault="00404A0B" w:rsidP="003D2CEB">
      <w:pPr>
        <w:tabs>
          <w:tab w:val="left" w:pos="3480"/>
        </w:tabs>
        <w:ind w:left="660"/>
        <w:jc w:val="center"/>
        <w:rPr>
          <w:b/>
          <w:color w:val="000000"/>
          <w:sz w:val="28"/>
          <w:szCs w:val="28"/>
          <w:lang w:val="vi-VN"/>
        </w:rPr>
      </w:pPr>
    </w:p>
    <w:p w14:paraId="679B4A2B" w14:textId="77777777" w:rsidR="00404A0B" w:rsidRDefault="00404A0B" w:rsidP="003D2CEB">
      <w:pPr>
        <w:tabs>
          <w:tab w:val="left" w:pos="3480"/>
        </w:tabs>
        <w:ind w:left="660"/>
        <w:jc w:val="center"/>
        <w:rPr>
          <w:b/>
          <w:color w:val="000000"/>
          <w:sz w:val="28"/>
          <w:szCs w:val="28"/>
          <w:lang w:val="vi-VN"/>
        </w:rPr>
      </w:pPr>
    </w:p>
    <w:p w14:paraId="45B3AE42" w14:textId="77777777" w:rsidR="003D2CEB" w:rsidRDefault="003D2CEB" w:rsidP="003D2CEB">
      <w:pPr>
        <w:tabs>
          <w:tab w:val="left" w:pos="7820"/>
        </w:tabs>
        <w:jc w:val="center"/>
        <w:rPr>
          <w:b/>
          <w:color w:val="000000"/>
          <w:sz w:val="28"/>
          <w:szCs w:val="28"/>
        </w:rPr>
      </w:pPr>
    </w:p>
    <w:p w14:paraId="1930E535" w14:textId="77777777" w:rsidR="003D2CEB" w:rsidRDefault="003D2CEB" w:rsidP="003D2CEB">
      <w:pPr>
        <w:tabs>
          <w:tab w:val="left" w:pos="7820"/>
        </w:tabs>
        <w:jc w:val="center"/>
        <w:rPr>
          <w:b/>
          <w:color w:val="000000"/>
          <w:sz w:val="28"/>
          <w:szCs w:val="28"/>
        </w:rPr>
      </w:pPr>
    </w:p>
    <w:p w14:paraId="14A5B921" w14:textId="77777777" w:rsidR="00835646" w:rsidRDefault="00835646" w:rsidP="00835646">
      <w:pPr>
        <w:spacing w:after="0" w:line="360" w:lineRule="auto"/>
        <w:ind w:hanging="2"/>
        <w:rPr>
          <w:color w:val="000000"/>
          <w:sz w:val="28"/>
          <w:szCs w:val="28"/>
        </w:rPr>
      </w:pPr>
    </w:p>
    <w:p w14:paraId="34BBEDF2" w14:textId="77777777" w:rsidR="00835646" w:rsidRDefault="00835646" w:rsidP="00835646">
      <w:pPr>
        <w:spacing w:after="0"/>
        <w:jc w:val="center"/>
        <w:rPr>
          <w:color w:val="000000"/>
          <w:sz w:val="28"/>
          <w:szCs w:val="28"/>
        </w:rPr>
      </w:pPr>
    </w:p>
    <w:p w14:paraId="17B38147" w14:textId="77777777" w:rsidR="00A47C5A" w:rsidRDefault="00A47C5A" w:rsidP="0047493A">
      <w:pPr>
        <w:spacing w:after="0"/>
        <w:jc w:val="center"/>
        <w:rPr>
          <w:color w:val="000000"/>
          <w:sz w:val="28"/>
          <w:szCs w:val="28"/>
        </w:rPr>
      </w:pPr>
    </w:p>
    <w:p w14:paraId="47BE1CD6" w14:textId="77777777" w:rsidR="0047493A" w:rsidRDefault="0047493A" w:rsidP="0047493A">
      <w:pPr>
        <w:spacing w:after="0"/>
        <w:jc w:val="center"/>
        <w:rPr>
          <w:color w:val="000000"/>
          <w:sz w:val="28"/>
          <w:szCs w:val="28"/>
        </w:rPr>
      </w:pPr>
    </w:p>
    <w:p w14:paraId="63652165" w14:textId="77777777" w:rsidR="0047493A" w:rsidRDefault="0047493A" w:rsidP="0047493A">
      <w:pPr>
        <w:spacing w:after="0"/>
        <w:jc w:val="center"/>
        <w:rPr>
          <w:color w:val="000000"/>
          <w:sz w:val="28"/>
          <w:szCs w:val="28"/>
        </w:rPr>
      </w:pPr>
    </w:p>
    <w:p w14:paraId="38F66B6B" w14:textId="77777777" w:rsidR="00CD1155" w:rsidRPr="00CD1155" w:rsidRDefault="00CD1155" w:rsidP="00CD1155">
      <w:pPr>
        <w:jc w:val="center"/>
        <w:rPr>
          <w:b/>
          <w:sz w:val="28"/>
          <w:szCs w:val="28"/>
          <w:lang w:val="vi-VN"/>
        </w:rPr>
      </w:pPr>
    </w:p>
    <w:sectPr w:rsidR="00CD1155" w:rsidRPr="00CD1155" w:rsidSect="008432F3">
      <w:pgSz w:w="12240" w:h="15840"/>
      <w:pgMar w:top="630" w:right="1440" w:bottom="27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B5E306ED"/>
    <w:multiLevelType w:val="multilevel"/>
    <w:tmpl w:val="B5E306ED"/>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BF205925"/>
    <w:multiLevelType w:val="multilevel"/>
    <w:tmpl w:val="BF205925"/>
    <w:lvl w:ilvl="0">
      <w:numFmt w:val="bullet"/>
      <w:lvlText w:val="-"/>
      <w:lvlJc w:val="left"/>
      <w:pPr>
        <w:ind w:left="54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C8879AEF"/>
    <w:multiLevelType w:val="multilevel"/>
    <w:tmpl w:val="C8879AEF"/>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CF092B84"/>
    <w:multiLevelType w:val="multilevel"/>
    <w:tmpl w:val="CF092B84"/>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 w15:restartNumberingAfterBreak="0">
    <w:nsid w:val="D58F4F84"/>
    <w:multiLevelType w:val="singleLevel"/>
    <w:tmpl w:val="D58F4F84"/>
    <w:lvl w:ilvl="0">
      <w:start w:val="1"/>
      <w:numFmt w:val="upperRoman"/>
      <w:suff w:val="space"/>
      <w:lvlText w:val="%1."/>
      <w:lvlJc w:val="left"/>
      <w:pPr>
        <w:ind w:left="660"/>
      </w:pPr>
      <w:rPr>
        <w:rFonts w:hint="default"/>
        <w:b/>
        <w:bCs/>
      </w:rPr>
    </w:lvl>
  </w:abstractNum>
  <w:abstractNum w:abstractNumId="6" w15:restartNumberingAfterBreak="0">
    <w:nsid w:val="0053208E"/>
    <w:multiLevelType w:val="multilevel"/>
    <w:tmpl w:val="0053208E"/>
    <w:lvl w:ilvl="0">
      <w:start w:val="1"/>
      <w:numFmt w:val="lowerLetter"/>
      <w:lvlText w:val="%1."/>
      <w:lvlJc w:val="left"/>
      <w:pPr>
        <w:ind w:left="3165" w:hanging="360"/>
      </w:pPr>
      <w:rPr>
        <w:vertAlign w:val="baseline"/>
      </w:rPr>
    </w:lvl>
    <w:lvl w:ilvl="1">
      <w:start w:val="1"/>
      <w:numFmt w:val="lowerLetter"/>
      <w:lvlText w:val="%2."/>
      <w:lvlJc w:val="left"/>
      <w:pPr>
        <w:ind w:left="3885" w:hanging="360"/>
      </w:pPr>
      <w:rPr>
        <w:vertAlign w:val="baseline"/>
      </w:rPr>
    </w:lvl>
    <w:lvl w:ilvl="2">
      <w:start w:val="1"/>
      <w:numFmt w:val="lowerRoman"/>
      <w:lvlText w:val="%3."/>
      <w:lvlJc w:val="right"/>
      <w:pPr>
        <w:ind w:left="4605" w:hanging="180"/>
      </w:pPr>
      <w:rPr>
        <w:vertAlign w:val="baseline"/>
      </w:rPr>
    </w:lvl>
    <w:lvl w:ilvl="3">
      <w:start w:val="1"/>
      <w:numFmt w:val="decimal"/>
      <w:lvlText w:val="%4."/>
      <w:lvlJc w:val="left"/>
      <w:pPr>
        <w:ind w:left="5325" w:hanging="360"/>
      </w:pPr>
      <w:rPr>
        <w:vertAlign w:val="baseline"/>
      </w:rPr>
    </w:lvl>
    <w:lvl w:ilvl="4">
      <w:start w:val="1"/>
      <w:numFmt w:val="lowerLetter"/>
      <w:lvlText w:val="%5."/>
      <w:lvlJc w:val="left"/>
      <w:pPr>
        <w:ind w:left="6045" w:hanging="360"/>
      </w:pPr>
      <w:rPr>
        <w:vertAlign w:val="baseline"/>
      </w:rPr>
    </w:lvl>
    <w:lvl w:ilvl="5">
      <w:start w:val="1"/>
      <w:numFmt w:val="lowerRoman"/>
      <w:lvlText w:val="%6."/>
      <w:lvlJc w:val="right"/>
      <w:pPr>
        <w:ind w:left="6765" w:hanging="180"/>
      </w:pPr>
      <w:rPr>
        <w:vertAlign w:val="baseline"/>
      </w:rPr>
    </w:lvl>
    <w:lvl w:ilvl="6">
      <w:start w:val="1"/>
      <w:numFmt w:val="decimal"/>
      <w:lvlText w:val="%7."/>
      <w:lvlJc w:val="left"/>
      <w:pPr>
        <w:ind w:left="7485" w:hanging="360"/>
      </w:pPr>
      <w:rPr>
        <w:vertAlign w:val="baseline"/>
      </w:rPr>
    </w:lvl>
    <w:lvl w:ilvl="7">
      <w:start w:val="1"/>
      <w:numFmt w:val="lowerLetter"/>
      <w:lvlText w:val="%8."/>
      <w:lvlJc w:val="left"/>
      <w:pPr>
        <w:ind w:left="8205" w:hanging="360"/>
      </w:pPr>
      <w:rPr>
        <w:vertAlign w:val="baseline"/>
      </w:rPr>
    </w:lvl>
    <w:lvl w:ilvl="8">
      <w:start w:val="1"/>
      <w:numFmt w:val="lowerRoman"/>
      <w:lvlText w:val="%9."/>
      <w:lvlJc w:val="right"/>
      <w:pPr>
        <w:ind w:left="8925" w:hanging="180"/>
      </w:pPr>
      <w:rPr>
        <w:vertAlign w:val="baseline"/>
      </w:rPr>
    </w:lvl>
  </w:abstractNum>
  <w:abstractNum w:abstractNumId="7" w15:restartNumberingAfterBreak="0">
    <w:nsid w:val="0248C179"/>
    <w:multiLevelType w:val="multilevel"/>
    <w:tmpl w:val="0248C179"/>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03D62ECE"/>
    <w:multiLevelType w:val="multilevel"/>
    <w:tmpl w:val="03D62EC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0EE22A7E"/>
    <w:multiLevelType w:val="multilevel"/>
    <w:tmpl w:val="CD9A3BB8"/>
    <w:lvl w:ilvl="0">
      <w:numFmt w:val="bullet"/>
      <w:lvlText w:val="-"/>
      <w:lvlJc w:val="left"/>
      <w:pPr>
        <w:ind w:left="360" w:hanging="360"/>
      </w:pPr>
      <w:rPr>
        <w:rFonts w:ascii="Times New Roman" w:eastAsia="Times New Roman" w:hAnsi="Times New Roman" w:cs="Times New Roman"/>
        <w:color w:val="000000"/>
      </w:rPr>
    </w:lvl>
    <w:lvl w:ilvl="1">
      <w:numFmt w:val="bullet"/>
      <w:lvlText w:val="+"/>
      <w:lvlJc w:val="left"/>
      <w:pPr>
        <w:ind w:left="1530" w:hanging="360"/>
      </w:pPr>
      <w:rPr>
        <w:rFonts w:ascii="Times New Roman" w:eastAsia="Times New Roman" w:hAnsi="Times New Roman" w:cs="Times New Roman"/>
        <w:color w:val="00000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6F606C6"/>
    <w:multiLevelType w:val="hybridMultilevel"/>
    <w:tmpl w:val="B83EA304"/>
    <w:lvl w:ilvl="0" w:tplc="69904282">
      <w:start w:val="1"/>
      <w:numFmt w:val="bullet"/>
      <w:lvlText w:val="+"/>
      <w:lvlJc w:val="left"/>
      <w:pPr>
        <w:tabs>
          <w:tab w:val="num" w:pos="720"/>
        </w:tabs>
        <w:ind w:left="720" w:hanging="360"/>
      </w:pPr>
      <w:rPr>
        <w:rFonts w:ascii="Courier New" w:hAnsi="Courier New" w:hint="default"/>
        <w:color w:val="000000"/>
      </w:rPr>
    </w:lvl>
    <w:lvl w:ilvl="1" w:tplc="AE8A68A4">
      <w:start w:val="1"/>
      <w:numFmt w:val="bullet"/>
      <w:lvlText w:val=""/>
      <w:lvlJc w:val="left"/>
      <w:pPr>
        <w:tabs>
          <w:tab w:val="num" w:pos="0"/>
        </w:tabs>
        <w:ind w:left="0" w:firstLine="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8D43331"/>
    <w:multiLevelType w:val="hybridMultilevel"/>
    <w:tmpl w:val="6B8A2E4C"/>
    <w:lvl w:ilvl="0" w:tplc="5BC86DB0">
      <w:start w:val="1"/>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2" w15:restartNumberingAfterBreak="0">
    <w:nsid w:val="25B654F3"/>
    <w:multiLevelType w:val="multilevel"/>
    <w:tmpl w:val="25B654F3"/>
    <w:lvl w:ilvl="0">
      <w:start w:val="1"/>
      <w:numFmt w:val="upp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A7560F3"/>
    <w:multiLevelType w:val="singleLevel"/>
    <w:tmpl w:val="3A7560F3"/>
    <w:lvl w:ilvl="0">
      <w:start w:val="1"/>
      <w:numFmt w:val="upperRoman"/>
      <w:suff w:val="space"/>
      <w:lvlText w:val="%1."/>
      <w:lvlJc w:val="left"/>
    </w:lvl>
  </w:abstractNum>
  <w:abstractNum w:abstractNumId="14" w15:restartNumberingAfterBreak="0">
    <w:nsid w:val="4AE27561"/>
    <w:multiLevelType w:val="multilevel"/>
    <w:tmpl w:val="B3C295B6"/>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0" w:firstLine="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0BB65F7"/>
    <w:multiLevelType w:val="multilevel"/>
    <w:tmpl w:val="FA26122C"/>
    <w:lvl w:ilvl="0">
      <w:start w:val="1"/>
      <w:numFmt w:val="lowerLetter"/>
      <w:lvlText w:val="%1."/>
      <w:lvlJc w:val="left"/>
      <w:pPr>
        <w:ind w:left="3165" w:hanging="360"/>
      </w:pPr>
    </w:lvl>
    <w:lvl w:ilvl="1">
      <w:start w:val="1"/>
      <w:numFmt w:val="lowerLetter"/>
      <w:lvlText w:val="%2."/>
      <w:lvlJc w:val="left"/>
      <w:pPr>
        <w:ind w:left="3885" w:hanging="360"/>
      </w:pPr>
    </w:lvl>
    <w:lvl w:ilvl="2">
      <w:start w:val="1"/>
      <w:numFmt w:val="lowerRoman"/>
      <w:lvlText w:val="%3."/>
      <w:lvlJc w:val="right"/>
      <w:pPr>
        <w:ind w:left="4605" w:hanging="180"/>
      </w:pPr>
    </w:lvl>
    <w:lvl w:ilvl="3">
      <w:start w:val="1"/>
      <w:numFmt w:val="decimal"/>
      <w:lvlText w:val="%4."/>
      <w:lvlJc w:val="left"/>
      <w:pPr>
        <w:ind w:left="5325" w:hanging="360"/>
      </w:pPr>
    </w:lvl>
    <w:lvl w:ilvl="4">
      <w:start w:val="1"/>
      <w:numFmt w:val="lowerLetter"/>
      <w:lvlText w:val="%5."/>
      <w:lvlJc w:val="left"/>
      <w:pPr>
        <w:ind w:left="6045" w:hanging="360"/>
      </w:pPr>
    </w:lvl>
    <w:lvl w:ilvl="5">
      <w:start w:val="1"/>
      <w:numFmt w:val="lowerRoman"/>
      <w:lvlText w:val="%6."/>
      <w:lvlJc w:val="right"/>
      <w:pPr>
        <w:ind w:left="6765" w:hanging="180"/>
      </w:pPr>
    </w:lvl>
    <w:lvl w:ilvl="6">
      <w:start w:val="1"/>
      <w:numFmt w:val="decimal"/>
      <w:lvlText w:val="%7."/>
      <w:lvlJc w:val="left"/>
      <w:pPr>
        <w:ind w:left="7485" w:hanging="360"/>
      </w:pPr>
    </w:lvl>
    <w:lvl w:ilvl="7">
      <w:start w:val="1"/>
      <w:numFmt w:val="lowerLetter"/>
      <w:lvlText w:val="%8."/>
      <w:lvlJc w:val="left"/>
      <w:pPr>
        <w:ind w:left="8205" w:hanging="360"/>
      </w:pPr>
    </w:lvl>
    <w:lvl w:ilvl="8">
      <w:start w:val="1"/>
      <w:numFmt w:val="lowerRoman"/>
      <w:lvlText w:val="%9."/>
      <w:lvlJc w:val="right"/>
      <w:pPr>
        <w:ind w:left="8925" w:hanging="180"/>
      </w:pPr>
    </w:lvl>
  </w:abstractNum>
  <w:abstractNum w:abstractNumId="16" w15:restartNumberingAfterBreak="0">
    <w:nsid w:val="59ADCABA"/>
    <w:multiLevelType w:val="multilevel"/>
    <w:tmpl w:val="59ADCABA"/>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7" w15:restartNumberingAfterBreak="0">
    <w:nsid w:val="5A241D34"/>
    <w:multiLevelType w:val="multilevel"/>
    <w:tmpl w:val="5A241D3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4"/>
  </w:num>
  <w:num w:numId="2">
    <w:abstractNumId w:val="9"/>
  </w:num>
  <w:num w:numId="3">
    <w:abstractNumId w:val="15"/>
  </w:num>
  <w:num w:numId="4">
    <w:abstractNumId w:val="8"/>
  </w:num>
  <w:num w:numId="5">
    <w:abstractNumId w:val="12"/>
  </w:num>
  <w:num w:numId="6">
    <w:abstractNumId w:val="6"/>
  </w:num>
  <w:num w:numId="7">
    <w:abstractNumId w:val="4"/>
  </w:num>
  <w:num w:numId="8">
    <w:abstractNumId w:val="16"/>
  </w:num>
  <w:num w:numId="9">
    <w:abstractNumId w:val="2"/>
  </w:num>
  <w:num w:numId="10">
    <w:abstractNumId w:val="1"/>
  </w:num>
  <w:num w:numId="11">
    <w:abstractNumId w:val="5"/>
  </w:num>
  <w:num w:numId="12">
    <w:abstractNumId w:val="7"/>
  </w:num>
  <w:num w:numId="13">
    <w:abstractNumId w:val="0"/>
  </w:num>
  <w:num w:numId="14">
    <w:abstractNumId w:val="13"/>
  </w:num>
  <w:num w:numId="15">
    <w:abstractNumId w:val="17"/>
  </w:num>
  <w:num w:numId="16">
    <w:abstractNumId w:val="3"/>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627"/>
    <w:rsid w:val="00020955"/>
    <w:rsid w:val="00062933"/>
    <w:rsid w:val="00081031"/>
    <w:rsid w:val="00084D64"/>
    <w:rsid w:val="0013057F"/>
    <w:rsid w:val="00132877"/>
    <w:rsid w:val="00141686"/>
    <w:rsid w:val="00197B1D"/>
    <w:rsid w:val="001F4545"/>
    <w:rsid w:val="002549FF"/>
    <w:rsid w:val="002864A8"/>
    <w:rsid w:val="002C6CD7"/>
    <w:rsid w:val="002F24F1"/>
    <w:rsid w:val="003976C4"/>
    <w:rsid w:val="003B21F7"/>
    <w:rsid w:val="003B4F9E"/>
    <w:rsid w:val="003D2CEB"/>
    <w:rsid w:val="003D3A49"/>
    <w:rsid w:val="003E1DD3"/>
    <w:rsid w:val="00404A0B"/>
    <w:rsid w:val="00411000"/>
    <w:rsid w:val="00413827"/>
    <w:rsid w:val="004235E0"/>
    <w:rsid w:val="0045465C"/>
    <w:rsid w:val="004566B7"/>
    <w:rsid w:val="0047493A"/>
    <w:rsid w:val="004D2C3D"/>
    <w:rsid w:val="005014E3"/>
    <w:rsid w:val="00597583"/>
    <w:rsid w:val="005A69F5"/>
    <w:rsid w:val="005D1B35"/>
    <w:rsid w:val="005E5396"/>
    <w:rsid w:val="006141D2"/>
    <w:rsid w:val="00655898"/>
    <w:rsid w:val="006F001F"/>
    <w:rsid w:val="00724F21"/>
    <w:rsid w:val="0074750F"/>
    <w:rsid w:val="00781016"/>
    <w:rsid w:val="00797787"/>
    <w:rsid w:val="008230B1"/>
    <w:rsid w:val="00835646"/>
    <w:rsid w:val="008432F3"/>
    <w:rsid w:val="008601C7"/>
    <w:rsid w:val="00883EA9"/>
    <w:rsid w:val="008944EF"/>
    <w:rsid w:val="008F5789"/>
    <w:rsid w:val="00902D2E"/>
    <w:rsid w:val="00946E99"/>
    <w:rsid w:val="00956862"/>
    <w:rsid w:val="009914EB"/>
    <w:rsid w:val="00A47C5A"/>
    <w:rsid w:val="00A527D3"/>
    <w:rsid w:val="00A6491B"/>
    <w:rsid w:val="00A733DA"/>
    <w:rsid w:val="00A936F4"/>
    <w:rsid w:val="00AC649D"/>
    <w:rsid w:val="00AE5698"/>
    <w:rsid w:val="00B0765E"/>
    <w:rsid w:val="00B31B23"/>
    <w:rsid w:val="00B822BC"/>
    <w:rsid w:val="00B90B3E"/>
    <w:rsid w:val="00BD0E15"/>
    <w:rsid w:val="00BE70C9"/>
    <w:rsid w:val="00C0472A"/>
    <w:rsid w:val="00C06138"/>
    <w:rsid w:val="00C2050D"/>
    <w:rsid w:val="00C81750"/>
    <w:rsid w:val="00CB3856"/>
    <w:rsid w:val="00CB58F0"/>
    <w:rsid w:val="00CD1155"/>
    <w:rsid w:val="00CD3C37"/>
    <w:rsid w:val="00D1291C"/>
    <w:rsid w:val="00D530D9"/>
    <w:rsid w:val="00D62762"/>
    <w:rsid w:val="00D90F5D"/>
    <w:rsid w:val="00DD5896"/>
    <w:rsid w:val="00DD7AA1"/>
    <w:rsid w:val="00DE4627"/>
    <w:rsid w:val="00EC02AD"/>
    <w:rsid w:val="00ED6318"/>
    <w:rsid w:val="00F24D31"/>
    <w:rsid w:val="00F34F64"/>
    <w:rsid w:val="00F36DB8"/>
    <w:rsid w:val="00F46CC8"/>
    <w:rsid w:val="00F66445"/>
    <w:rsid w:val="00F70D94"/>
    <w:rsid w:val="00F74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4E5D"/>
  <w15:docId w15:val="{12873236-C664-4A60-A64A-2ECB5433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E35CED"/>
    <w:pPr>
      <w:keepNext/>
      <w:keepLines/>
      <w:suppressAutoHyphens/>
      <w:spacing w:before="480" w:after="120" w:line="1" w:lineRule="atLeast"/>
      <w:ind w:leftChars="-1" w:left="-1" w:hangingChars="1" w:hanging="1"/>
      <w:textDirection w:val="btLr"/>
      <w:textAlignment w:val="top"/>
      <w:outlineLvl w:val="0"/>
    </w:pPr>
    <w:rPr>
      <w:b/>
      <w:position w:val="-1"/>
      <w:sz w:val="48"/>
      <w:szCs w:val="48"/>
    </w:rPr>
  </w:style>
  <w:style w:type="paragraph" w:styleId="Heading2">
    <w:name w:val="heading 2"/>
    <w:basedOn w:val="Normal"/>
    <w:next w:val="Normal"/>
    <w:link w:val="Heading2Char"/>
    <w:unhideWhenUsed/>
    <w:qFormat/>
    <w:rsid w:val="00E35CED"/>
    <w:pPr>
      <w:keepNext/>
      <w:keepLines/>
      <w:suppressAutoHyphens/>
      <w:spacing w:before="360" w:after="80" w:line="1" w:lineRule="atLeast"/>
      <w:ind w:leftChars="-1" w:left="-1" w:hangingChars="1" w:hanging="1"/>
      <w:textDirection w:val="btLr"/>
      <w:textAlignment w:val="top"/>
      <w:outlineLvl w:val="1"/>
    </w:pPr>
    <w:rPr>
      <w:b/>
      <w:position w:val="-1"/>
      <w:sz w:val="36"/>
      <w:szCs w:val="36"/>
    </w:rPr>
  </w:style>
  <w:style w:type="paragraph" w:styleId="Heading3">
    <w:name w:val="heading 3"/>
    <w:basedOn w:val="Normal"/>
    <w:next w:val="Normal"/>
    <w:link w:val="Heading3Char"/>
    <w:unhideWhenUsed/>
    <w:qFormat/>
    <w:rsid w:val="00E35CED"/>
    <w:pPr>
      <w:keepNext/>
      <w:keepLines/>
      <w:suppressAutoHyphens/>
      <w:spacing w:before="280" w:after="80" w:line="1" w:lineRule="atLeast"/>
      <w:ind w:leftChars="-1" w:left="-1" w:hangingChars="1" w:hanging="1"/>
      <w:textDirection w:val="btLr"/>
      <w:textAlignment w:val="top"/>
      <w:outlineLvl w:val="2"/>
    </w:pPr>
    <w:rPr>
      <w:b/>
      <w:position w:val="-1"/>
      <w:sz w:val="28"/>
      <w:szCs w:val="28"/>
    </w:rPr>
  </w:style>
  <w:style w:type="paragraph" w:styleId="Heading4">
    <w:name w:val="heading 4"/>
    <w:basedOn w:val="Normal"/>
    <w:next w:val="Normal"/>
    <w:link w:val="Heading4Char"/>
    <w:unhideWhenUsed/>
    <w:qFormat/>
    <w:rsid w:val="00E35CED"/>
    <w:pPr>
      <w:keepNext/>
      <w:keepLines/>
      <w:suppressAutoHyphens/>
      <w:spacing w:before="240" w:after="40" w:line="1" w:lineRule="atLeast"/>
      <w:ind w:leftChars="-1" w:left="-1" w:hangingChars="1" w:hanging="1"/>
      <w:textDirection w:val="btLr"/>
      <w:textAlignment w:val="top"/>
      <w:outlineLvl w:val="3"/>
    </w:pPr>
    <w:rPr>
      <w:b/>
      <w:position w:val="-1"/>
      <w:sz w:val="24"/>
      <w:szCs w:val="24"/>
    </w:rPr>
  </w:style>
  <w:style w:type="paragraph" w:styleId="Heading5">
    <w:name w:val="heading 5"/>
    <w:basedOn w:val="Normal"/>
    <w:next w:val="Normal"/>
    <w:link w:val="Heading5Char"/>
    <w:unhideWhenUsed/>
    <w:qFormat/>
    <w:rsid w:val="00E35CED"/>
    <w:pPr>
      <w:keepNext/>
      <w:keepLines/>
      <w:suppressAutoHyphens/>
      <w:spacing w:before="220" w:after="40" w:line="1" w:lineRule="atLeast"/>
      <w:ind w:leftChars="-1" w:left="-1" w:hangingChars="1" w:hanging="1"/>
      <w:textDirection w:val="btLr"/>
      <w:textAlignment w:val="top"/>
      <w:outlineLvl w:val="4"/>
    </w:pPr>
    <w:rPr>
      <w:b/>
      <w:position w:val="-1"/>
    </w:rPr>
  </w:style>
  <w:style w:type="paragraph" w:styleId="Heading6">
    <w:name w:val="heading 6"/>
    <w:basedOn w:val="Normal"/>
    <w:next w:val="Normal"/>
    <w:link w:val="Heading6Char"/>
    <w:unhideWhenUsed/>
    <w:qFormat/>
    <w:rsid w:val="00E35CED"/>
    <w:pPr>
      <w:keepNext/>
      <w:keepLines/>
      <w:suppressAutoHyphens/>
      <w:spacing w:before="200" w:after="40" w:line="1" w:lineRule="atLeast"/>
      <w:ind w:leftChars="-1" w:left="-1" w:hangingChars="1" w:hanging="1"/>
      <w:textDirection w:val="btLr"/>
      <w:textAlignment w:val="top"/>
      <w:outlineLvl w:val="5"/>
    </w:pPr>
    <w:rPr>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E35CED"/>
    <w:pPr>
      <w:keepNext/>
      <w:keepLines/>
      <w:suppressAutoHyphens/>
      <w:spacing w:before="480" w:after="120" w:line="1" w:lineRule="atLeast"/>
      <w:ind w:leftChars="-1" w:left="-1" w:hangingChars="1" w:hanging="1"/>
      <w:textDirection w:val="btLr"/>
      <w:textAlignment w:val="top"/>
      <w:outlineLvl w:val="0"/>
    </w:pPr>
    <w:rPr>
      <w:b/>
      <w:position w:val="-1"/>
      <w:sz w:val="72"/>
      <w:szCs w:val="72"/>
    </w:rPr>
  </w:style>
  <w:style w:type="character" w:customStyle="1" w:styleId="Heading1Char">
    <w:name w:val="Heading 1 Char"/>
    <w:basedOn w:val="DefaultParagraphFont"/>
    <w:link w:val="Heading1"/>
    <w:rsid w:val="00E35CED"/>
    <w:rPr>
      <w:rFonts w:eastAsia="Times New Roman" w:cs="Times New Roman"/>
      <w:b/>
      <w:position w:val="-1"/>
      <w:sz w:val="48"/>
      <w:szCs w:val="48"/>
    </w:rPr>
  </w:style>
  <w:style w:type="character" w:customStyle="1" w:styleId="Heading2Char">
    <w:name w:val="Heading 2 Char"/>
    <w:basedOn w:val="DefaultParagraphFont"/>
    <w:link w:val="Heading2"/>
    <w:rsid w:val="00E35CED"/>
    <w:rPr>
      <w:rFonts w:eastAsia="Times New Roman" w:cs="Times New Roman"/>
      <w:b/>
      <w:position w:val="-1"/>
      <w:sz w:val="36"/>
      <w:szCs w:val="36"/>
    </w:rPr>
  </w:style>
  <w:style w:type="character" w:customStyle="1" w:styleId="Heading3Char">
    <w:name w:val="Heading 3 Char"/>
    <w:basedOn w:val="DefaultParagraphFont"/>
    <w:link w:val="Heading3"/>
    <w:rsid w:val="00E35CED"/>
    <w:rPr>
      <w:rFonts w:eastAsia="Times New Roman" w:cs="Times New Roman"/>
      <w:b/>
      <w:position w:val="-1"/>
      <w:sz w:val="28"/>
      <w:szCs w:val="28"/>
    </w:rPr>
  </w:style>
  <w:style w:type="character" w:customStyle="1" w:styleId="Heading4Char">
    <w:name w:val="Heading 4 Char"/>
    <w:basedOn w:val="DefaultParagraphFont"/>
    <w:link w:val="Heading4"/>
    <w:rsid w:val="00E35CED"/>
    <w:rPr>
      <w:rFonts w:eastAsia="Times New Roman" w:cs="Times New Roman"/>
      <w:b/>
      <w:position w:val="-1"/>
      <w:sz w:val="24"/>
      <w:szCs w:val="24"/>
    </w:rPr>
  </w:style>
  <w:style w:type="character" w:customStyle="1" w:styleId="Heading5Char">
    <w:name w:val="Heading 5 Char"/>
    <w:basedOn w:val="DefaultParagraphFont"/>
    <w:link w:val="Heading5"/>
    <w:rsid w:val="00E35CED"/>
    <w:rPr>
      <w:rFonts w:eastAsia="Times New Roman" w:cs="Times New Roman"/>
      <w:b/>
      <w:position w:val="-1"/>
    </w:rPr>
  </w:style>
  <w:style w:type="character" w:customStyle="1" w:styleId="Heading6Char">
    <w:name w:val="Heading 6 Char"/>
    <w:basedOn w:val="DefaultParagraphFont"/>
    <w:link w:val="Heading6"/>
    <w:rsid w:val="00E35CED"/>
    <w:rPr>
      <w:rFonts w:eastAsia="Times New Roman" w:cs="Times New Roman"/>
      <w:b/>
      <w:position w:val="-1"/>
      <w:sz w:val="20"/>
      <w:szCs w:val="20"/>
    </w:rPr>
  </w:style>
  <w:style w:type="numbering" w:customStyle="1" w:styleId="NoList1">
    <w:name w:val="No List1"/>
    <w:next w:val="NoList"/>
    <w:uiPriority w:val="99"/>
    <w:semiHidden/>
    <w:unhideWhenUsed/>
    <w:rsid w:val="00E35CED"/>
  </w:style>
  <w:style w:type="character" w:customStyle="1" w:styleId="TitleChar">
    <w:name w:val="Title Char"/>
    <w:basedOn w:val="DefaultParagraphFont"/>
    <w:link w:val="Title"/>
    <w:rsid w:val="00E35CED"/>
    <w:rPr>
      <w:rFonts w:eastAsia="Times New Roman" w:cs="Times New Roman"/>
      <w:b/>
      <w:position w:val="-1"/>
      <w:sz w:val="72"/>
      <w:szCs w:val="72"/>
    </w:rPr>
  </w:style>
  <w:style w:type="character" w:customStyle="1" w:styleId="CharChar">
    <w:name w:val="Char Char"/>
    <w:basedOn w:val="DefaultParagraphFont"/>
    <w:rsid w:val="00E35CED"/>
    <w:rPr>
      <w:rFonts w:ascii=".VnTime" w:hAnsi=".VnTime"/>
      <w:w w:val="100"/>
      <w:position w:val="-1"/>
      <w:sz w:val="24"/>
      <w:szCs w:val="24"/>
      <w:effect w:val="none"/>
      <w:vertAlign w:val="baseline"/>
      <w:cs w:val="0"/>
      <w:em w:val="none"/>
      <w:lang w:val="en-US" w:eastAsia="en-US" w:bidi="ar-SA"/>
    </w:rPr>
  </w:style>
  <w:style w:type="paragraph" w:styleId="BodyText">
    <w:name w:val="Body Text"/>
    <w:basedOn w:val="Normal"/>
    <w:link w:val="BodyTextChar"/>
    <w:rsid w:val="00E35CED"/>
    <w:pPr>
      <w:suppressAutoHyphens/>
      <w:spacing w:after="120" w:line="1" w:lineRule="atLeast"/>
      <w:ind w:leftChars="-1" w:left="-1" w:hangingChars="1" w:hanging="1"/>
      <w:textDirection w:val="btLr"/>
      <w:textAlignment w:val="top"/>
      <w:outlineLvl w:val="0"/>
    </w:pPr>
    <w:rPr>
      <w:rFonts w:ascii=".VnTime" w:hAnsi=".VnTime"/>
      <w:position w:val="-1"/>
      <w:sz w:val="24"/>
      <w:szCs w:val="24"/>
    </w:rPr>
  </w:style>
  <w:style w:type="character" w:customStyle="1" w:styleId="BodyTextChar">
    <w:name w:val="Body Text Char"/>
    <w:basedOn w:val="DefaultParagraphFont"/>
    <w:link w:val="BodyText"/>
    <w:rsid w:val="00E35CED"/>
    <w:rPr>
      <w:rFonts w:ascii=".VnTime" w:eastAsia="Times New Roman" w:hAnsi=".VnTime" w:cs="Times New Roman"/>
      <w:position w:val="-1"/>
      <w:sz w:val="24"/>
      <w:szCs w:val="24"/>
    </w:rPr>
  </w:style>
  <w:style w:type="paragraph" w:customStyle="1" w:styleId="Char">
    <w:name w:val="Char"/>
    <w:basedOn w:val="Normal"/>
    <w:rsid w:val="00E35CED"/>
    <w:pPr>
      <w:suppressAutoHyphens/>
      <w:spacing w:after="0" w:line="1" w:lineRule="atLeast"/>
      <w:ind w:leftChars="-1" w:left="-1" w:hangingChars="1" w:hanging="1"/>
      <w:textDirection w:val="btLr"/>
      <w:textAlignment w:val="top"/>
      <w:outlineLvl w:val="0"/>
    </w:pPr>
    <w:rPr>
      <w:rFonts w:ascii="Arial" w:hAnsi="Arial" w:cs="Arial"/>
      <w:position w:val="-1"/>
      <w:lang w:val="en-AU"/>
    </w:rPr>
  </w:style>
  <w:style w:type="paragraph" w:customStyle="1" w:styleId="CharCharCharCharCharCharCharCharCharCharCharCharCharCharChar">
    <w:name w:val="Char Char Char Char Char Char Char Char Char Char Char Char Char Char Char"/>
    <w:basedOn w:val="Normal"/>
    <w:rsid w:val="00E35CED"/>
    <w:pPr>
      <w:suppressAutoHyphens/>
      <w:spacing w:line="240" w:lineRule="atLeast"/>
      <w:ind w:leftChars="-1" w:left="-1" w:hangingChars="1" w:hanging="1"/>
      <w:textDirection w:val="btLr"/>
      <w:textAlignment w:val="top"/>
      <w:outlineLvl w:val="0"/>
    </w:pPr>
    <w:rPr>
      <w:rFonts w:ascii="Verdana" w:hAnsi="Verdana"/>
      <w:position w:val="-1"/>
      <w:sz w:val="20"/>
      <w:szCs w:val="20"/>
    </w:rPr>
  </w:style>
  <w:style w:type="paragraph" w:customStyle="1" w:styleId="CharCharChar">
    <w:name w:val="Char Char Char"/>
    <w:basedOn w:val="Normal"/>
    <w:rsid w:val="00E35CED"/>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lang w:val="en-GB" w:eastAsia="zh-CN"/>
    </w:rPr>
  </w:style>
  <w:style w:type="paragraph" w:styleId="Header">
    <w:name w:val="header"/>
    <w:basedOn w:val="Normal"/>
    <w:link w:val="HeaderChar"/>
    <w:rsid w:val="00E35CED"/>
    <w:pPr>
      <w:tabs>
        <w:tab w:val="center" w:pos="4320"/>
        <w:tab w:val="right" w:pos="8640"/>
      </w:tabs>
      <w:suppressAutoHyphens/>
      <w:spacing w:after="0" w:line="1" w:lineRule="atLeast"/>
      <w:ind w:leftChars="-1" w:left="-1" w:hangingChars="1" w:hanging="1"/>
      <w:textDirection w:val="btLr"/>
      <w:textAlignment w:val="top"/>
      <w:outlineLvl w:val="0"/>
    </w:pPr>
    <w:rPr>
      <w:position w:val="-1"/>
      <w:sz w:val="28"/>
      <w:szCs w:val="28"/>
    </w:rPr>
  </w:style>
  <w:style w:type="character" w:customStyle="1" w:styleId="HeaderChar">
    <w:name w:val="Header Char"/>
    <w:basedOn w:val="DefaultParagraphFont"/>
    <w:link w:val="Header"/>
    <w:rsid w:val="00E35CED"/>
    <w:rPr>
      <w:rFonts w:eastAsia="Times New Roman" w:cs="Times New Roman"/>
      <w:position w:val="-1"/>
      <w:sz w:val="28"/>
      <w:szCs w:val="28"/>
    </w:rPr>
  </w:style>
  <w:style w:type="paragraph" w:styleId="Footer">
    <w:name w:val="footer"/>
    <w:basedOn w:val="Normal"/>
    <w:link w:val="FooterChar"/>
    <w:rsid w:val="00E35CED"/>
    <w:pPr>
      <w:tabs>
        <w:tab w:val="center" w:pos="4320"/>
        <w:tab w:val="right" w:pos="8640"/>
      </w:tabs>
      <w:suppressAutoHyphens/>
      <w:spacing w:after="0" w:line="1" w:lineRule="atLeast"/>
      <w:ind w:leftChars="-1" w:left="-1" w:hangingChars="1" w:hanging="1"/>
      <w:textDirection w:val="btLr"/>
      <w:textAlignment w:val="top"/>
      <w:outlineLvl w:val="0"/>
    </w:pPr>
    <w:rPr>
      <w:position w:val="-1"/>
      <w:sz w:val="28"/>
      <w:szCs w:val="28"/>
    </w:rPr>
  </w:style>
  <w:style w:type="character" w:customStyle="1" w:styleId="FooterChar">
    <w:name w:val="Footer Char"/>
    <w:basedOn w:val="DefaultParagraphFont"/>
    <w:link w:val="Footer"/>
    <w:rsid w:val="00E35CED"/>
    <w:rPr>
      <w:rFonts w:eastAsia="Times New Roman" w:cs="Times New Roman"/>
      <w:position w:val="-1"/>
      <w:sz w:val="28"/>
      <w:szCs w:val="28"/>
    </w:rPr>
  </w:style>
  <w:style w:type="paragraph" w:customStyle="1" w:styleId="CharCharChar1Char">
    <w:name w:val="Char Char Char1 Char"/>
    <w:basedOn w:val="Normal"/>
    <w:rsid w:val="00E35CED"/>
    <w:pPr>
      <w:suppressAutoHyphens/>
      <w:spacing w:line="240" w:lineRule="atLeast"/>
      <w:ind w:leftChars="-1" w:left="-1" w:hangingChars="1" w:hanging="1"/>
      <w:textDirection w:val="btLr"/>
      <w:textAlignment w:val="top"/>
      <w:outlineLvl w:val="0"/>
    </w:pPr>
    <w:rPr>
      <w:rFonts w:ascii="Verdana" w:hAnsi="Verdana" w:cs="Verdana"/>
      <w:position w:val="-1"/>
      <w:sz w:val="20"/>
      <w:szCs w:val="20"/>
    </w:rPr>
  </w:style>
  <w:style w:type="paragraph" w:styleId="BodyTextIndent">
    <w:name w:val="Body Text Indent"/>
    <w:basedOn w:val="Normal"/>
    <w:link w:val="BodyTextIndentChar"/>
    <w:rsid w:val="00E35CED"/>
    <w:pPr>
      <w:suppressAutoHyphens/>
      <w:spacing w:after="120" w:line="1" w:lineRule="atLeast"/>
      <w:ind w:leftChars="-1" w:left="360" w:hangingChars="1" w:hanging="1"/>
      <w:textDirection w:val="btLr"/>
      <w:textAlignment w:val="top"/>
      <w:outlineLvl w:val="0"/>
    </w:pPr>
    <w:rPr>
      <w:position w:val="-1"/>
      <w:sz w:val="24"/>
      <w:szCs w:val="24"/>
    </w:rPr>
  </w:style>
  <w:style w:type="character" w:customStyle="1" w:styleId="BodyTextIndentChar">
    <w:name w:val="Body Text Indent Char"/>
    <w:basedOn w:val="DefaultParagraphFont"/>
    <w:link w:val="BodyTextIndent"/>
    <w:rsid w:val="00E35CED"/>
    <w:rPr>
      <w:rFonts w:eastAsia="Times New Roman" w:cs="Times New Roman"/>
      <w:position w:val="-1"/>
      <w:sz w:val="24"/>
      <w:szCs w:val="24"/>
    </w:rPr>
  </w:style>
  <w:style w:type="paragraph" w:styleId="ListParagraph">
    <w:name w:val="List Paragraph"/>
    <w:basedOn w:val="Normal"/>
    <w:uiPriority w:val="34"/>
    <w:qFormat/>
    <w:rsid w:val="00E35CED"/>
    <w:pPr>
      <w:suppressAutoHyphens/>
      <w:spacing w:after="0" w:line="1" w:lineRule="atLeast"/>
      <w:ind w:leftChars="-1" w:left="720" w:hangingChars="1" w:hanging="1"/>
      <w:textDirection w:val="btLr"/>
      <w:textAlignment w:val="top"/>
      <w:outlineLvl w:val="0"/>
    </w:pPr>
    <w:rPr>
      <w:rFonts w:ascii=".VnTime" w:hAnsi=".VnTime"/>
      <w:position w:val="-1"/>
      <w:sz w:val="28"/>
    </w:rPr>
  </w:style>
  <w:style w:type="paragraph" w:customStyle="1" w:styleId="DefaultParagraphFontParaCharCharCharCharChar">
    <w:name w:val="Default Paragraph Font Para Char Char Char Char Char"/>
    <w:rsid w:val="00E35CED"/>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table" w:styleId="TableGrid">
    <w:name w:val="Table Grid"/>
    <w:basedOn w:val="TableNormal"/>
    <w:rsid w:val="00E35CED"/>
    <w:pPr>
      <w:suppressAutoHyphens/>
      <w:spacing w:after="0" w:line="1" w:lineRule="atLeast"/>
      <w:ind w:leftChars="-1" w:left="-1" w:hangingChars="1" w:hanging="1"/>
      <w:textDirection w:val="btLr"/>
      <w:textAlignment w:val="top"/>
      <w:outlineLvl w:val="0"/>
    </w:pPr>
    <w:rPr>
      <w:position w:val="-1"/>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pPr>
      <w:keepNext/>
      <w:keepLines/>
      <w:spacing w:before="360" w:after="80"/>
      <w:ind w:hanging="1"/>
    </w:pPr>
    <w:rPr>
      <w:rFonts w:ascii="Georgia" w:eastAsia="Georgia" w:hAnsi="Georgia" w:cs="Georgia"/>
      <w:i/>
      <w:color w:val="666666"/>
      <w:sz w:val="48"/>
      <w:szCs w:val="48"/>
    </w:rPr>
  </w:style>
  <w:style w:type="character" w:customStyle="1" w:styleId="SubtitleChar">
    <w:name w:val="Subtitle Char"/>
    <w:basedOn w:val="DefaultParagraphFont"/>
    <w:link w:val="Subtitle"/>
    <w:rsid w:val="00E35CED"/>
    <w:rPr>
      <w:rFonts w:ascii="Georgia" w:eastAsia="Georgia" w:hAnsi="Georgia" w:cs="Georgia"/>
      <w:i/>
      <w:color w:val="666666"/>
      <w:position w:val="-1"/>
      <w:sz w:val="48"/>
      <w:szCs w:val="48"/>
    </w:rPr>
  </w:style>
  <w:style w:type="paragraph" w:styleId="NormalWeb">
    <w:name w:val="Normal (Web)"/>
    <w:basedOn w:val="Normal"/>
    <w:uiPriority w:val="99"/>
    <w:semiHidden/>
    <w:unhideWhenUsed/>
    <w:qFormat/>
    <w:rsid w:val="00E35CED"/>
    <w:pPr>
      <w:spacing w:before="100" w:beforeAutospacing="1" w:after="100" w:afterAutospacing="1" w:line="240" w:lineRule="auto"/>
    </w:pPr>
    <w:rPr>
      <w:sz w:val="24"/>
      <w:szCs w:val="24"/>
      <w:lang w:val="vi-VN" w:eastAsia="vi-V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TableNormal1">
    <w:name w:val="Table Normal1"/>
    <w:qFormat/>
    <w:rsid w:val="003D2CEB"/>
    <w:pPr>
      <w:spacing w:after="0" w:line="240" w:lineRule="auto"/>
    </w:pPr>
    <w:rPr>
      <w:rFonts w:ascii="Calibri" w:eastAsia="Calibri" w:hAnsi="Calibri" w:cs="Calibri"/>
      <w:sz w:val="20"/>
      <w:szCs w:val="20"/>
      <w:lang w:val="en-US"/>
    </w:rPr>
    <w:tblPr>
      <w:tblCellMar>
        <w:top w:w="0" w:type="dxa"/>
        <w:left w:w="0" w:type="dxa"/>
        <w:bottom w:w="0" w:type="dxa"/>
        <w:right w:w="0" w:type="dxa"/>
      </w:tblCellMar>
    </w:tblPr>
  </w:style>
  <w:style w:type="table" w:customStyle="1" w:styleId="Style10">
    <w:name w:val="_Style 10"/>
    <w:basedOn w:val="TableNormal1"/>
    <w:qFormat/>
    <w:rsid w:val="003D2CEB"/>
    <w:pPr>
      <w:widowControl w:val="0"/>
      <w:jc w:val="both"/>
    </w:pPr>
    <w:tblPr>
      <w:tblCellMar>
        <w:top w:w="15" w:type="dxa"/>
        <w:left w:w="15" w:type="dxa"/>
        <w:bottom w:w="15" w:type="dxa"/>
        <w:right w:w="15" w:type="dxa"/>
      </w:tblCellMar>
    </w:tblPr>
  </w:style>
  <w:style w:type="table" w:customStyle="1" w:styleId="Style11">
    <w:name w:val="_Style 11"/>
    <w:basedOn w:val="TableNormal1"/>
    <w:rsid w:val="003D2CEB"/>
    <w:tblPr>
      <w:tblCellMar>
        <w:left w:w="108" w:type="dxa"/>
        <w:right w:w="108" w:type="dxa"/>
      </w:tblCellMar>
    </w:tblPr>
  </w:style>
  <w:style w:type="table" w:customStyle="1" w:styleId="Style12">
    <w:name w:val="_Style 12"/>
    <w:basedOn w:val="TableNormal1"/>
    <w:qFormat/>
    <w:rsid w:val="003D2CEB"/>
    <w:tblPr>
      <w:tblCellMar>
        <w:left w:w="108" w:type="dxa"/>
        <w:right w:w="108" w:type="dxa"/>
      </w:tblCellMar>
    </w:tblPr>
  </w:style>
  <w:style w:type="table" w:customStyle="1" w:styleId="Style13">
    <w:name w:val="_Style 13"/>
    <w:basedOn w:val="TableNormal1"/>
    <w:rsid w:val="003D2CEB"/>
    <w:tblPr>
      <w:tblCellMar>
        <w:left w:w="108" w:type="dxa"/>
        <w:right w:w="108" w:type="dxa"/>
      </w:tblCellMar>
    </w:tblPr>
  </w:style>
  <w:style w:type="table" w:customStyle="1" w:styleId="Style14">
    <w:name w:val="_Style 14"/>
    <w:basedOn w:val="TableNormal1"/>
    <w:qFormat/>
    <w:rsid w:val="003D2CEB"/>
    <w:tblPr>
      <w:tblCellMar>
        <w:left w:w="108" w:type="dxa"/>
        <w:right w:w="108" w:type="dxa"/>
      </w:tblCellMar>
    </w:tblPr>
  </w:style>
  <w:style w:type="table" w:customStyle="1" w:styleId="Style15">
    <w:name w:val="_Style 15"/>
    <w:basedOn w:val="TableNormal1"/>
    <w:qFormat/>
    <w:rsid w:val="003D2CEB"/>
    <w:tblPr>
      <w:tblCellMar>
        <w:left w:w="108" w:type="dxa"/>
        <w:right w:w="108" w:type="dxa"/>
      </w:tblCellMar>
    </w:tblPr>
  </w:style>
  <w:style w:type="table" w:customStyle="1" w:styleId="Style16">
    <w:name w:val="_Style 16"/>
    <w:basedOn w:val="TableNormal1"/>
    <w:qFormat/>
    <w:rsid w:val="003D2CEB"/>
    <w:tblPr>
      <w:tblCellMar>
        <w:left w:w="108" w:type="dxa"/>
        <w:right w:w="108" w:type="dxa"/>
      </w:tblCellMar>
    </w:tblPr>
  </w:style>
  <w:style w:type="table" w:customStyle="1" w:styleId="Style17">
    <w:name w:val="_Style 17"/>
    <w:basedOn w:val="TableNormal1"/>
    <w:qFormat/>
    <w:rsid w:val="003D2CEB"/>
    <w:tblPr>
      <w:tblCellMar>
        <w:left w:w="108" w:type="dxa"/>
        <w:right w:w="108" w:type="dxa"/>
      </w:tblCellMar>
    </w:tblPr>
  </w:style>
  <w:style w:type="table" w:customStyle="1" w:styleId="Style18">
    <w:name w:val="_Style 18"/>
    <w:basedOn w:val="TableNormal1"/>
    <w:rsid w:val="003D2CEB"/>
    <w:tblPr>
      <w:tblCellMar>
        <w:left w:w="108" w:type="dxa"/>
        <w:right w:w="108" w:type="dxa"/>
      </w:tblCellMar>
    </w:tblPr>
  </w:style>
  <w:style w:type="table" w:customStyle="1" w:styleId="Style19">
    <w:name w:val="_Style 19"/>
    <w:basedOn w:val="TableNormal1"/>
    <w:qFormat/>
    <w:rsid w:val="003D2CEB"/>
    <w:tblPr>
      <w:tblCellMar>
        <w:left w:w="108" w:type="dxa"/>
        <w:right w:w="108" w:type="dxa"/>
      </w:tblCellMar>
    </w:tblPr>
  </w:style>
  <w:style w:type="table" w:customStyle="1" w:styleId="Style20">
    <w:name w:val="_Style 20"/>
    <w:basedOn w:val="TableNormal1"/>
    <w:rsid w:val="003D2CEB"/>
    <w:tblPr>
      <w:tblCellMar>
        <w:left w:w="108" w:type="dxa"/>
        <w:right w:w="108" w:type="dxa"/>
      </w:tblCellMar>
    </w:tblPr>
  </w:style>
  <w:style w:type="table" w:customStyle="1" w:styleId="Style21">
    <w:name w:val="_Style 21"/>
    <w:basedOn w:val="TableNormal1"/>
    <w:rsid w:val="003D2CEB"/>
    <w:tblPr>
      <w:tblCellMar>
        <w:left w:w="108" w:type="dxa"/>
        <w:right w:w="108" w:type="dxa"/>
      </w:tblCellMar>
    </w:tblPr>
  </w:style>
  <w:style w:type="table" w:customStyle="1" w:styleId="Style22">
    <w:name w:val="_Style 22"/>
    <w:basedOn w:val="TableNormal1"/>
    <w:rsid w:val="003D2CEB"/>
    <w:tblPr>
      <w:tblCellMar>
        <w:left w:w="108" w:type="dxa"/>
        <w:right w:w="108" w:type="dxa"/>
      </w:tblCellMar>
    </w:tblPr>
  </w:style>
  <w:style w:type="table" w:customStyle="1" w:styleId="Style23">
    <w:name w:val="_Style 23"/>
    <w:basedOn w:val="TableNormal1"/>
    <w:qFormat/>
    <w:rsid w:val="003D2CEB"/>
    <w:tblPr>
      <w:tblCellMar>
        <w:left w:w="108" w:type="dxa"/>
        <w:right w:w="108" w:type="dxa"/>
      </w:tblCellMar>
    </w:tblPr>
  </w:style>
  <w:style w:type="table" w:customStyle="1" w:styleId="Style24">
    <w:name w:val="_Style 24"/>
    <w:basedOn w:val="TableNormal1"/>
    <w:qFormat/>
    <w:rsid w:val="003D2CEB"/>
    <w:tblPr>
      <w:tblCellMar>
        <w:left w:w="108" w:type="dxa"/>
        <w:right w:w="108" w:type="dxa"/>
      </w:tblCellMar>
    </w:tblPr>
  </w:style>
  <w:style w:type="table" w:customStyle="1" w:styleId="Style25">
    <w:name w:val="_Style 25"/>
    <w:basedOn w:val="TableNormal1"/>
    <w:qFormat/>
    <w:rsid w:val="003D2CEB"/>
    <w:tblPr>
      <w:tblCellMar>
        <w:left w:w="108" w:type="dxa"/>
        <w:right w:w="108" w:type="dxa"/>
      </w:tblCellMar>
    </w:tblPr>
  </w:style>
  <w:style w:type="table" w:customStyle="1" w:styleId="Style26">
    <w:name w:val="_Style 26"/>
    <w:basedOn w:val="TableNormal1"/>
    <w:qFormat/>
    <w:rsid w:val="003D2CEB"/>
    <w:tblPr>
      <w:tblCellMar>
        <w:left w:w="108" w:type="dxa"/>
        <w:right w:w="108" w:type="dxa"/>
      </w:tblCellMar>
    </w:tblPr>
  </w:style>
  <w:style w:type="table" w:customStyle="1" w:styleId="Style27">
    <w:name w:val="_Style 27"/>
    <w:basedOn w:val="TableNormal1"/>
    <w:qFormat/>
    <w:rsid w:val="003D2CEB"/>
    <w:tblPr>
      <w:tblCellMar>
        <w:left w:w="108" w:type="dxa"/>
        <w:right w:w="108" w:type="dxa"/>
      </w:tblCellMar>
    </w:tblPr>
  </w:style>
  <w:style w:type="table" w:customStyle="1" w:styleId="Style28">
    <w:name w:val="_Style 28"/>
    <w:basedOn w:val="TableNormal1"/>
    <w:qFormat/>
    <w:rsid w:val="003D2CEB"/>
    <w:tblPr>
      <w:tblCellMar>
        <w:left w:w="108" w:type="dxa"/>
        <w:right w:w="108" w:type="dxa"/>
      </w:tblCellMar>
    </w:tblPr>
  </w:style>
  <w:style w:type="table" w:customStyle="1" w:styleId="Style29">
    <w:name w:val="_Style 29"/>
    <w:basedOn w:val="TableNormal1"/>
    <w:rsid w:val="003D2CEB"/>
    <w:tblPr>
      <w:tblCellMar>
        <w:left w:w="108" w:type="dxa"/>
        <w:right w:w="108" w:type="dxa"/>
      </w:tblCellMar>
    </w:tblPr>
  </w:style>
  <w:style w:type="table" w:customStyle="1" w:styleId="Style30">
    <w:name w:val="_Style 30"/>
    <w:basedOn w:val="TableNormal1"/>
    <w:qFormat/>
    <w:rsid w:val="003D2CEB"/>
    <w:tblPr>
      <w:tblCellMar>
        <w:left w:w="108" w:type="dxa"/>
        <w:right w:w="108" w:type="dxa"/>
      </w:tblCellMar>
    </w:tblPr>
  </w:style>
  <w:style w:type="table" w:customStyle="1" w:styleId="Style31">
    <w:name w:val="_Style 31"/>
    <w:basedOn w:val="TableNormal1"/>
    <w:rsid w:val="003D2CEB"/>
    <w:tblPr>
      <w:tblCellMar>
        <w:left w:w="108" w:type="dxa"/>
        <w:right w:w="108" w:type="dxa"/>
      </w:tblCellMar>
    </w:tblPr>
  </w:style>
  <w:style w:type="table" w:customStyle="1" w:styleId="Style32">
    <w:name w:val="_Style 32"/>
    <w:basedOn w:val="TableNormal1"/>
    <w:rsid w:val="003D2CEB"/>
    <w:tblPr>
      <w:tblCellMar>
        <w:left w:w="108" w:type="dxa"/>
        <w:right w:w="108" w:type="dxa"/>
      </w:tblCellMar>
    </w:tblPr>
  </w:style>
  <w:style w:type="table" w:customStyle="1" w:styleId="Style33">
    <w:name w:val="_Style 33"/>
    <w:basedOn w:val="TableNormal1"/>
    <w:rsid w:val="003D2CEB"/>
    <w:tblPr>
      <w:tblCellMar>
        <w:left w:w="108" w:type="dxa"/>
        <w:right w:w="108" w:type="dxa"/>
      </w:tblCellMar>
    </w:tblPr>
  </w:style>
  <w:style w:type="table" w:customStyle="1" w:styleId="Style34">
    <w:name w:val="_Style 34"/>
    <w:basedOn w:val="TableNormal1"/>
    <w:rsid w:val="003D2CEB"/>
    <w:tblPr>
      <w:tblCellMar>
        <w:left w:w="108" w:type="dxa"/>
        <w:right w:w="108" w:type="dxa"/>
      </w:tblCellMar>
    </w:tblPr>
  </w:style>
  <w:style w:type="table" w:customStyle="1" w:styleId="Style35">
    <w:name w:val="_Style 35"/>
    <w:basedOn w:val="TableNormal1"/>
    <w:rsid w:val="003D2CEB"/>
    <w:tblPr>
      <w:tblCellMar>
        <w:left w:w="108" w:type="dxa"/>
        <w:right w:w="108" w:type="dxa"/>
      </w:tblCellMar>
    </w:tblPr>
  </w:style>
  <w:style w:type="table" w:customStyle="1" w:styleId="Style36">
    <w:name w:val="_Style 36"/>
    <w:basedOn w:val="TableNormal1"/>
    <w:rsid w:val="003D2CEB"/>
    <w:tblPr>
      <w:tblCellMar>
        <w:left w:w="108" w:type="dxa"/>
        <w:right w:w="108" w:type="dxa"/>
      </w:tblCellMar>
    </w:tblPr>
  </w:style>
  <w:style w:type="table" w:customStyle="1" w:styleId="Style37">
    <w:name w:val="_Style 37"/>
    <w:basedOn w:val="TableNormal1"/>
    <w:qFormat/>
    <w:rsid w:val="003D2CEB"/>
    <w:tblPr>
      <w:tblCellMar>
        <w:left w:w="108" w:type="dxa"/>
        <w:right w:w="108" w:type="dxa"/>
      </w:tblCellMar>
    </w:tblPr>
  </w:style>
  <w:style w:type="table" w:customStyle="1" w:styleId="Style38">
    <w:name w:val="_Style 38"/>
    <w:basedOn w:val="TableNormal1"/>
    <w:qFormat/>
    <w:rsid w:val="003D2CEB"/>
    <w:tblPr>
      <w:tblCellMar>
        <w:left w:w="108" w:type="dxa"/>
        <w:right w:w="108" w:type="dxa"/>
      </w:tblCellMar>
    </w:tblPr>
  </w:style>
  <w:style w:type="table" w:customStyle="1" w:styleId="Style39">
    <w:name w:val="_Style 39"/>
    <w:basedOn w:val="TableNormal1"/>
    <w:qFormat/>
    <w:rsid w:val="003D2CEB"/>
    <w:pPr>
      <w:widowControl w:val="0"/>
      <w:jc w:val="both"/>
    </w:pPr>
    <w:tblPr>
      <w:tblCellMar>
        <w:left w:w="108" w:type="dxa"/>
        <w:right w:w="108" w:type="dxa"/>
      </w:tblCellMar>
    </w:tblPr>
  </w:style>
  <w:style w:type="table" w:customStyle="1" w:styleId="Style40">
    <w:name w:val="_Style 40"/>
    <w:basedOn w:val="TableNormal1"/>
    <w:qFormat/>
    <w:rsid w:val="003D2CEB"/>
    <w:tblPr>
      <w:tblCellMar>
        <w:left w:w="108" w:type="dxa"/>
        <w:right w:w="108" w:type="dxa"/>
      </w:tblCellMar>
    </w:tblPr>
  </w:style>
  <w:style w:type="table" w:customStyle="1" w:styleId="Style41">
    <w:name w:val="_Style 41"/>
    <w:basedOn w:val="TableNormal1"/>
    <w:rsid w:val="003D2CEB"/>
    <w:tblPr>
      <w:tblCellMar>
        <w:left w:w="108" w:type="dxa"/>
        <w:right w:w="108" w:type="dxa"/>
      </w:tblCellMar>
    </w:tblPr>
  </w:style>
  <w:style w:type="table" w:customStyle="1" w:styleId="Style42">
    <w:name w:val="_Style 42"/>
    <w:basedOn w:val="TableNormal1"/>
    <w:rsid w:val="003D2CEB"/>
    <w:tblPr>
      <w:tblCellMar>
        <w:left w:w="108" w:type="dxa"/>
        <w:right w:w="108" w:type="dxa"/>
      </w:tblCellMar>
    </w:tblPr>
  </w:style>
  <w:style w:type="table" w:customStyle="1" w:styleId="Style43">
    <w:name w:val="_Style 43"/>
    <w:basedOn w:val="TableNormal1"/>
    <w:qFormat/>
    <w:rsid w:val="003D2CEB"/>
    <w:tblPr>
      <w:tblCellMar>
        <w:left w:w="108" w:type="dxa"/>
        <w:right w:w="108" w:type="dxa"/>
      </w:tblCellMar>
    </w:tblPr>
  </w:style>
  <w:style w:type="table" w:customStyle="1" w:styleId="Style44">
    <w:name w:val="_Style 44"/>
    <w:basedOn w:val="TableNormal1"/>
    <w:qFormat/>
    <w:rsid w:val="003D2CEB"/>
    <w:tblPr>
      <w:tblCellMar>
        <w:left w:w="108" w:type="dxa"/>
        <w:right w:w="108" w:type="dxa"/>
      </w:tblCellMar>
    </w:tblPr>
  </w:style>
  <w:style w:type="table" w:customStyle="1" w:styleId="Style45">
    <w:name w:val="_Style 45"/>
    <w:basedOn w:val="TableNormal1"/>
    <w:qFormat/>
    <w:rsid w:val="003D2CEB"/>
    <w:tblPr>
      <w:tblCellMar>
        <w:left w:w="108" w:type="dxa"/>
        <w:right w:w="108" w:type="dxa"/>
      </w:tblCellMar>
    </w:tblPr>
  </w:style>
  <w:style w:type="table" w:customStyle="1" w:styleId="Style46">
    <w:name w:val="_Style 46"/>
    <w:basedOn w:val="TableNormal1"/>
    <w:qFormat/>
    <w:rsid w:val="003D2CEB"/>
    <w:tblPr>
      <w:tblCellMar>
        <w:left w:w="108" w:type="dxa"/>
        <w:right w:w="108" w:type="dxa"/>
      </w:tblCellMar>
    </w:tblPr>
  </w:style>
  <w:style w:type="table" w:customStyle="1" w:styleId="Style47">
    <w:name w:val="_Style 47"/>
    <w:basedOn w:val="TableNormal1"/>
    <w:rsid w:val="003D2CEB"/>
    <w:tblPr>
      <w:tblCellMar>
        <w:left w:w="108" w:type="dxa"/>
        <w:right w:w="108" w:type="dxa"/>
      </w:tblCellMar>
    </w:tblPr>
  </w:style>
  <w:style w:type="table" w:customStyle="1" w:styleId="Style48">
    <w:name w:val="_Style 48"/>
    <w:basedOn w:val="TableNormal1"/>
    <w:qFormat/>
    <w:rsid w:val="003D2CEB"/>
    <w:tblPr>
      <w:tblCellMar>
        <w:left w:w="108" w:type="dxa"/>
        <w:right w:w="108" w:type="dxa"/>
      </w:tblCellMar>
    </w:tblPr>
  </w:style>
  <w:style w:type="table" w:customStyle="1" w:styleId="Style49">
    <w:name w:val="_Style 49"/>
    <w:basedOn w:val="TableNormal1"/>
    <w:rsid w:val="003D2CEB"/>
    <w:tblPr>
      <w:tblCellMar>
        <w:left w:w="108" w:type="dxa"/>
        <w:right w:w="108" w:type="dxa"/>
      </w:tblCellMar>
    </w:tblPr>
  </w:style>
  <w:style w:type="table" w:customStyle="1" w:styleId="Style50">
    <w:name w:val="_Style 50"/>
    <w:basedOn w:val="TableNormal1"/>
    <w:qFormat/>
    <w:rsid w:val="003D2CEB"/>
    <w:tblPr>
      <w:tblCellMar>
        <w:left w:w="108" w:type="dxa"/>
        <w:right w:w="108" w:type="dxa"/>
      </w:tblCellMar>
    </w:tblPr>
  </w:style>
  <w:style w:type="table" w:customStyle="1" w:styleId="Style51">
    <w:name w:val="_Style 51"/>
    <w:basedOn w:val="TableNormal1"/>
    <w:qFormat/>
    <w:rsid w:val="003D2CEB"/>
    <w:tblPr>
      <w:tblCellMar>
        <w:left w:w="108" w:type="dxa"/>
        <w:right w:w="108" w:type="dxa"/>
      </w:tblCellMar>
    </w:tblPr>
  </w:style>
  <w:style w:type="table" w:customStyle="1" w:styleId="Style52">
    <w:name w:val="_Style 52"/>
    <w:basedOn w:val="TableNormal1"/>
    <w:qFormat/>
    <w:rsid w:val="003D2CEB"/>
    <w:tblPr>
      <w:tblCellMar>
        <w:left w:w="108" w:type="dxa"/>
        <w:right w:w="108" w:type="dxa"/>
      </w:tblCellMar>
    </w:tblPr>
  </w:style>
  <w:style w:type="table" w:customStyle="1" w:styleId="Style53">
    <w:name w:val="_Style 53"/>
    <w:basedOn w:val="TableNormal1"/>
    <w:rsid w:val="003D2CEB"/>
    <w:tblPr>
      <w:tblCellMar>
        <w:left w:w="108" w:type="dxa"/>
        <w:right w:w="108" w:type="dxa"/>
      </w:tblCellMar>
    </w:tblPr>
  </w:style>
  <w:style w:type="table" w:customStyle="1" w:styleId="Style54">
    <w:name w:val="_Style 54"/>
    <w:basedOn w:val="TableNormal1"/>
    <w:rsid w:val="003D2CEB"/>
    <w:tblPr>
      <w:tblCellMar>
        <w:left w:w="108" w:type="dxa"/>
        <w:right w:w="108" w:type="dxa"/>
      </w:tblCellMar>
    </w:tblPr>
  </w:style>
  <w:style w:type="table" w:customStyle="1" w:styleId="Style55">
    <w:name w:val="_Style 55"/>
    <w:basedOn w:val="TableNormal1"/>
    <w:qFormat/>
    <w:rsid w:val="003D2CEB"/>
    <w:tblPr>
      <w:tblCellMar>
        <w:left w:w="108" w:type="dxa"/>
        <w:right w:w="108" w:type="dxa"/>
      </w:tblCellMar>
    </w:tblPr>
  </w:style>
  <w:style w:type="table" w:customStyle="1" w:styleId="Style56">
    <w:name w:val="_Style 56"/>
    <w:basedOn w:val="TableNormal1"/>
    <w:rsid w:val="003D2CEB"/>
    <w:tblPr>
      <w:tblCellMar>
        <w:left w:w="108" w:type="dxa"/>
        <w:right w:w="108" w:type="dxa"/>
      </w:tblCellMar>
    </w:tblPr>
  </w:style>
  <w:style w:type="table" w:customStyle="1" w:styleId="Style57">
    <w:name w:val="_Style 57"/>
    <w:basedOn w:val="TableNormal1"/>
    <w:rsid w:val="003D2CEB"/>
    <w:tblPr>
      <w:tblCellMar>
        <w:left w:w="108" w:type="dxa"/>
        <w:right w:w="108" w:type="dxa"/>
      </w:tblCellMar>
    </w:tblPr>
  </w:style>
  <w:style w:type="table" w:customStyle="1" w:styleId="Style58">
    <w:name w:val="_Style 58"/>
    <w:basedOn w:val="TableNormal1"/>
    <w:rsid w:val="003D2CEB"/>
    <w:tblPr>
      <w:tblCellMar>
        <w:left w:w="108" w:type="dxa"/>
        <w:right w:w="108" w:type="dxa"/>
      </w:tblCellMar>
    </w:tblPr>
  </w:style>
  <w:style w:type="table" w:customStyle="1" w:styleId="Style59">
    <w:name w:val="_Style 59"/>
    <w:basedOn w:val="TableNormal1"/>
    <w:rsid w:val="003D2CEB"/>
    <w:tblPr>
      <w:tblCellMar>
        <w:left w:w="108" w:type="dxa"/>
        <w:right w:w="108" w:type="dxa"/>
      </w:tblCellMar>
    </w:tblPr>
  </w:style>
  <w:style w:type="table" w:customStyle="1" w:styleId="Style60">
    <w:name w:val="_Style 60"/>
    <w:basedOn w:val="TableNormal1"/>
    <w:qFormat/>
    <w:rsid w:val="003D2CEB"/>
    <w:tblPr>
      <w:tblCellMar>
        <w:left w:w="108" w:type="dxa"/>
        <w:right w:w="108" w:type="dxa"/>
      </w:tblCellMar>
    </w:tblPr>
  </w:style>
  <w:style w:type="table" w:customStyle="1" w:styleId="Style61">
    <w:name w:val="_Style 61"/>
    <w:basedOn w:val="TableNormal1"/>
    <w:rsid w:val="003D2CEB"/>
    <w:tblPr>
      <w:tblCellMar>
        <w:left w:w="108" w:type="dxa"/>
        <w:right w:w="108" w:type="dxa"/>
      </w:tblCellMar>
    </w:tblPr>
  </w:style>
  <w:style w:type="table" w:customStyle="1" w:styleId="Style62">
    <w:name w:val="_Style 62"/>
    <w:basedOn w:val="TableNormal1"/>
    <w:rsid w:val="003D2CEB"/>
    <w:tblPr>
      <w:tblCellMar>
        <w:left w:w="108" w:type="dxa"/>
        <w:right w:w="108" w:type="dxa"/>
      </w:tblCellMar>
    </w:tblPr>
  </w:style>
  <w:style w:type="table" w:customStyle="1" w:styleId="Style63">
    <w:name w:val="_Style 63"/>
    <w:basedOn w:val="TableNormal1"/>
    <w:rsid w:val="003D2CEB"/>
    <w:tblPr>
      <w:tblCellMar>
        <w:left w:w="108" w:type="dxa"/>
        <w:right w:w="108" w:type="dxa"/>
      </w:tblCellMar>
    </w:tblPr>
  </w:style>
  <w:style w:type="table" w:customStyle="1" w:styleId="Style64">
    <w:name w:val="_Style 64"/>
    <w:basedOn w:val="TableNormal1"/>
    <w:rsid w:val="003D2CEB"/>
    <w:tblPr>
      <w:tblCellMar>
        <w:left w:w="108" w:type="dxa"/>
        <w:right w:w="108" w:type="dxa"/>
      </w:tblCellMar>
    </w:tblPr>
  </w:style>
  <w:style w:type="table" w:customStyle="1" w:styleId="Style65">
    <w:name w:val="_Style 65"/>
    <w:basedOn w:val="TableNormal1"/>
    <w:rsid w:val="003D2CEB"/>
    <w:tblPr>
      <w:tblCellMar>
        <w:left w:w="108" w:type="dxa"/>
        <w:right w:w="108" w:type="dxa"/>
      </w:tblCellMar>
    </w:tblPr>
  </w:style>
  <w:style w:type="table" w:customStyle="1" w:styleId="Style66">
    <w:name w:val="_Style 66"/>
    <w:basedOn w:val="TableNormal1"/>
    <w:qFormat/>
    <w:rsid w:val="003D2CEB"/>
    <w:tblPr>
      <w:tblCellMar>
        <w:left w:w="108" w:type="dxa"/>
        <w:right w:w="108" w:type="dxa"/>
      </w:tblCellMar>
    </w:tblPr>
  </w:style>
  <w:style w:type="table" w:customStyle="1" w:styleId="Style67">
    <w:name w:val="_Style 67"/>
    <w:basedOn w:val="TableNormal1"/>
    <w:rsid w:val="003D2CEB"/>
    <w:tblPr>
      <w:tblCellMar>
        <w:left w:w="108" w:type="dxa"/>
        <w:right w:w="108" w:type="dxa"/>
      </w:tblCellMar>
    </w:tblPr>
  </w:style>
  <w:style w:type="table" w:customStyle="1" w:styleId="Style68">
    <w:name w:val="_Style 68"/>
    <w:basedOn w:val="TableNormal1"/>
    <w:rsid w:val="003D2CEB"/>
    <w:tblPr>
      <w:tblCellMar>
        <w:left w:w="108" w:type="dxa"/>
        <w:right w:w="108" w:type="dxa"/>
      </w:tblCellMar>
    </w:tblPr>
  </w:style>
  <w:style w:type="table" w:customStyle="1" w:styleId="Style69">
    <w:name w:val="_Style 69"/>
    <w:basedOn w:val="TableNormal1"/>
    <w:rsid w:val="003D2CEB"/>
    <w:tblPr>
      <w:tblCellMar>
        <w:left w:w="108" w:type="dxa"/>
        <w:right w:w="108" w:type="dxa"/>
      </w:tblCellMar>
    </w:tblPr>
  </w:style>
  <w:style w:type="table" w:customStyle="1" w:styleId="Style70">
    <w:name w:val="_Style 70"/>
    <w:basedOn w:val="TableNormal1"/>
    <w:rsid w:val="003D2CEB"/>
    <w:tblPr>
      <w:tblCellMar>
        <w:left w:w="108" w:type="dxa"/>
        <w:right w:w="108" w:type="dxa"/>
      </w:tblCellMar>
    </w:tblPr>
  </w:style>
  <w:style w:type="table" w:customStyle="1" w:styleId="Style71">
    <w:name w:val="_Style 71"/>
    <w:basedOn w:val="TableNormal1"/>
    <w:rsid w:val="003D2CEB"/>
    <w:tblPr>
      <w:tblCellMar>
        <w:left w:w="108" w:type="dxa"/>
        <w:right w:w="108" w:type="dxa"/>
      </w:tblCellMar>
    </w:tblPr>
  </w:style>
  <w:style w:type="table" w:customStyle="1" w:styleId="Style72">
    <w:name w:val="_Style 72"/>
    <w:basedOn w:val="TableNormal1"/>
    <w:qFormat/>
    <w:rsid w:val="003D2CEB"/>
    <w:tblPr>
      <w:tblCellMar>
        <w:left w:w="108" w:type="dxa"/>
        <w:right w:w="108" w:type="dxa"/>
      </w:tblCellMar>
    </w:tblPr>
  </w:style>
  <w:style w:type="table" w:customStyle="1" w:styleId="Style73">
    <w:name w:val="_Style 73"/>
    <w:basedOn w:val="TableNormal1"/>
    <w:rsid w:val="003D2CEB"/>
    <w:tblPr>
      <w:tblCellMar>
        <w:left w:w="108" w:type="dxa"/>
        <w:right w:w="108" w:type="dxa"/>
      </w:tblCellMar>
    </w:tblPr>
  </w:style>
  <w:style w:type="table" w:customStyle="1" w:styleId="Style74">
    <w:name w:val="_Style 74"/>
    <w:basedOn w:val="TableNormal1"/>
    <w:rsid w:val="003D2CEB"/>
    <w:tblPr>
      <w:tblCellMar>
        <w:left w:w="108" w:type="dxa"/>
        <w:right w:w="108" w:type="dxa"/>
      </w:tblCellMar>
    </w:tblPr>
  </w:style>
  <w:style w:type="table" w:customStyle="1" w:styleId="Style75">
    <w:name w:val="_Style 75"/>
    <w:basedOn w:val="TableNormal1"/>
    <w:rsid w:val="003D2CEB"/>
    <w:tblPr>
      <w:tblCellMar>
        <w:left w:w="108" w:type="dxa"/>
        <w:right w:w="108" w:type="dxa"/>
      </w:tblCellMar>
    </w:tblPr>
  </w:style>
  <w:style w:type="table" w:customStyle="1" w:styleId="Style76">
    <w:name w:val="_Style 76"/>
    <w:basedOn w:val="TableNormal1"/>
    <w:rsid w:val="003D2CEB"/>
    <w:tblPr>
      <w:tblCellMar>
        <w:left w:w="108" w:type="dxa"/>
        <w:right w:w="108" w:type="dxa"/>
      </w:tblCellMar>
    </w:tblPr>
  </w:style>
  <w:style w:type="table" w:customStyle="1" w:styleId="Style77">
    <w:name w:val="_Style 77"/>
    <w:basedOn w:val="TableNormal1"/>
    <w:rsid w:val="003D2CEB"/>
    <w:tblPr>
      <w:tblCellMar>
        <w:left w:w="108" w:type="dxa"/>
        <w:right w:w="108" w:type="dxa"/>
      </w:tblCellMar>
    </w:tblPr>
  </w:style>
  <w:style w:type="table" w:customStyle="1" w:styleId="Style78">
    <w:name w:val="_Style 78"/>
    <w:basedOn w:val="TableNormal1"/>
    <w:qFormat/>
    <w:rsid w:val="003D2CEB"/>
    <w:tblPr>
      <w:tblCellMar>
        <w:left w:w="108" w:type="dxa"/>
        <w:right w:w="108" w:type="dxa"/>
      </w:tblCellMar>
    </w:tblPr>
  </w:style>
  <w:style w:type="table" w:customStyle="1" w:styleId="Style79">
    <w:name w:val="_Style 79"/>
    <w:basedOn w:val="TableNormal1"/>
    <w:rsid w:val="003D2CEB"/>
    <w:tblPr>
      <w:tblCellMar>
        <w:left w:w="108" w:type="dxa"/>
        <w:right w:w="108" w:type="dxa"/>
      </w:tblCellMar>
    </w:tblPr>
  </w:style>
  <w:style w:type="table" w:customStyle="1" w:styleId="Style80">
    <w:name w:val="_Style 80"/>
    <w:basedOn w:val="TableNormal1"/>
    <w:rsid w:val="003D2CEB"/>
    <w:tblPr>
      <w:tblCellMar>
        <w:left w:w="108" w:type="dxa"/>
        <w:right w:w="108" w:type="dxa"/>
      </w:tblCellMar>
    </w:tblPr>
  </w:style>
  <w:style w:type="table" w:customStyle="1" w:styleId="Style81">
    <w:name w:val="_Style 81"/>
    <w:basedOn w:val="TableNormal1"/>
    <w:rsid w:val="003D2CEB"/>
    <w:tblPr>
      <w:tblCellMar>
        <w:left w:w="108" w:type="dxa"/>
        <w:right w:w="108" w:type="dxa"/>
      </w:tblCellMar>
    </w:tblPr>
  </w:style>
  <w:style w:type="table" w:customStyle="1" w:styleId="Style82">
    <w:name w:val="_Style 82"/>
    <w:basedOn w:val="TableNormal1"/>
    <w:rsid w:val="003D2CEB"/>
    <w:tblPr>
      <w:tblCellMar>
        <w:left w:w="108" w:type="dxa"/>
        <w:right w:w="108" w:type="dxa"/>
      </w:tblCellMar>
    </w:tblPr>
  </w:style>
  <w:style w:type="table" w:customStyle="1" w:styleId="Style83">
    <w:name w:val="_Style 83"/>
    <w:basedOn w:val="TableNormal1"/>
    <w:rsid w:val="003D2CEB"/>
    <w:tblPr>
      <w:tblCellMar>
        <w:left w:w="108" w:type="dxa"/>
        <w:right w:w="108" w:type="dxa"/>
      </w:tblCellMar>
    </w:tblPr>
  </w:style>
  <w:style w:type="table" w:customStyle="1" w:styleId="Style84">
    <w:name w:val="_Style 84"/>
    <w:basedOn w:val="TableNormal1"/>
    <w:rsid w:val="003D2CEB"/>
    <w:tblPr>
      <w:tblCellMar>
        <w:left w:w="108" w:type="dxa"/>
        <w:right w:w="108" w:type="dxa"/>
      </w:tblCellMar>
    </w:tblPr>
  </w:style>
  <w:style w:type="table" w:customStyle="1" w:styleId="Style85">
    <w:name w:val="_Style 85"/>
    <w:basedOn w:val="TableNormal1"/>
    <w:qFormat/>
    <w:rsid w:val="003D2CEB"/>
    <w:tblPr>
      <w:tblCellMar>
        <w:left w:w="108" w:type="dxa"/>
        <w:right w:w="108" w:type="dxa"/>
      </w:tblCellMar>
    </w:tblPr>
  </w:style>
  <w:style w:type="table" w:customStyle="1" w:styleId="Style86">
    <w:name w:val="_Style 86"/>
    <w:basedOn w:val="TableNormal1"/>
    <w:rsid w:val="003D2CEB"/>
    <w:tblPr>
      <w:tblCellMar>
        <w:left w:w="108" w:type="dxa"/>
        <w:right w:w="108" w:type="dxa"/>
      </w:tblCellMar>
    </w:tblPr>
  </w:style>
  <w:style w:type="table" w:customStyle="1" w:styleId="Style87">
    <w:name w:val="_Style 87"/>
    <w:basedOn w:val="TableNormal1"/>
    <w:rsid w:val="003D2CEB"/>
    <w:tblPr>
      <w:tblCellMar>
        <w:left w:w="108" w:type="dxa"/>
        <w:right w:w="108" w:type="dxa"/>
      </w:tblCellMar>
    </w:tblPr>
  </w:style>
  <w:style w:type="table" w:customStyle="1" w:styleId="Style88">
    <w:name w:val="_Style 88"/>
    <w:basedOn w:val="TableNormal1"/>
    <w:rsid w:val="003D2CEB"/>
    <w:tblPr>
      <w:tblCellMar>
        <w:left w:w="108" w:type="dxa"/>
        <w:right w:w="108" w:type="dxa"/>
      </w:tblCellMar>
    </w:tblPr>
  </w:style>
  <w:style w:type="table" w:customStyle="1" w:styleId="Style89">
    <w:name w:val="_Style 89"/>
    <w:basedOn w:val="TableNormal1"/>
    <w:rsid w:val="003D2CEB"/>
    <w:tblPr>
      <w:tblCellMar>
        <w:left w:w="108" w:type="dxa"/>
        <w:right w:w="108" w:type="dxa"/>
      </w:tblCellMar>
    </w:tblPr>
  </w:style>
  <w:style w:type="table" w:customStyle="1" w:styleId="Style90">
    <w:name w:val="_Style 90"/>
    <w:basedOn w:val="TableNormal1"/>
    <w:rsid w:val="003D2CEB"/>
    <w:tblPr>
      <w:tblCellMar>
        <w:left w:w="108" w:type="dxa"/>
        <w:right w:w="108" w:type="dxa"/>
      </w:tblCellMar>
    </w:tblPr>
  </w:style>
  <w:style w:type="table" w:customStyle="1" w:styleId="Style91">
    <w:name w:val="_Style 91"/>
    <w:basedOn w:val="TableNormal1"/>
    <w:rsid w:val="003D2CEB"/>
    <w:tblPr>
      <w:tblCellMar>
        <w:left w:w="108" w:type="dxa"/>
        <w:right w:w="108" w:type="dxa"/>
      </w:tblCellMar>
    </w:tblPr>
  </w:style>
  <w:style w:type="table" w:customStyle="1" w:styleId="Style92">
    <w:name w:val="_Style 92"/>
    <w:basedOn w:val="TableNormal1"/>
    <w:rsid w:val="003D2CEB"/>
    <w:tblPr>
      <w:tblCellMar>
        <w:left w:w="108" w:type="dxa"/>
        <w:right w:w="108" w:type="dxa"/>
      </w:tblCellMar>
    </w:tblPr>
  </w:style>
  <w:style w:type="table" w:customStyle="1" w:styleId="Style93">
    <w:name w:val="_Style 93"/>
    <w:basedOn w:val="TableNormal1"/>
    <w:rsid w:val="003D2CEB"/>
    <w:tblPr>
      <w:tblCellMar>
        <w:left w:w="108" w:type="dxa"/>
        <w:right w:w="108" w:type="dxa"/>
      </w:tblCellMar>
    </w:tblPr>
  </w:style>
  <w:style w:type="table" w:customStyle="1" w:styleId="Style94">
    <w:name w:val="_Style 94"/>
    <w:basedOn w:val="TableNormal1"/>
    <w:rsid w:val="003D2CEB"/>
    <w:tblPr>
      <w:tblCellMar>
        <w:left w:w="108" w:type="dxa"/>
        <w:right w:w="108" w:type="dxa"/>
      </w:tblCellMar>
    </w:tblPr>
  </w:style>
  <w:style w:type="table" w:customStyle="1" w:styleId="Style95">
    <w:name w:val="_Style 95"/>
    <w:basedOn w:val="TableNormal1"/>
    <w:rsid w:val="003D2CEB"/>
    <w:tblPr>
      <w:tblCellMar>
        <w:left w:w="108" w:type="dxa"/>
        <w:right w:w="108" w:type="dxa"/>
      </w:tblCellMar>
    </w:tblPr>
  </w:style>
  <w:style w:type="table" w:customStyle="1" w:styleId="Style96">
    <w:name w:val="_Style 96"/>
    <w:basedOn w:val="TableNormal1"/>
    <w:rsid w:val="003D2CEB"/>
    <w:tblPr>
      <w:tblCellMar>
        <w:left w:w="108" w:type="dxa"/>
        <w:right w:w="108" w:type="dxa"/>
      </w:tblCellMar>
    </w:tblPr>
  </w:style>
  <w:style w:type="table" w:customStyle="1" w:styleId="Style97">
    <w:name w:val="_Style 97"/>
    <w:basedOn w:val="TableNormal1"/>
    <w:rsid w:val="003D2CEB"/>
    <w:tblPr>
      <w:tblCellMar>
        <w:left w:w="108" w:type="dxa"/>
        <w:right w:w="108" w:type="dxa"/>
      </w:tblCellMar>
    </w:tblPr>
  </w:style>
  <w:style w:type="table" w:customStyle="1" w:styleId="Style98">
    <w:name w:val="_Style 98"/>
    <w:basedOn w:val="TableNormal1"/>
    <w:rsid w:val="003D2CEB"/>
    <w:tblPr>
      <w:tblCellMar>
        <w:left w:w="108" w:type="dxa"/>
        <w:right w:w="108" w:type="dxa"/>
      </w:tblCellMar>
    </w:tblPr>
  </w:style>
  <w:style w:type="table" w:customStyle="1" w:styleId="Style99">
    <w:name w:val="_Style 99"/>
    <w:basedOn w:val="TableNormal1"/>
    <w:rsid w:val="003D2CEB"/>
    <w:tblPr>
      <w:tblCellMar>
        <w:left w:w="108" w:type="dxa"/>
        <w:right w:w="108" w:type="dxa"/>
      </w:tblCellMar>
    </w:tblPr>
  </w:style>
  <w:style w:type="table" w:customStyle="1" w:styleId="Style100">
    <w:name w:val="_Style 100"/>
    <w:basedOn w:val="TableNormal1"/>
    <w:rsid w:val="003D2CEB"/>
    <w:tblPr>
      <w:tblCellMar>
        <w:left w:w="108" w:type="dxa"/>
        <w:right w:w="108" w:type="dxa"/>
      </w:tblCellMar>
    </w:tblPr>
  </w:style>
  <w:style w:type="table" w:customStyle="1" w:styleId="Style101">
    <w:name w:val="_Style 101"/>
    <w:basedOn w:val="TableNormal1"/>
    <w:rsid w:val="003D2CEB"/>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X4+rcRsauR9wcqTWRZQ+N8Wa2w==">CgMxLjAyCGguZ2pkZ3hzOAByITEyT2d2Z092TDk2Y1AwNDA3VTBGcUdQZ0tWZW9DTTdJUg==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952C10-B352-4AC3-BD95-74B9ACF3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Pages>
  <Words>4697</Words>
  <Characters>26777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33</cp:revision>
  <dcterms:created xsi:type="dcterms:W3CDTF">2024-09-29T16:41:00Z</dcterms:created>
  <dcterms:modified xsi:type="dcterms:W3CDTF">2024-11-05T17:56:00Z</dcterms:modified>
</cp:coreProperties>
</file>